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B5C" w:rsidRDefault="00287B5C">
      <w:pPr>
        <w:autoSpaceDE w:val="0"/>
        <w:autoSpaceDN w:val="0"/>
        <w:spacing w:after="78" w:line="220" w:lineRule="exact"/>
      </w:pPr>
    </w:p>
    <w:p w:rsidR="00287B5C" w:rsidRPr="00915181" w:rsidRDefault="00915181">
      <w:pPr>
        <w:autoSpaceDE w:val="0"/>
        <w:autoSpaceDN w:val="0"/>
        <w:spacing w:after="0" w:line="230" w:lineRule="auto"/>
        <w:ind w:left="1494"/>
        <w:rPr>
          <w:lang w:val="ru-RU"/>
        </w:rPr>
      </w:pPr>
      <w:r w:rsidRPr="00915181">
        <w:rPr>
          <w:rFonts w:ascii="Times New Roman" w:eastAsia="Times New Roman" w:hAnsi="Times New Roman"/>
          <w:b/>
          <w:color w:val="000000"/>
          <w:sz w:val="24"/>
          <w:lang w:val="ru-RU"/>
        </w:rPr>
        <w:t>МИНИСТЕРСТВО ПРОСВЕЩЕНИЯ РОССИЙСКОЙ ФЕДЕРАЦИИ</w:t>
      </w:r>
    </w:p>
    <w:p w:rsidR="00287B5C" w:rsidRDefault="00915181">
      <w:pPr>
        <w:autoSpaceDE w:val="0"/>
        <w:autoSpaceDN w:val="0"/>
        <w:spacing w:before="670" w:after="0" w:line="230" w:lineRule="auto"/>
        <w:ind w:right="2320"/>
        <w:jc w:val="right"/>
        <w:rPr>
          <w:rFonts w:ascii="Times New Roman" w:eastAsia="Times New Roman" w:hAnsi="Times New Roman"/>
          <w:color w:val="000000"/>
          <w:sz w:val="24"/>
          <w:lang w:val="ru-RU"/>
        </w:rPr>
      </w:pPr>
      <w:r w:rsidRPr="00915181">
        <w:rPr>
          <w:rFonts w:ascii="Times New Roman" w:eastAsia="Times New Roman" w:hAnsi="Times New Roman"/>
          <w:color w:val="000000"/>
          <w:sz w:val="24"/>
          <w:lang w:val="ru-RU"/>
        </w:rPr>
        <w:t xml:space="preserve">Министерство образования и науки </w:t>
      </w:r>
      <w:r w:rsidR="0092515F">
        <w:rPr>
          <w:rFonts w:ascii="Times New Roman" w:eastAsia="Times New Roman" w:hAnsi="Times New Roman"/>
          <w:color w:val="000000"/>
          <w:sz w:val="24"/>
          <w:lang w:val="ru-RU"/>
        </w:rPr>
        <w:t>Красноярского</w:t>
      </w:r>
      <w:r w:rsidRPr="00915181">
        <w:rPr>
          <w:rFonts w:ascii="Times New Roman" w:eastAsia="Times New Roman" w:hAnsi="Times New Roman"/>
          <w:color w:val="000000"/>
          <w:sz w:val="24"/>
          <w:lang w:val="ru-RU"/>
        </w:rPr>
        <w:t xml:space="preserve"> края</w:t>
      </w:r>
    </w:p>
    <w:p w:rsidR="00287B5C" w:rsidRPr="0092515F" w:rsidRDefault="002A1DA2" w:rsidP="002A1DA2">
      <w:pPr>
        <w:autoSpaceDE w:val="0"/>
        <w:autoSpaceDN w:val="0"/>
        <w:spacing w:before="1390" w:after="1376" w:line="230" w:lineRule="auto"/>
        <w:ind w:right="4014"/>
        <w:jc w:val="center"/>
        <w:rPr>
          <w:lang w:val="ru-RU"/>
        </w:rPr>
      </w:pPr>
      <w:r>
        <w:rPr>
          <w:rFonts w:ascii="Times New Roman" w:eastAsia="Times New Roman" w:hAnsi="Times New Roman"/>
          <w:color w:val="000000"/>
          <w:sz w:val="24"/>
          <w:lang w:val="ru-RU"/>
        </w:rPr>
        <w:t>«Туринская школа-интернат имени А. Н. Немтушкина»</w:t>
      </w:r>
    </w:p>
    <w:tbl>
      <w:tblPr>
        <w:tblW w:w="0" w:type="auto"/>
        <w:tblLayout w:type="fixed"/>
        <w:tblLook w:val="04A0"/>
      </w:tblPr>
      <w:tblGrid>
        <w:gridCol w:w="2502"/>
        <w:gridCol w:w="3540"/>
        <w:gridCol w:w="3300"/>
      </w:tblGrid>
      <w:tr w:rsidR="00287B5C">
        <w:trPr>
          <w:trHeight w:hRule="exact" w:val="270"/>
        </w:trPr>
        <w:tc>
          <w:tcPr>
            <w:tcW w:w="2502" w:type="dxa"/>
            <w:tcMar>
              <w:left w:w="0" w:type="dxa"/>
              <w:right w:w="0" w:type="dxa"/>
            </w:tcMar>
          </w:tcPr>
          <w:p w:rsidR="00287B5C" w:rsidRDefault="00915181">
            <w:pPr>
              <w:autoSpaceDE w:val="0"/>
              <w:autoSpaceDN w:val="0"/>
              <w:spacing w:before="44" w:after="0" w:line="230" w:lineRule="auto"/>
            </w:pPr>
            <w:r>
              <w:rPr>
                <w:rFonts w:ascii="Times New Roman" w:eastAsia="Times New Roman" w:hAnsi="Times New Roman"/>
                <w:color w:val="000000"/>
                <w:w w:val="102"/>
                <w:sz w:val="20"/>
              </w:rPr>
              <w:t>РАССМОТРЕНО</w:t>
            </w:r>
          </w:p>
        </w:tc>
        <w:tc>
          <w:tcPr>
            <w:tcW w:w="3540" w:type="dxa"/>
            <w:tcMar>
              <w:left w:w="0" w:type="dxa"/>
              <w:right w:w="0" w:type="dxa"/>
            </w:tcMar>
          </w:tcPr>
          <w:p w:rsidR="00287B5C" w:rsidRDefault="00915181">
            <w:pPr>
              <w:autoSpaceDE w:val="0"/>
              <w:autoSpaceDN w:val="0"/>
              <w:spacing w:before="44" w:after="0" w:line="230" w:lineRule="auto"/>
              <w:jc w:val="center"/>
            </w:pPr>
            <w:r>
              <w:rPr>
                <w:rFonts w:ascii="Times New Roman" w:eastAsia="Times New Roman" w:hAnsi="Times New Roman"/>
                <w:color w:val="000000"/>
                <w:w w:val="102"/>
                <w:sz w:val="20"/>
              </w:rPr>
              <w:t>СОГЛАСОВАНО</w:t>
            </w:r>
          </w:p>
        </w:tc>
        <w:tc>
          <w:tcPr>
            <w:tcW w:w="3300" w:type="dxa"/>
            <w:tcMar>
              <w:left w:w="0" w:type="dxa"/>
              <w:right w:w="0" w:type="dxa"/>
            </w:tcMar>
          </w:tcPr>
          <w:p w:rsidR="00287B5C" w:rsidRDefault="00915181">
            <w:pPr>
              <w:autoSpaceDE w:val="0"/>
              <w:autoSpaceDN w:val="0"/>
              <w:spacing w:before="44" w:after="0" w:line="230" w:lineRule="auto"/>
              <w:jc w:val="center"/>
            </w:pPr>
            <w:r>
              <w:rPr>
                <w:rFonts w:ascii="Times New Roman" w:eastAsia="Times New Roman" w:hAnsi="Times New Roman"/>
                <w:color w:val="000000"/>
                <w:w w:val="102"/>
                <w:sz w:val="20"/>
              </w:rPr>
              <w:t>УТВЕРЖДЕНО</w:t>
            </w:r>
          </w:p>
        </w:tc>
      </w:tr>
      <w:tr w:rsidR="00287B5C">
        <w:trPr>
          <w:trHeight w:hRule="exact" w:val="280"/>
        </w:trPr>
        <w:tc>
          <w:tcPr>
            <w:tcW w:w="2502" w:type="dxa"/>
            <w:tcMar>
              <w:left w:w="0" w:type="dxa"/>
              <w:right w:w="0" w:type="dxa"/>
            </w:tcMar>
          </w:tcPr>
          <w:p w:rsidR="00287B5C" w:rsidRDefault="0092515F">
            <w:pPr>
              <w:autoSpaceDE w:val="0"/>
              <w:autoSpaceDN w:val="0"/>
              <w:spacing w:after="0" w:line="230" w:lineRule="auto"/>
            </w:pPr>
            <w:r>
              <w:rPr>
                <w:rFonts w:ascii="Times New Roman" w:eastAsia="Times New Roman" w:hAnsi="Times New Roman"/>
                <w:color w:val="000000"/>
                <w:w w:val="102"/>
                <w:sz w:val="20"/>
                <w:lang w:val="ru-RU"/>
              </w:rPr>
              <w:t xml:space="preserve">Руководитель </w:t>
            </w:r>
            <w:r w:rsidR="00915181">
              <w:rPr>
                <w:rFonts w:ascii="Times New Roman" w:eastAsia="Times New Roman" w:hAnsi="Times New Roman"/>
                <w:color w:val="000000"/>
                <w:w w:val="102"/>
                <w:sz w:val="20"/>
              </w:rPr>
              <w:t>МО</w:t>
            </w:r>
          </w:p>
        </w:tc>
        <w:tc>
          <w:tcPr>
            <w:tcW w:w="3540" w:type="dxa"/>
            <w:tcMar>
              <w:left w:w="0" w:type="dxa"/>
              <w:right w:w="0" w:type="dxa"/>
            </w:tcMar>
          </w:tcPr>
          <w:p w:rsidR="00287B5C" w:rsidRDefault="00915181">
            <w:pPr>
              <w:autoSpaceDE w:val="0"/>
              <w:autoSpaceDN w:val="0"/>
              <w:spacing w:after="0" w:line="230" w:lineRule="auto"/>
              <w:ind w:right="1162"/>
              <w:jc w:val="right"/>
            </w:pPr>
            <w:r>
              <w:rPr>
                <w:rFonts w:ascii="Times New Roman" w:eastAsia="Times New Roman" w:hAnsi="Times New Roman"/>
                <w:color w:val="000000"/>
                <w:w w:val="102"/>
                <w:sz w:val="20"/>
              </w:rPr>
              <w:t xml:space="preserve">Зам. директора </w:t>
            </w:r>
          </w:p>
        </w:tc>
        <w:tc>
          <w:tcPr>
            <w:tcW w:w="3300" w:type="dxa"/>
            <w:tcMar>
              <w:left w:w="0" w:type="dxa"/>
              <w:right w:w="0" w:type="dxa"/>
            </w:tcMar>
          </w:tcPr>
          <w:p w:rsidR="00287B5C" w:rsidRDefault="00915181">
            <w:pPr>
              <w:autoSpaceDE w:val="0"/>
              <w:autoSpaceDN w:val="0"/>
              <w:spacing w:after="0" w:line="230" w:lineRule="auto"/>
              <w:ind w:right="1510"/>
              <w:jc w:val="right"/>
            </w:pPr>
            <w:r>
              <w:rPr>
                <w:rFonts w:ascii="Times New Roman" w:eastAsia="Times New Roman" w:hAnsi="Times New Roman"/>
                <w:color w:val="000000"/>
                <w:w w:val="102"/>
                <w:sz w:val="20"/>
              </w:rPr>
              <w:t>директор</w:t>
            </w:r>
          </w:p>
        </w:tc>
      </w:tr>
    </w:tbl>
    <w:p w:rsidR="00287B5C" w:rsidRPr="002A1DA2" w:rsidRDefault="00287B5C">
      <w:pPr>
        <w:autoSpaceDE w:val="0"/>
        <w:autoSpaceDN w:val="0"/>
        <w:spacing w:after="0" w:line="62" w:lineRule="exact"/>
        <w:rPr>
          <w:lang w:val="ru-RU"/>
        </w:rPr>
      </w:pPr>
    </w:p>
    <w:tbl>
      <w:tblPr>
        <w:tblW w:w="0" w:type="auto"/>
        <w:tblLayout w:type="fixed"/>
        <w:tblLook w:val="04A0"/>
      </w:tblPr>
      <w:tblGrid>
        <w:gridCol w:w="3382"/>
        <w:gridCol w:w="2880"/>
        <w:gridCol w:w="3860"/>
      </w:tblGrid>
      <w:tr w:rsidR="00287B5C" w:rsidRPr="00695C65">
        <w:trPr>
          <w:trHeight w:hRule="exact" w:val="276"/>
        </w:trPr>
        <w:tc>
          <w:tcPr>
            <w:tcW w:w="3382" w:type="dxa"/>
            <w:tcMar>
              <w:left w:w="0" w:type="dxa"/>
              <w:right w:w="0" w:type="dxa"/>
            </w:tcMar>
          </w:tcPr>
          <w:p w:rsidR="00287B5C" w:rsidRPr="0092515F" w:rsidRDefault="0092515F">
            <w:pPr>
              <w:autoSpaceDE w:val="0"/>
              <w:autoSpaceDN w:val="0"/>
              <w:spacing w:before="50" w:after="0" w:line="230" w:lineRule="auto"/>
              <w:rPr>
                <w:lang w:val="ru-RU"/>
              </w:rPr>
            </w:pPr>
            <w:r>
              <w:rPr>
                <w:rFonts w:ascii="Times New Roman" w:eastAsia="Times New Roman" w:hAnsi="Times New Roman"/>
                <w:color w:val="000000"/>
                <w:w w:val="102"/>
                <w:sz w:val="20"/>
                <w:lang w:val="ru-RU"/>
              </w:rPr>
              <w:t>А.В.Морозова</w:t>
            </w:r>
          </w:p>
        </w:tc>
        <w:tc>
          <w:tcPr>
            <w:tcW w:w="2880" w:type="dxa"/>
            <w:vMerge w:val="restart"/>
            <w:tcMar>
              <w:left w:w="0" w:type="dxa"/>
              <w:right w:w="0" w:type="dxa"/>
            </w:tcMar>
          </w:tcPr>
          <w:p w:rsidR="00287B5C" w:rsidRPr="00915181" w:rsidRDefault="00915181" w:rsidP="0092515F">
            <w:pPr>
              <w:autoSpaceDE w:val="0"/>
              <w:autoSpaceDN w:val="0"/>
              <w:spacing w:before="60" w:after="0" w:line="230" w:lineRule="auto"/>
              <w:ind w:left="136"/>
              <w:rPr>
                <w:lang w:val="ru-RU"/>
              </w:rPr>
            </w:pPr>
            <w:r w:rsidRPr="00915181">
              <w:rPr>
                <w:rFonts w:ascii="Times New Roman" w:eastAsia="Times New Roman" w:hAnsi="Times New Roman"/>
                <w:color w:val="000000"/>
                <w:w w:val="102"/>
                <w:sz w:val="20"/>
                <w:lang w:val="ru-RU"/>
              </w:rPr>
              <w:t>по У</w:t>
            </w:r>
            <w:r w:rsidR="0092515F">
              <w:rPr>
                <w:rFonts w:ascii="Times New Roman" w:eastAsia="Times New Roman" w:hAnsi="Times New Roman"/>
                <w:color w:val="000000"/>
                <w:w w:val="102"/>
                <w:sz w:val="20"/>
                <w:lang w:val="ru-RU"/>
              </w:rPr>
              <w:t>В</w:t>
            </w:r>
            <w:r w:rsidRPr="00915181">
              <w:rPr>
                <w:rFonts w:ascii="Times New Roman" w:eastAsia="Times New Roman" w:hAnsi="Times New Roman"/>
                <w:color w:val="000000"/>
                <w:w w:val="102"/>
                <w:sz w:val="20"/>
                <w:lang w:val="ru-RU"/>
              </w:rPr>
              <w:t xml:space="preserve">Р </w:t>
            </w:r>
            <w:r w:rsidR="0092515F">
              <w:rPr>
                <w:rFonts w:ascii="Times New Roman" w:eastAsia="Times New Roman" w:hAnsi="Times New Roman"/>
                <w:color w:val="000000"/>
                <w:w w:val="102"/>
                <w:sz w:val="20"/>
                <w:lang w:val="ru-RU"/>
              </w:rPr>
              <w:t>П.Н.Клюев</w:t>
            </w:r>
          </w:p>
        </w:tc>
        <w:tc>
          <w:tcPr>
            <w:tcW w:w="3860" w:type="dxa"/>
            <w:vMerge w:val="restart"/>
            <w:tcMar>
              <w:left w:w="0" w:type="dxa"/>
              <w:right w:w="0" w:type="dxa"/>
            </w:tcMar>
          </w:tcPr>
          <w:p w:rsidR="00287B5C" w:rsidRPr="00915181" w:rsidRDefault="0092515F" w:rsidP="0092515F">
            <w:pPr>
              <w:autoSpaceDE w:val="0"/>
              <w:autoSpaceDN w:val="0"/>
              <w:spacing w:before="60" w:after="0" w:line="230" w:lineRule="auto"/>
              <w:rPr>
                <w:lang w:val="ru-RU"/>
              </w:rPr>
            </w:pPr>
            <w:r>
              <w:rPr>
                <w:rFonts w:ascii="Times New Roman" w:eastAsia="Times New Roman" w:hAnsi="Times New Roman"/>
                <w:color w:val="000000"/>
                <w:w w:val="102"/>
                <w:sz w:val="20"/>
                <w:lang w:val="ru-RU"/>
              </w:rPr>
              <w:t xml:space="preserve">             МКОУ ТСОШ-И А.А.Павлов</w:t>
            </w:r>
          </w:p>
        </w:tc>
      </w:tr>
      <w:tr w:rsidR="00287B5C" w:rsidRPr="00695C65">
        <w:trPr>
          <w:trHeight w:hRule="exact" w:val="100"/>
        </w:trPr>
        <w:tc>
          <w:tcPr>
            <w:tcW w:w="3382" w:type="dxa"/>
            <w:vMerge w:val="restart"/>
            <w:tcMar>
              <w:left w:w="0" w:type="dxa"/>
              <w:right w:w="0" w:type="dxa"/>
            </w:tcMar>
          </w:tcPr>
          <w:p w:rsidR="00287B5C" w:rsidRPr="0092515F" w:rsidRDefault="00287B5C">
            <w:pPr>
              <w:autoSpaceDE w:val="0"/>
              <w:autoSpaceDN w:val="0"/>
              <w:spacing w:after="0" w:line="230" w:lineRule="auto"/>
              <w:rPr>
                <w:lang w:val="ru-RU"/>
              </w:rPr>
            </w:pPr>
          </w:p>
        </w:tc>
        <w:tc>
          <w:tcPr>
            <w:tcW w:w="3430" w:type="dxa"/>
            <w:vMerge/>
          </w:tcPr>
          <w:p w:rsidR="00287B5C" w:rsidRPr="0092515F" w:rsidRDefault="00287B5C">
            <w:pPr>
              <w:rPr>
                <w:lang w:val="ru-RU"/>
              </w:rPr>
            </w:pPr>
          </w:p>
        </w:tc>
        <w:tc>
          <w:tcPr>
            <w:tcW w:w="3430" w:type="dxa"/>
            <w:vMerge/>
          </w:tcPr>
          <w:p w:rsidR="00287B5C" w:rsidRPr="0092515F" w:rsidRDefault="00287B5C">
            <w:pPr>
              <w:rPr>
                <w:lang w:val="ru-RU"/>
              </w:rPr>
            </w:pPr>
          </w:p>
        </w:tc>
      </w:tr>
      <w:tr w:rsidR="00287B5C">
        <w:trPr>
          <w:trHeight w:hRule="exact" w:val="302"/>
        </w:trPr>
        <w:tc>
          <w:tcPr>
            <w:tcW w:w="3430" w:type="dxa"/>
            <w:vMerge/>
          </w:tcPr>
          <w:p w:rsidR="00287B5C" w:rsidRPr="0092515F" w:rsidRDefault="00287B5C">
            <w:pPr>
              <w:rPr>
                <w:lang w:val="ru-RU"/>
              </w:rPr>
            </w:pPr>
          </w:p>
        </w:tc>
        <w:tc>
          <w:tcPr>
            <w:tcW w:w="2880" w:type="dxa"/>
            <w:tcMar>
              <w:left w:w="0" w:type="dxa"/>
              <w:right w:w="0" w:type="dxa"/>
            </w:tcMar>
          </w:tcPr>
          <w:p w:rsidR="00287B5C" w:rsidRPr="0092515F" w:rsidRDefault="00287B5C">
            <w:pPr>
              <w:autoSpaceDE w:val="0"/>
              <w:autoSpaceDN w:val="0"/>
              <w:spacing w:before="76" w:after="0" w:line="230" w:lineRule="auto"/>
              <w:ind w:left="136"/>
              <w:rPr>
                <w:lang w:val="ru-RU"/>
              </w:rPr>
            </w:pPr>
          </w:p>
        </w:tc>
        <w:tc>
          <w:tcPr>
            <w:tcW w:w="3860" w:type="dxa"/>
            <w:tcMar>
              <w:left w:w="0" w:type="dxa"/>
              <w:right w:w="0" w:type="dxa"/>
            </w:tcMar>
          </w:tcPr>
          <w:p w:rsidR="00287B5C" w:rsidRPr="0092515F" w:rsidRDefault="00915181">
            <w:pPr>
              <w:autoSpaceDE w:val="0"/>
              <w:autoSpaceDN w:val="0"/>
              <w:spacing w:before="76" w:after="0" w:line="230" w:lineRule="auto"/>
              <w:ind w:left="772"/>
              <w:rPr>
                <w:lang w:val="ru-RU"/>
              </w:rPr>
            </w:pPr>
            <w:r>
              <w:rPr>
                <w:rFonts w:ascii="Times New Roman" w:eastAsia="Times New Roman" w:hAnsi="Times New Roman"/>
                <w:color w:val="000000"/>
                <w:w w:val="102"/>
                <w:sz w:val="20"/>
              </w:rPr>
              <w:t>Приказ №</w:t>
            </w:r>
            <w:r w:rsidR="0092515F">
              <w:rPr>
                <w:rFonts w:ascii="Times New Roman" w:eastAsia="Times New Roman" w:hAnsi="Times New Roman"/>
                <w:color w:val="000000"/>
                <w:w w:val="102"/>
                <w:sz w:val="20"/>
                <w:lang w:val="ru-RU"/>
              </w:rPr>
              <w:t xml:space="preserve"> 77</w:t>
            </w:r>
          </w:p>
        </w:tc>
      </w:tr>
      <w:tr w:rsidR="00287B5C">
        <w:trPr>
          <w:trHeight w:hRule="exact" w:val="300"/>
        </w:trPr>
        <w:tc>
          <w:tcPr>
            <w:tcW w:w="3382" w:type="dxa"/>
            <w:tcMar>
              <w:left w:w="0" w:type="dxa"/>
              <w:right w:w="0" w:type="dxa"/>
            </w:tcMar>
          </w:tcPr>
          <w:p w:rsidR="00287B5C" w:rsidRDefault="00915181">
            <w:pPr>
              <w:autoSpaceDE w:val="0"/>
              <w:autoSpaceDN w:val="0"/>
              <w:spacing w:after="0" w:line="230" w:lineRule="auto"/>
            </w:pPr>
            <w:r>
              <w:rPr>
                <w:rFonts w:ascii="Times New Roman" w:eastAsia="Times New Roman" w:hAnsi="Times New Roman"/>
                <w:color w:val="000000"/>
                <w:w w:val="102"/>
                <w:sz w:val="20"/>
              </w:rPr>
              <w:t>Протокол №1</w:t>
            </w:r>
          </w:p>
        </w:tc>
        <w:tc>
          <w:tcPr>
            <w:tcW w:w="2880" w:type="dxa"/>
            <w:vMerge w:val="restart"/>
            <w:tcMar>
              <w:left w:w="0" w:type="dxa"/>
              <w:right w:w="0" w:type="dxa"/>
            </w:tcMar>
          </w:tcPr>
          <w:p w:rsidR="00287B5C" w:rsidRDefault="00915181">
            <w:pPr>
              <w:autoSpaceDE w:val="0"/>
              <w:autoSpaceDN w:val="0"/>
              <w:spacing w:before="198" w:after="0" w:line="230" w:lineRule="auto"/>
              <w:ind w:left="136"/>
            </w:pPr>
            <w:r>
              <w:rPr>
                <w:rFonts w:ascii="Times New Roman" w:eastAsia="Times New Roman" w:hAnsi="Times New Roman"/>
                <w:color w:val="000000"/>
                <w:w w:val="102"/>
                <w:sz w:val="20"/>
              </w:rPr>
              <w:t>от "30" августа  2022 г.</w:t>
            </w:r>
          </w:p>
        </w:tc>
        <w:tc>
          <w:tcPr>
            <w:tcW w:w="3860" w:type="dxa"/>
            <w:vMerge w:val="restart"/>
            <w:tcMar>
              <w:left w:w="0" w:type="dxa"/>
              <w:right w:w="0" w:type="dxa"/>
            </w:tcMar>
          </w:tcPr>
          <w:p w:rsidR="00287B5C" w:rsidRDefault="00915181">
            <w:pPr>
              <w:autoSpaceDE w:val="0"/>
              <w:autoSpaceDN w:val="0"/>
              <w:spacing w:before="198" w:after="0" w:line="230" w:lineRule="auto"/>
              <w:ind w:left="772"/>
            </w:pPr>
            <w:r>
              <w:rPr>
                <w:rFonts w:ascii="Times New Roman" w:eastAsia="Times New Roman" w:hAnsi="Times New Roman"/>
                <w:color w:val="000000"/>
                <w:w w:val="102"/>
                <w:sz w:val="20"/>
              </w:rPr>
              <w:t>от "30" августа2022 г.</w:t>
            </w:r>
          </w:p>
        </w:tc>
      </w:tr>
      <w:tr w:rsidR="00287B5C">
        <w:trPr>
          <w:trHeight w:hRule="exact" w:val="388"/>
        </w:trPr>
        <w:tc>
          <w:tcPr>
            <w:tcW w:w="3382" w:type="dxa"/>
            <w:tcMar>
              <w:left w:w="0" w:type="dxa"/>
              <w:right w:w="0" w:type="dxa"/>
            </w:tcMar>
          </w:tcPr>
          <w:p w:rsidR="00287B5C" w:rsidRDefault="00915181">
            <w:pPr>
              <w:autoSpaceDE w:val="0"/>
              <w:autoSpaceDN w:val="0"/>
              <w:spacing w:before="102" w:after="0" w:line="230" w:lineRule="auto"/>
            </w:pPr>
            <w:r>
              <w:rPr>
                <w:rFonts w:ascii="Times New Roman" w:eastAsia="Times New Roman" w:hAnsi="Times New Roman"/>
                <w:color w:val="000000"/>
                <w:w w:val="102"/>
                <w:sz w:val="20"/>
              </w:rPr>
              <w:t>от "29" августа2022 г.</w:t>
            </w:r>
          </w:p>
        </w:tc>
        <w:tc>
          <w:tcPr>
            <w:tcW w:w="3430" w:type="dxa"/>
            <w:vMerge/>
          </w:tcPr>
          <w:p w:rsidR="00287B5C" w:rsidRDefault="00287B5C"/>
        </w:tc>
        <w:tc>
          <w:tcPr>
            <w:tcW w:w="3430" w:type="dxa"/>
            <w:vMerge/>
          </w:tcPr>
          <w:p w:rsidR="00287B5C" w:rsidRDefault="00287B5C"/>
        </w:tc>
      </w:tr>
    </w:tbl>
    <w:p w:rsidR="00287B5C" w:rsidRPr="002A1DA2" w:rsidRDefault="00915181">
      <w:pPr>
        <w:autoSpaceDE w:val="0"/>
        <w:autoSpaceDN w:val="0"/>
        <w:spacing w:before="978" w:after="0" w:line="262" w:lineRule="auto"/>
        <w:ind w:left="3744" w:right="3600"/>
        <w:jc w:val="center"/>
        <w:rPr>
          <w:b/>
          <w:lang w:val="ru-RU"/>
        </w:rPr>
      </w:pPr>
      <w:r w:rsidRPr="002A1DA2">
        <w:rPr>
          <w:rFonts w:ascii="Times New Roman" w:eastAsia="Times New Roman" w:hAnsi="Times New Roman"/>
          <w:b/>
          <w:color w:val="000000"/>
          <w:sz w:val="24"/>
          <w:lang w:val="ru-RU"/>
        </w:rPr>
        <w:t>РАБОЧАЯ ПРОГРАММА</w:t>
      </w:r>
      <w:r w:rsidR="00695C65" w:rsidRPr="002A1DA2">
        <w:rPr>
          <w:rFonts w:ascii="Times New Roman" w:eastAsia="Times New Roman" w:hAnsi="Times New Roman"/>
          <w:b/>
          <w:color w:val="000000"/>
          <w:sz w:val="24"/>
          <w:lang w:val="ru-RU"/>
        </w:rPr>
        <w:t xml:space="preserve"> </w:t>
      </w:r>
    </w:p>
    <w:p w:rsidR="00287B5C" w:rsidRPr="002A1DA2" w:rsidRDefault="00915181">
      <w:pPr>
        <w:autoSpaceDE w:val="0"/>
        <w:autoSpaceDN w:val="0"/>
        <w:spacing w:before="166" w:after="0" w:line="262" w:lineRule="auto"/>
        <w:ind w:left="4320" w:right="3888"/>
        <w:jc w:val="center"/>
        <w:rPr>
          <w:b/>
          <w:lang w:val="ru-RU"/>
        </w:rPr>
      </w:pPr>
      <w:r w:rsidRPr="002A1DA2">
        <w:rPr>
          <w:rFonts w:ascii="Times New Roman" w:eastAsia="Times New Roman" w:hAnsi="Times New Roman"/>
          <w:b/>
          <w:color w:val="000000"/>
          <w:sz w:val="24"/>
          <w:lang w:val="ru-RU"/>
        </w:rPr>
        <w:t>учебного предмета</w:t>
      </w:r>
      <w:r w:rsidR="00695C65" w:rsidRPr="002A1DA2">
        <w:rPr>
          <w:rFonts w:ascii="Times New Roman" w:eastAsia="Times New Roman" w:hAnsi="Times New Roman"/>
          <w:b/>
          <w:color w:val="000000"/>
          <w:sz w:val="24"/>
          <w:lang w:val="ru-RU"/>
        </w:rPr>
        <w:t xml:space="preserve"> </w:t>
      </w:r>
      <w:r w:rsidRPr="002A1DA2">
        <w:rPr>
          <w:rFonts w:ascii="Times New Roman" w:eastAsia="Times New Roman" w:hAnsi="Times New Roman"/>
          <w:b/>
          <w:color w:val="000000"/>
          <w:sz w:val="24"/>
          <w:lang w:val="ru-RU"/>
        </w:rPr>
        <w:t>«Биология»</w:t>
      </w:r>
    </w:p>
    <w:p w:rsidR="00287B5C" w:rsidRPr="00915181" w:rsidRDefault="00915181" w:rsidP="002A1DA2">
      <w:pPr>
        <w:autoSpaceDE w:val="0"/>
        <w:autoSpaceDN w:val="0"/>
        <w:spacing w:before="670" w:after="0" w:line="262" w:lineRule="auto"/>
        <w:ind w:right="2592"/>
        <w:jc w:val="center"/>
        <w:rPr>
          <w:lang w:val="ru-RU"/>
        </w:rPr>
      </w:pPr>
      <w:r w:rsidRPr="00915181">
        <w:rPr>
          <w:rFonts w:ascii="Times New Roman" w:eastAsia="Times New Roman" w:hAnsi="Times New Roman"/>
          <w:color w:val="000000"/>
          <w:sz w:val="24"/>
          <w:lang w:val="ru-RU"/>
        </w:rPr>
        <w:t>для 5 класса основного общего образования на 2022-2023  учебный год</w:t>
      </w:r>
    </w:p>
    <w:p w:rsidR="002A1DA2" w:rsidRDefault="00915181" w:rsidP="002A1DA2">
      <w:pPr>
        <w:autoSpaceDE w:val="0"/>
        <w:autoSpaceDN w:val="0"/>
        <w:spacing w:before="2112" w:after="0" w:line="262" w:lineRule="auto"/>
        <w:jc w:val="right"/>
        <w:rPr>
          <w:rFonts w:ascii="Times New Roman" w:eastAsia="Times New Roman" w:hAnsi="Times New Roman"/>
          <w:color w:val="000000"/>
          <w:sz w:val="24"/>
          <w:lang w:val="ru-RU"/>
        </w:rPr>
      </w:pPr>
      <w:r w:rsidRPr="00915181">
        <w:rPr>
          <w:rFonts w:ascii="Times New Roman" w:eastAsia="Times New Roman" w:hAnsi="Times New Roman"/>
          <w:color w:val="000000"/>
          <w:sz w:val="24"/>
          <w:lang w:val="ru-RU"/>
        </w:rPr>
        <w:t xml:space="preserve">Составитель: </w:t>
      </w:r>
      <w:r w:rsidR="0092515F">
        <w:rPr>
          <w:rFonts w:ascii="Times New Roman" w:eastAsia="Times New Roman" w:hAnsi="Times New Roman"/>
          <w:color w:val="000000"/>
          <w:sz w:val="24"/>
          <w:lang w:val="ru-RU"/>
        </w:rPr>
        <w:t>Голышева Инесса Александровна</w:t>
      </w:r>
      <w:r w:rsidRPr="00915181">
        <w:rPr>
          <w:rFonts w:ascii="Times New Roman" w:eastAsia="Times New Roman" w:hAnsi="Times New Roman"/>
          <w:color w:val="000000"/>
          <w:sz w:val="24"/>
          <w:lang w:val="ru-RU"/>
        </w:rPr>
        <w:t xml:space="preserve"> учитель биологии </w:t>
      </w:r>
      <w:r w:rsidR="0092515F">
        <w:rPr>
          <w:rFonts w:ascii="Times New Roman" w:eastAsia="Times New Roman" w:hAnsi="Times New Roman"/>
          <w:color w:val="000000"/>
          <w:sz w:val="24"/>
          <w:lang w:val="ru-RU"/>
        </w:rPr>
        <w:t xml:space="preserve">и </w:t>
      </w:r>
      <w:r w:rsidR="003B1790">
        <w:rPr>
          <w:rFonts w:ascii="Times New Roman" w:eastAsia="Times New Roman" w:hAnsi="Times New Roman"/>
          <w:color w:val="000000"/>
          <w:sz w:val="24"/>
          <w:lang w:val="ru-RU"/>
        </w:rPr>
        <w:t>химии</w:t>
      </w:r>
      <w:r w:rsidR="0092515F">
        <w:rPr>
          <w:rFonts w:ascii="Times New Roman" w:eastAsia="Times New Roman" w:hAnsi="Times New Roman"/>
          <w:color w:val="000000"/>
          <w:sz w:val="24"/>
          <w:lang w:val="ru-RU"/>
        </w:rPr>
        <w:t xml:space="preserve"> </w:t>
      </w:r>
    </w:p>
    <w:p w:rsidR="00287B5C" w:rsidRPr="003B1790" w:rsidRDefault="00747973" w:rsidP="002A1DA2">
      <w:pPr>
        <w:autoSpaceDE w:val="0"/>
        <w:autoSpaceDN w:val="0"/>
        <w:spacing w:before="2112" w:after="0" w:line="262" w:lineRule="auto"/>
        <w:ind w:left="6482" w:hanging="1068"/>
        <w:rPr>
          <w:rFonts w:ascii="Times New Roman" w:eastAsia="Times New Roman" w:hAnsi="Times New Roman"/>
          <w:color w:val="000000"/>
          <w:sz w:val="24"/>
          <w:lang w:val="ru-RU"/>
        </w:rPr>
      </w:pPr>
      <w:r>
        <w:rPr>
          <w:rFonts w:ascii="Times New Roman" w:eastAsia="Times New Roman" w:hAnsi="Times New Roman"/>
          <w:color w:val="000000"/>
          <w:sz w:val="24"/>
          <w:lang w:val="ru-RU"/>
        </w:rPr>
        <w:t>п</w:t>
      </w:r>
      <w:r w:rsidR="0092515F">
        <w:rPr>
          <w:rFonts w:ascii="Times New Roman" w:eastAsia="Times New Roman" w:hAnsi="Times New Roman"/>
          <w:color w:val="000000"/>
          <w:sz w:val="24"/>
          <w:lang w:val="ru-RU"/>
        </w:rPr>
        <w:t xml:space="preserve">.Тура </w:t>
      </w:r>
      <w:r w:rsidR="00915181" w:rsidRPr="00915181">
        <w:rPr>
          <w:rFonts w:ascii="Times New Roman" w:eastAsia="Times New Roman" w:hAnsi="Times New Roman"/>
          <w:color w:val="000000"/>
          <w:sz w:val="24"/>
          <w:lang w:val="ru-RU"/>
        </w:rPr>
        <w:t xml:space="preserve"> 2022</w:t>
      </w:r>
    </w:p>
    <w:p w:rsidR="00287B5C" w:rsidRPr="00915181" w:rsidRDefault="00287B5C">
      <w:pPr>
        <w:rPr>
          <w:lang w:val="ru-RU"/>
        </w:rPr>
        <w:sectPr w:rsidR="00287B5C" w:rsidRPr="00915181" w:rsidSect="008E57DC">
          <w:headerReference w:type="even" r:id="rId8"/>
          <w:headerReference w:type="default" r:id="rId9"/>
          <w:footerReference w:type="even" r:id="rId10"/>
          <w:footerReference w:type="default" r:id="rId11"/>
          <w:headerReference w:type="first" r:id="rId12"/>
          <w:footerReference w:type="first" r:id="rId13"/>
          <w:pgSz w:w="11900" w:h="16840"/>
          <w:pgMar w:top="298" w:right="872" w:bottom="302" w:left="738" w:header="720" w:footer="720" w:gutter="0"/>
          <w:cols w:space="720" w:equalWidth="0">
            <w:col w:w="10290" w:space="0"/>
          </w:cols>
          <w:docGrid w:linePitch="360"/>
        </w:sectPr>
      </w:pPr>
    </w:p>
    <w:p w:rsidR="008E57DC" w:rsidRPr="008E57DC" w:rsidRDefault="008E57DC" w:rsidP="008E57DC">
      <w:pPr>
        <w:autoSpaceDE w:val="0"/>
        <w:autoSpaceDN w:val="0"/>
        <w:spacing w:before="226" w:after="0" w:line="230" w:lineRule="auto"/>
        <w:jc w:val="center"/>
        <w:rPr>
          <w:b/>
          <w:lang w:val="ru-RU"/>
        </w:rPr>
      </w:pPr>
      <w:r w:rsidRPr="008E57DC">
        <w:rPr>
          <w:rFonts w:ascii="Times New Roman" w:eastAsia="Times New Roman" w:hAnsi="Times New Roman"/>
          <w:b/>
          <w:color w:val="000000"/>
          <w:sz w:val="24"/>
          <w:lang w:val="ru-RU"/>
        </w:rPr>
        <w:lastRenderedPageBreak/>
        <w:t>ПОЯСНИТЕЛЬНАЯ ЗАПИСКА</w:t>
      </w:r>
    </w:p>
    <w:p w:rsidR="00277136" w:rsidRPr="00277136" w:rsidRDefault="00F91FE9" w:rsidP="00F91FE9">
      <w:pPr>
        <w:pStyle w:val="a9"/>
        <w:spacing w:before="100" w:beforeAutospacing="1"/>
        <w:ind w:left="170" w:right="340" w:firstLine="708"/>
        <w:jc w:val="both"/>
        <w:rPr>
          <w:rFonts w:ascii="Times New Roman" w:hAnsi="Times New Roman" w:cs="Times New Roman"/>
          <w:sz w:val="24"/>
          <w:szCs w:val="24"/>
          <w:lang w:val="ru-RU" w:eastAsia="ru-RU"/>
        </w:rPr>
      </w:pPr>
      <w:r w:rsidRPr="00F91FE9">
        <w:rPr>
          <w:rFonts w:ascii="Times New Roman" w:hAnsi="Times New Roman" w:cs="Times New Roman"/>
          <w:sz w:val="24"/>
          <w:szCs w:val="24"/>
          <w:lang w:val="ru-RU" w:eastAsia="ru-RU"/>
        </w:rPr>
        <w:t xml:space="preserve"> </w:t>
      </w:r>
      <w:r w:rsidR="00277136" w:rsidRPr="00277136">
        <w:rPr>
          <w:rFonts w:ascii="Times New Roman" w:hAnsi="Times New Roman" w:cs="Times New Roman"/>
          <w:sz w:val="24"/>
          <w:szCs w:val="24"/>
          <w:lang w:val="ru-RU" w:eastAsia="ru-RU"/>
        </w:rPr>
        <w:t xml:space="preserve">Рабочая программа по биологии </w:t>
      </w:r>
      <w:r w:rsidR="00277136">
        <w:rPr>
          <w:rFonts w:ascii="Times New Roman" w:hAnsi="Times New Roman" w:cs="Times New Roman"/>
          <w:sz w:val="24"/>
          <w:szCs w:val="24"/>
          <w:lang w:val="ru-RU" w:eastAsia="ru-RU"/>
        </w:rPr>
        <w:t>5</w:t>
      </w:r>
      <w:r w:rsidR="00277136" w:rsidRPr="00277136">
        <w:rPr>
          <w:rFonts w:ascii="Times New Roman" w:hAnsi="Times New Roman" w:cs="Times New Roman"/>
          <w:sz w:val="24"/>
          <w:szCs w:val="24"/>
          <w:lang w:val="ru-RU" w:eastAsia="ru-RU"/>
        </w:rPr>
        <w:t xml:space="preserve"> класса составлена на основе следующих нормативных документов и материалов:</w:t>
      </w:r>
    </w:p>
    <w:p w:rsidR="00277136" w:rsidRPr="00277136" w:rsidRDefault="00277136" w:rsidP="00F91FE9">
      <w:pPr>
        <w:pStyle w:val="a9"/>
        <w:numPr>
          <w:ilvl w:val="0"/>
          <w:numId w:val="10"/>
        </w:numPr>
        <w:spacing w:before="100" w:beforeAutospacing="1"/>
        <w:ind w:left="0" w:right="340"/>
        <w:jc w:val="both"/>
        <w:rPr>
          <w:rFonts w:ascii="Times New Roman" w:hAnsi="Times New Roman" w:cs="Times New Roman"/>
          <w:sz w:val="24"/>
          <w:szCs w:val="24"/>
          <w:lang w:val="ru-RU" w:eastAsia="ru-RU"/>
        </w:rPr>
      </w:pPr>
      <w:r w:rsidRPr="00277136">
        <w:rPr>
          <w:rFonts w:ascii="Times New Roman" w:hAnsi="Times New Roman" w:cs="Times New Roman"/>
          <w:sz w:val="24"/>
          <w:szCs w:val="24"/>
          <w:lang w:val="ru-RU" w:eastAsia="ru-RU"/>
        </w:rPr>
        <w:t>Федерального закона от 29.12.2012 №273-ФЗ «Об образовании в Российской федерации»;</w:t>
      </w:r>
    </w:p>
    <w:p w:rsidR="00277136" w:rsidRPr="00277136" w:rsidRDefault="00747973" w:rsidP="00F91FE9">
      <w:pPr>
        <w:pStyle w:val="a9"/>
        <w:numPr>
          <w:ilvl w:val="0"/>
          <w:numId w:val="10"/>
        </w:numPr>
        <w:spacing w:before="100" w:beforeAutospacing="1"/>
        <w:ind w:left="0" w:right="340"/>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ФГОС основного общего образования, утвержденным приказом Минпросвещения от 31.05.2021 №287 (далее- ФГОС ООО);</w:t>
      </w:r>
    </w:p>
    <w:p w:rsidR="00277136" w:rsidRPr="00277136" w:rsidRDefault="00277136" w:rsidP="00F91FE9">
      <w:pPr>
        <w:pStyle w:val="a9"/>
        <w:numPr>
          <w:ilvl w:val="0"/>
          <w:numId w:val="10"/>
        </w:numPr>
        <w:spacing w:before="100" w:beforeAutospacing="1"/>
        <w:ind w:left="0" w:right="340"/>
        <w:jc w:val="both"/>
        <w:rPr>
          <w:rFonts w:ascii="Times New Roman" w:hAnsi="Times New Roman" w:cs="Times New Roman"/>
          <w:sz w:val="24"/>
          <w:szCs w:val="24"/>
          <w:lang w:val="ru-RU" w:eastAsia="ru-RU"/>
        </w:rPr>
      </w:pPr>
      <w:r w:rsidRPr="00277136">
        <w:rPr>
          <w:rFonts w:ascii="Times New Roman" w:hAnsi="Times New Roman" w:cs="Times New Roman"/>
          <w:sz w:val="24"/>
          <w:szCs w:val="24"/>
          <w:lang w:val="ru-RU" w:eastAsia="ru-RU"/>
        </w:rPr>
        <w:t>Основной общеобразовательной программы основного общ</w:t>
      </w:r>
      <w:r w:rsidR="00FF37A2">
        <w:rPr>
          <w:rFonts w:ascii="Times New Roman" w:hAnsi="Times New Roman" w:cs="Times New Roman"/>
          <w:sz w:val="24"/>
          <w:szCs w:val="24"/>
          <w:lang w:val="ru-RU" w:eastAsia="ru-RU"/>
        </w:rPr>
        <w:t xml:space="preserve">его образования МКОУ «Туринской </w:t>
      </w:r>
      <w:r w:rsidR="00695C65">
        <w:rPr>
          <w:rFonts w:ascii="Times New Roman" w:hAnsi="Times New Roman" w:cs="Times New Roman"/>
          <w:sz w:val="24"/>
          <w:szCs w:val="24"/>
          <w:lang w:val="ru-RU" w:eastAsia="ru-RU"/>
        </w:rPr>
        <w:t>средней школы-</w:t>
      </w:r>
      <w:r w:rsidRPr="00277136">
        <w:rPr>
          <w:rFonts w:ascii="Times New Roman" w:hAnsi="Times New Roman" w:cs="Times New Roman"/>
          <w:sz w:val="24"/>
          <w:szCs w:val="24"/>
          <w:lang w:val="ru-RU" w:eastAsia="ru-RU"/>
        </w:rPr>
        <w:t>интернат имени Алитета Николаевича Немтушкина» ЭМР Приказ №</w:t>
      </w:r>
      <w:r w:rsidR="00747973">
        <w:rPr>
          <w:rFonts w:ascii="Times New Roman" w:hAnsi="Times New Roman" w:cs="Times New Roman"/>
          <w:sz w:val="24"/>
          <w:szCs w:val="24"/>
          <w:lang w:val="ru-RU" w:eastAsia="ru-RU"/>
        </w:rPr>
        <w:t>54-ПР</w:t>
      </w:r>
      <w:r w:rsidRPr="00277136">
        <w:rPr>
          <w:rFonts w:ascii="Times New Roman" w:hAnsi="Times New Roman" w:cs="Times New Roman"/>
          <w:sz w:val="24"/>
          <w:szCs w:val="24"/>
          <w:lang w:val="ru-RU" w:eastAsia="ru-RU"/>
        </w:rPr>
        <w:t xml:space="preserve"> от </w:t>
      </w:r>
      <w:r w:rsidR="00747973">
        <w:rPr>
          <w:rFonts w:ascii="Times New Roman" w:hAnsi="Times New Roman" w:cs="Times New Roman"/>
          <w:sz w:val="24"/>
          <w:szCs w:val="24"/>
          <w:lang w:val="ru-RU" w:eastAsia="ru-RU"/>
        </w:rPr>
        <w:t>31</w:t>
      </w:r>
      <w:r w:rsidRPr="00277136">
        <w:rPr>
          <w:rFonts w:ascii="Times New Roman" w:hAnsi="Times New Roman" w:cs="Times New Roman"/>
          <w:sz w:val="24"/>
          <w:szCs w:val="24"/>
          <w:lang w:val="ru-RU" w:eastAsia="ru-RU"/>
        </w:rPr>
        <w:t>.05.20</w:t>
      </w:r>
      <w:r w:rsidR="00747973">
        <w:rPr>
          <w:rFonts w:ascii="Times New Roman" w:hAnsi="Times New Roman" w:cs="Times New Roman"/>
          <w:sz w:val="24"/>
          <w:szCs w:val="24"/>
          <w:lang w:val="ru-RU" w:eastAsia="ru-RU"/>
        </w:rPr>
        <w:t xml:space="preserve">22 </w:t>
      </w:r>
      <w:r w:rsidRPr="00277136">
        <w:rPr>
          <w:rFonts w:ascii="Times New Roman" w:hAnsi="Times New Roman" w:cs="Times New Roman"/>
          <w:sz w:val="24"/>
          <w:szCs w:val="24"/>
          <w:lang w:val="ru-RU" w:eastAsia="ru-RU"/>
        </w:rPr>
        <w:t>г.;</w:t>
      </w:r>
    </w:p>
    <w:p w:rsidR="00277136" w:rsidRPr="00277136" w:rsidRDefault="00277136" w:rsidP="00F91FE9">
      <w:pPr>
        <w:pStyle w:val="a9"/>
        <w:numPr>
          <w:ilvl w:val="0"/>
          <w:numId w:val="10"/>
        </w:numPr>
        <w:spacing w:before="100" w:beforeAutospacing="1"/>
        <w:ind w:left="0" w:right="454"/>
        <w:jc w:val="both"/>
        <w:rPr>
          <w:rFonts w:ascii="Times New Roman" w:hAnsi="Times New Roman" w:cs="Times New Roman"/>
          <w:sz w:val="24"/>
          <w:szCs w:val="24"/>
          <w:lang w:val="ru-RU" w:eastAsia="ru-RU"/>
        </w:rPr>
      </w:pPr>
      <w:r w:rsidRPr="00277136">
        <w:rPr>
          <w:rFonts w:ascii="Times New Roman" w:hAnsi="Times New Roman" w:cs="Times New Roman"/>
          <w:sz w:val="24"/>
          <w:szCs w:val="24"/>
          <w:lang w:val="ru-RU" w:eastAsia="ru-RU"/>
        </w:rPr>
        <w:t xml:space="preserve">Программа воспитания МКОУ ТСШ-И (ПР.№54/1 </w:t>
      </w:r>
      <w:r w:rsidR="00747973">
        <w:rPr>
          <w:rFonts w:ascii="Times New Roman" w:hAnsi="Times New Roman" w:cs="Times New Roman"/>
          <w:sz w:val="24"/>
          <w:szCs w:val="24"/>
          <w:lang w:val="ru-RU" w:eastAsia="ru-RU"/>
        </w:rPr>
        <w:t xml:space="preserve">от </w:t>
      </w:r>
      <w:r w:rsidRPr="00277136">
        <w:rPr>
          <w:rFonts w:ascii="Times New Roman" w:hAnsi="Times New Roman" w:cs="Times New Roman"/>
          <w:sz w:val="24"/>
          <w:szCs w:val="24"/>
          <w:lang w:val="ru-RU" w:eastAsia="ru-RU"/>
        </w:rPr>
        <w:t xml:space="preserve"> 31.05.21г.)</w:t>
      </w:r>
    </w:p>
    <w:p w:rsidR="00277136" w:rsidRPr="00277136" w:rsidRDefault="00277136" w:rsidP="00F91FE9">
      <w:pPr>
        <w:pStyle w:val="a9"/>
        <w:numPr>
          <w:ilvl w:val="0"/>
          <w:numId w:val="10"/>
        </w:numPr>
        <w:spacing w:before="100" w:beforeAutospacing="1"/>
        <w:ind w:left="0" w:right="454"/>
        <w:jc w:val="both"/>
        <w:rPr>
          <w:rFonts w:ascii="Times New Roman" w:hAnsi="Times New Roman" w:cs="Times New Roman"/>
          <w:sz w:val="24"/>
          <w:szCs w:val="24"/>
          <w:lang w:val="ru-RU" w:eastAsia="ru-RU"/>
        </w:rPr>
      </w:pPr>
      <w:r w:rsidRPr="00277136">
        <w:rPr>
          <w:rFonts w:ascii="Times New Roman" w:hAnsi="Times New Roman" w:cs="Times New Roman"/>
          <w:sz w:val="24"/>
          <w:szCs w:val="24"/>
          <w:lang w:val="ru-RU" w:eastAsia="ru-RU"/>
        </w:rPr>
        <w:t>Учебного плана МКОУ ТСШ-И на 2022-2023 учебный год (Протокол №16 от 31.05.2022 г.)</w:t>
      </w:r>
    </w:p>
    <w:p w:rsidR="00277136" w:rsidRPr="00277136" w:rsidRDefault="00277136" w:rsidP="00F91FE9">
      <w:pPr>
        <w:pStyle w:val="a9"/>
        <w:numPr>
          <w:ilvl w:val="0"/>
          <w:numId w:val="10"/>
        </w:numPr>
        <w:spacing w:before="100" w:beforeAutospacing="1"/>
        <w:ind w:left="0" w:right="454"/>
        <w:jc w:val="both"/>
        <w:rPr>
          <w:rFonts w:ascii="Times New Roman" w:hAnsi="Times New Roman" w:cs="Times New Roman"/>
          <w:sz w:val="24"/>
          <w:szCs w:val="24"/>
          <w:lang w:val="ru-RU" w:eastAsia="ru-RU"/>
        </w:rPr>
      </w:pPr>
      <w:r w:rsidRPr="00277136">
        <w:rPr>
          <w:rFonts w:ascii="Times New Roman" w:hAnsi="Times New Roman" w:cs="Times New Roman"/>
          <w:sz w:val="24"/>
          <w:szCs w:val="24"/>
          <w:lang w:val="ru-RU" w:eastAsia="ru-RU"/>
        </w:rPr>
        <w:t>Положения о рабочей программе учебного предмета МКОУ ТСШ-И (П</w:t>
      </w:r>
      <w:r w:rsidR="00747973">
        <w:rPr>
          <w:rFonts w:ascii="Times New Roman" w:hAnsi="Times New Roman" w:cs="Times New Roman"/>
          <w:sz w:val="24"/>
          <w:szCs w:val="24"/>
          <w:lang w:val="ru-RU" w:eastAsia="ru-RU"/>
        </w:rPr>
        <w:t>риказ</w:t>
      </w:r>
      <w:r w:rsidRPr="00277136">
        <w:rPr>
          <w:rFonts w:ascii="Times New Roman" w:hAnsi="Times New Roman" w:cs="Times New Roman"/>
          <w:sz w:val="24"/>
          <w:szCs w:val="24"/>
          <w:lang w:val="ru-RU" w:eastAsia="ru-RU"/>
        </w:rPr>
        <w:t xml:space="preserve"> №</w:t>
      </w:r>
      <w:r w:rsidR="00747973">
        <w:rPr>
          <w:rFonts w:ascii="Times New Roman" w:hAnsi="Times New Roman" w:cs="Times New Roman"/>
          <w:sz w:val="24"/>
          <w:szCs w:val="24"/>
          <w:lang w:val="ru-RU" w:eastAsia="ru-RU"/>
        </w:rPr>
        <w:t>16</w:t>
      </w:r>
      <w:r w:rsidRPr="00277136">
        <w:rPr>
          <w:rFonts w:ascii="Times New Roman" w:hAnsi="Times New Roman" w:cs="Times New Roman"/>
          <w:sz w:val="24"/>
          <w:szCs w:val="24"/>
          <w:lang w:val="ru-RU" w:eastAsia="ru-RU"/>
        </w:rPr>
        <w:t xml:space="preserve"> от </w:t>
      </w:r>
      <w:r w:rsidR="00747973">
        <w:rPr>
          <w:rFonts w:ascii="Times New Roman" w:hAnsi="Times New Roman" w:cs="Times New Roman"/>
          <w:sz w:val="24"/>
          <w:szCs w:val="24"/>
          <w:lang w:val="ru-RU" w:eastAsia="ru-RU"/>
        </w:rPr>
        <w:t>31</w:t>
      </w:r>
      <w:r w:rsidRPr="00277136">
        <w:rPr>
          <w:rFonts w:ascii="Times New Roman" w:hAnsi="Times New Roman" w:cs="Times New Roman"/>
          <w:sz w:val="24"/>
          <w:szCs w:val="24"/>
          <w:lang w:val="ru-RU" w:eastAsia="ru-RU"/>
        </w:rPr>
        <w:t>.0</w:t>
      </w:r>
      <w:r w:rsidR="00747973">
        <w:rPr>
          <w:rFonts w:ascii="Times New Roman" w:hAnsi="Times New Roman" w:cs="Times New Roman"/>
          <w:sz w:val="24"/>
          <w:szCs w:val="24"/>
          <w:lang w:val="ru-RU" w:eastAsia="ru-RU"/>
        </w:rPr>
        <w:t>5</w:t>
      </w:r>
      <w:r w:rsidRPr="00277136">
        <w:rPr>
          <w:rFonts w:ascii="Times New Roman" w:hAnsi="Times New Roman" w:cs="Times New Roman"/>
          <w:sz w:val="24"/>
          <w:szCs w:val="24"/>
          <w:lang w:val="ru-RU" w:eastAsia="ru-RU"/>
        </w:rPr>
        <w:t>.20</w:t>
      </w:r>
      <w:r w:rsidR="00747973">
        <w:rPr>
          <w:rFonts w:ascii="Times New Roman" w:hAnsi="Times New Roman" w:cs="Times New Roman"/>
          <w:sz w:val="24"/>
          <w:szCs w:val="24"/>
          <w:lang w:val="ru-RU" w:eastAsia="ru-RU"/>
        </w:rPr>
        <w:t>22</w:t>
      </w:r>
      <w:r w:rsidRPr="00277136">
        <w:rPr>
          <w:rFonts w:ascii="Times New Roman" w:hAnsi="Times New Roman" w:cs="Times New Roman"/>
          <w:sz w:val="24"/>
          <w:szCs w:val="24"/>
          <w:lang w:val="ru-RU" w:eastAsia="ru-RU"/>
        </w:rPr>
        <w:t>г.);</w:t>
      </w:r>
    </w:p>
    <w:p w:rsidR="00277136" w:rsidRPr="00277136" w:rsidRDefault="00277136" w:rsidP="00F91FE9">
      <w:pPr>
        <w:pStyle w:val="a9"/>
        <w:numPr>
          <w:ilvl w:val="0"/>
          <w:numId w:val="10"/>
        </w:numPr>
        <w:spacing w:before="100" w:beforeAutospacing="1" w:after="100" w:afterAutospacing="1"/>
        <w:ind w:left="0" w:right="454"/>
        <w:jc w:val="both"/>
        <w:rPr>
          <w:rFonts w:ascii="Times New Roman" w:hAnsi="Times New Roman" w:cs="Times New Roman"/>
          <w:sz w:val="24"/>
          <w:szCs w:val="24"/>
          <w:lang w:val="ru-RU" w:eastAsia="ru-RU"/>
        </w:rPr>
      </w:pPr>
      <w:r w:rsidRPr="00277136">
        <w:rPr>
          <w:rFonts w:ascii="Times New Roman" w:hAnsi="Times New Roman" w:cs="Times New Roman"/>
          <w:sz w:val="24"/>
          <w:szCs w:val="24"/>
          <w:lang w:val="ru-RU" w:eastAsia="ru-RU"/>
        </w:rPr>
        <w:t>Авторской программой по биологии для основной школы В. В. Пасечника, С.В. Суматохина.  Биология. Рабочие программы. Предметная линия учебников «Линия жизни»  В. В. Пасечника, С.В. Суматохина 5-9 классы,  М.:  Просвещение, 2011г.</w:t>
      </w:r>
    </w:p>
    <w:p w:rsidR="00287B5C" w:rsidRPr="00915181" w:rsidRDefault="00287B5C" w:rsidP="00545E27">
      <w:pPr>
        <w:jc w:val="both"/>
        <w:rPr>
          <w:lang w:val="ru-RU"/>
        </w:rPr>
        <w:sectPr w:rsidR="00287B5C" w:rsidRPr="00915181" w:rsidSect="002B2932">
          <w:pgSz w:w="11900" w:h="16840"/>
          <w:pgMar w:top="1440" w:right="1440" w:bottom="1440" w:left="1440" w:header="720" w:footer="720" w:gutter="0"/>
          <w:cols w:space="720" w:equalWidth="0">
            <w:col w:w="10290" w:space="0"/>
          </w:cols>
          <w:docGrid w:linePitch="360"/>
        </w:sectPr>
      </w:pPr>
    </w:p>
    <w:p w:rsidR="00287B5C" w:rsidRPr="00915181" w:rsidRDefault="00287B5C">
      <w:pPr>
        <w:autoSpaceDE w:val="0"/>
        <w:autoSpaceDN w:val="0"/>
        <w:spacing w:after="138" w:line="220" w:lineRule="exact"/>
        <w:rPr>
          <w:lang w:val="ru-RU"/>
        </w:rPr>
      </w:pPr>
    </w:p>
    <w:p w:rsidR="002B2932" w:rsidRPr="002B2932" w:rsidRDefault="002B2932" w:rsidP="00695C65">
      <w:pPr>
        <w:autoSpaceDE w:val="0"/>
        <w:autoSpaceDN w:val="0"/>
        <w:spacing w:after="0" w:line="240" w:lineRule="auto"/>
        <w:ind w:firstLine="720"/>
        <w:jc w:val="both"/>
        <w:rPr>
          <w:rFonts w:ascii="Times New Roman" w:hAnsi="Times New Roman" w:cs="Times New Roman"/>
          <w:b/>
          <w:sz w:val="24"/>
          <w:szCs w:val="24"/>
          <w:lang w:val="ru-RU"/>
        </w:rPr>
      </w:pPr>
      <w:r w:rsidRPr="002B2932">
        <w:rPr>
          <w:rFonts w:ascii="Times New Roman" w:hAnsi="Times New Roman" w:cs="Times New Roman"/>
          <w:b/>
          <w:sz w:val="24"/>
          <w:szCs w:val="24"/>
          <w:lang w:val="ru-RU"/>
        </w:rPr>
        <w:t>ОБЩАЯ ХАРАКТЕРИСТИКА УЧЕБНОГО ПРЕДМЕТА «БИОЛОГИЯ»</w:t>
      </w:r>
    </w:p>
    <w:p w:rsidR="002B2932" w:rsidRDefault="002B2932" w:rsidP="006F396A">
      <w:pPr>
        <w:autoSpaceDE w:val="0"/>
        <w:autoSpaceDN w:val="0"/>
        <w:spacing w:after="0" w:line="240" w:lineRule="auto"/>
        <w:jc w:val="both"/>
        <w:rPr>
          <w:rFonts w:ascii="Times New Roman" w:hAnsi="Times New Roman" w:cs="Times New Roman"/>
          <w:sz w:val="24"/>
          <w:szCs w:val="24"/>
          <w:lang w:val="ru-RU"/>
        </w:rPr>
      </w:pPr>
      <w:r w:rsidRPr="002B2932">
        <w:rPr>
          <w:rFonts w:ascii="Times New Roman" w:hAnsi="Times New Roman" w:cs="Times New Roman"/>
          <w:sz w:val="24"/>
          <w:szCs w:val="24"/>
          <w:lang w:val="ru-RU"/>
        </w:rPr>
        <w:t xml:space="preserve">Учебный предмет «Биология» развивает представления о познаваемости живой природы и методах её познания, он позволяет сформировать систему научных знаний о живых системах, умения их получать, присваивать и применять в жизненных ситуациях. 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 </w:t>
      </w:r>
    </w:p>
    <w:p w:rsidR="002B2932" w:rsidRDefault="002B2932" w:rsidP="006F396A">
      <w:pPr>
        <w:autoSpaceDE w:val="0"/>
        <w:autoSpaceDN w:val="0"/>
        <w:spacing w:after="0" w:line="240" w:lineRule="auto"/>
        <w:jc w:val="both"/>
        <w:rPr>
          <w:rFonts w:ascii="Times New Roman" w:hAnsi="Times New Roman" w:cs="Times New Roman"/>
          <w:sz w:val="24"/>
          <w:szCs w:val="24"/>
          <w:lang w:val="ru-RU"/>
        </w:rPr>
      </w:pPr>
      <w:r w:rsidRPr="002B2932">
        <w:rPr>
          <w:rFonts w:ascii="Times New Roman" w:hAnsi="Times New Roman" w:cs="Times New Roman"/>
          <w:b/>
          <w:sz w:val="24"/>
          <w:szCs w:val="24"/>
          <w:lang w:val="ru-RU"/>
        </w:rPr>
        <w:t>ЦЕЛИ ИЗУЧЕНИЯ УЧЕБНОГО ПРЕДМЕТА «БИОЛОГИЯ»</w:t>
      </w:r>
      <w:r w:rsidRPr="002B2932">
        <w:rPr>
          <w:rFonts w:ascii="Times New Roman" w:hAnsi="Times New Roman" w:cs="Times New Roman"/>
          <w:sz w:val="24"/>
          <w:szCs w:val="24"/>
          <w:lang w:val="ru-RU"/>
        </w:rPr>
        <w:t xml:space="preserve"> </w:t>
      </w:r>
    </w:p>
    <w:p w:rsidR="002B2932" w:rsidRDefault="002B2932" w:rsidP="006F396A">
      <w:pPr>
        <w:autoSpaceDE w:val="0"/>
        <w:autoSpaceDN w:val="0"/>
        <w:spacing w:after="0" w:line="240" w:lineRule="auto"/>
        <w:jc w:val="both"/>
        <w:rPr>
          <w:rFonts w:ascii="Times New Roman" w:hAnsi="Times New Roman" w:cs="Times New Roman"/>
          <w:sz w:val="24"/>
          <w:szCs w:val="24"/>
          <w:lang w:val="ru-RU"/>
        </w:rPr>
      </w:pPr>
      <w:r w:rsidRPr="002B2932">
        <w:rPr>
          <w:rFonts w:ascii="Times New Roman" w:hAnsi="Times New Roman" w:cs="Times New Roman"/>
          <w:sz w:val="24"/>
          <w:szCs w:val="24"/>
          <w:lang w:val="ru-RU"/>
        </w:rPr>
        <w:t xml:space="preserve">Целями изучения биологии на уровне основного общего образования являются: </w:t>
      </w:r>
    </w:p>
    <w:p w:rsidR="002B2932" w:rsidRDefault="002B2932" w:rsidP="006F396A">
      <w:pPr>
        <w:autoSpaceDE w:val="0"/>
        <w:autoSpaceDN w:val="0"/>
        <w:spacing w:after="0" w:line="240" w:lineRule="auto"/>
        <w:jc w:val="both"/>
        <w:rPr>
          <w:rFonts w:ascii="Times New Roman" w:hAnsi="Times New Roman" w:cs="Times New Roman"/>
          <w:sz w:val="24"/>
          <w:szCs w:val="24"/>
          <w:lang w:val="ru-RU"/>
        </w:rPr>
      </w:pPr>
      <w:r w:rsidRPr="002B2932">
        <w:rPr>
          <w:rFonts w:ascii="Times New Roman" w:hAnsi="Times New Roman" w:cs="Times New Roman"/>
          <w:sz w:val="24"/>
          <w:szCs w:val="24"/>
          <w:lang w:val="ru-RU"/>
        </w:rPr>
        <w:t xml:space="preserve">— формирование системы знаний о признаках и процессах жизнедеятельности биологических систем разного уровня организации; </w:t>
      </w:r>
    </w:p>
    <w:p w:rsidR="002B2932" w:rsidRDefault="002B2932" w:rsidP="006F396A">
      <w:pPr>
        <w:autoSpaceDE w:val="0"/>
        <w:autoSpaceDN w:val="0"/>
        <w:spacing w:after="0" w:line="240" w:lineRule="auto"/>
        <w:jc w:val="both"/>
        <w:rPr>
          <w:rFonts w:ascii="Times New Roman" w:hAnsi="Times New Roman" w:cs="Times New Roman"/>
          <w:sz w:val="24"/>
          <w:szCs w:val="24"/>
          <w:lang w:val="ru-RU"/>
        </w:rPr>
      </w:pPr>
      <w:r w:rsidRPr="002B2932">
        <w:rPr>
          <w:rFonts w:ascii="Times New Roman" w:hAnsi="Times New Roman" w:cs="Times New Roman"/>
          <w:sz w:val="24"/>
          <w:szCs w:val="24"/>
          <w:lang w:val="ru-RU"/>
        </w:rPr>
        <w:t xml:space="preserve">— формирование системы знаний об особенностях строения, жизнедеятельности организма человека, условиях сохранения его здоровья; </w:t>
      </w:r>
    </w:p>
    <w:p w:rsidR="002B2932" w:rsidRDefault="002B2932" w:rsidP="006F396A">
      <w:pPr>
        <w:autoSpaceDE w:val="0"/>
        <w:autoSpaceDN w:val="0"/>
        <w:spacing w:after="0" w:line="240" w:lineRule="auto"/>
        <w:jc w:val="both"/>
        <w:rPr>
          <w:rFonts w:ascii="Times New Roman" w:hAnsi="Times New Roman" w:cs="Times New Roman"/>
          <w:sz w:val="24"/>
          <w:szCs w:val="24"/>
          <w:lang w:val="ru-RU"/>
        </w:rPr>
      </w:pPr>
      <w:r w:rsidRPr="002B2932">
        <w:rPr>
          <w:rFonts w:ascii="Times New Roman" w:hAnsi="Times New Roman" w:cs="Times New Roman"/>
          <w:sz w:val="24"/>
          <w:szCs w:val="24"/>
          <w:lang w:val="ru-RU"/>
        </w:rPr>
        <w:t xml:space="preserve">— формирование умений применять методы биологической науки для изучения биологических систем, в том числе и организма человека; </w:t>
      </w:r>
    </w:p>
    <w:p w:rsidR="002B2932" w:rsidRDefault="002B2932" w:rsidP="006F396A">
      <w:pPr>
        <w:autoSpaceDE w:val="0"/>
        <w:autoSpaceDN w:val="0"/>
        <w:spacing w:after="0" w:line="240" w:lineRule="auto"/>
        <w:jc w:val="both"/>
        <w:rPr>
          <w:rFonts w:ascii="Times New Roman" w:hAnsi="Times New Roman" w:cs="Times New Roman"/>
          <w:sz w:val="24"/>
          <w:szCs w:val="24"/>
          <w:lang w:val="ru-RU"/>
        </w:rPr>
      </w:pPr>
      <w:r w:rsidRPr="002B2932">
        <w:rPr>
          <w:rFonts w:ascii="Times New Roman" w:hAnsi="Times New Roman" w:cs="Times New Roman"/>
          <w:sz w:val="24"/>
          <w:szCs w:val="24"/>
          <w:lang w:val="ru-RU"/>
        </w:rPr>
        <w:t xml:space="preserve">— 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 </w:t>
      </w:r>
    </w:p>
    <w:p w:rsidR="002B2932" w:rsidRDefault="002B2932" w:rsidP="006F396A">
      <w:pPr>
        <w:autoSpaceDE w:val="0"/>
        <w:autoSpaceDN w:val="0"/>
        <w:spacing w:after="0" w:line="240" w:lineRule="auto"/>
        <w:jc w:val="both"/>
        <w:rPr>
          <w:rFonts w:ascii="Times New Roman" w:hAnsi="Times New Roman" w:cs="Times New Roman"/>
          <w:sz w:val="24"/>
          <w:szCs w:val="24"/>
          <w:lang w:val="ru-RU"/>
        </w:rPr>
      </w:pPr>
      <w:r w:rsidRPr="002B2932">
        <w:rPr>
          <w:rFonts w:ascii="Times New Roman" w:hAnsi="Times New Roman" w:cs="Times New Roman"/>
          <w:sz w:val="24"/>
          <w:szCs w:val="24"/>
          <w:lang w:val="ru-RU"/>
        </w:rPr>
        <w:t xml:space="preserve">— 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 </w:t>
      </w:r>
    </w:p>
    <w:p w:rsidR="002B2932" w:rsidRDefault="002B2932" w:rsidP="006F396A">
      <w:pPr>
        <w:autoSpaceDE w:val="0"/>
        <w:autoSpaceDN w:val="0"/>
        <w:spacing w:after="0" w:line="240" w:lineRule="auto"/>
        <w:jc w:val="both"/>
        <w:rPr>
          <w:rFonts w:ascii="Times New Roman" w:hAnsi="Times New Roman" w:cs="Times New Roman"/>
          <w:sz w:val="24"/>
          <w:szCs w:val="24"/>
          <w:lang w:val="ru-RU"/>
        </w:rPr>
      </w:pPr>
      <w:r w:rsidRPr="002B2932">
        <w:rPr>
          <w:rFonts w:ascii="Times New Roman" w:hAnsi="Times New Roman" w:cs="Times New Roman"/>
          <w:sz w:val="24"/>
          <w:szCs w:val="24"/>
          <w:lang w:val="ru-RU"/>
        </w:rPr>
        <w:t xml:space="preserve">— формирование экологической культуры в целях сохранения собственного здоровья и охраны окружающей среды. </w:t>
      </w:r>
    </w:p>
    <w:p w:rsidR="002B2932" w:rsidRDefault="002B2932" w:rsidP="006F396A">
      <w:pPr>
        <w:autoSpaceDE w:val="0"/>
        <w:autoSpaceDN w:val="0"/>
        <w:spacing w:after="0" w:line="240" w:lineRule="auto"/>
        <w:jc w:val="both"/>
        <w:rPr>
          <w:rFonts w:ascii="Times New Roman" w:hAnsi="Times New Roman" w:cs="Times New Roman"/>
          <w:sz w:val="24"/>
          <w:szCs w:val="24"/>
          <w:lang w:val="ru-RU"/>
        </w:rPr>
      </w:pPr>
      <w:r w:rsidRPr="002B2932">
        <w:rPr>
          <w:rFonts w:ascii="Times New Roman" w:hAnsi="Times New Roman" w:cs="Times New Roman"/>
          <w:sz w:val="24"/>
          <w:szCs w:val="24"/>
          <w:lang w:val="ru-RU"/>
        </w:rPr>
        <w:t xml:space="preserve">Достижение целей обеспечивается решением следующих </w:t>
      </w:r>
      <w:r w:rsidRPr="002B2932">
        <w:rPr>
          <w:rFonts w:ascii="Times New Roman" w:hAnsi="Times New Roman" w:cs="Times New Roman"/>
          <w:b/>
          <w:sz w:val="24"/>
          <w:szCs w:val="24"/>
          <w:lang w:val="ru-RU"/>
        </w:rPr>
        <w:t>задач:</w:t>
      </w:r>
      <w:r w:rsidRPr="002B2932">
        <w:rPr>
          <w:rFonts w:ascii="Times New Roman" w:hAnsi="Times New Roman" w:cs="Times New Roman"/>
          <w:sz w:val="24"/>
          <w:szCs w:val="24"/>
          <w:lang w:val="ru-RU"/>
        </w:rPr>
        <w:t xml:space="preserve"> </w:t>
      </w:r>
    </w:p>
    <w:p w:rsidR="002B2932" w:rsidRDefault="002B2932" w:rsidP="006F396A">
      <w:pPr>
        <w:autoSpaceDE w:val="0"/>
        <w:autoSpaceDN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2B2932">
        <w:rPr>
          <w:rFonts w:ascii="Times New Roman" w:hAnsi="Times New Roman" w:cs="Times New Roman"/>
          <w:sz w:val="24"/>
          <w:szCs w:val="24"/>
          <w:lang w:val="ru-RU"/>
        </w:rPr>
        <w:t xml:space="preserve">приобретение знаний обучающимися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 </w:t>
      </w:r>
    </w:p>
    <w:p w:rsidR="002B2932" w:rsidRDefault="002B2932" w:rsidP="006F396A">
      <w:pPr>
        <w:autoSpaceDE w:val="0"/>
        <w:autoSpaceDN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2B2932">
        <w:rPr>
          <w:rFonts w:ascii="Times New Roman" w:hAnsi="Times New Roman" w:cs="Times New Roman"/>
          <w:sz w:val="24"/>
          <w:szCs w:val="24"/>
          <w:lang w:val="ru-RU"/>
        </w:rPr>
        <w:t xml:space="preserve">овладение умениями проводить исследования с использованием биологического оборудования и наблюдения за состоянием собственного организма; </w:t>
      </w:r>
    </w:p>
    <w:p w:rsidR="002B2932" w:rsidRDefault="002B2932" w:rsidP="006F396A">
      <w:pPr>
        <w:autoSpaceDE w:val="0"/>
        <w:autoSpaceDN w:val="0"/>
        <w:spacing w:after="0" w:line="240" w:lineRule="auto"/>
        <w:jc w:val="both"/>
        <w:rPr>
          <w:rFonts w:ascii="Times New Roman" w:hAnsi="Times New Roman" w:cs="Times New Roman"/>
          <w:sz w:val="24"/>
          <w:szCs w:val="24"/>
          <w:lang w:val="ru-RU"/>
        </w:rPr>
      </w:pPr>
      <w:r w:rsidRPr="002B2932">
        <w:rPr>
          <w:rFonts w:ascii="Times New Roman" w:hAnsi="Times New Roman" w:cs="Times New Roman"/>
          <w:sz w:val="24"/>
          <w:szCs w:val="24"/>
          <w:lang w:val="ru-RU"/>
        </w:rPr>
        <w:t xml:space="preserve">— освоение приёмов работы с биологической информацией, в том числе о современных достижениях в области биологии, её анализ и критическое оценивание; </w:t>
      </w:r>
    </w:p>
    <w:p w:rsidR="002B2932" w:rsidRDefault="002B2932" w:rsidP="006F396A">
      <w:pPr>
        <w:autoSpaceDE w:val="0"/>
        <w:autoSpaceDN w:val="0"/>
        <w:spacing w:after="0" w:line="240" w:lineRule="auto"/>
        <w:jc w:val="both"/>
        <w:rPr>
          <w:rFonts w:ascii="Times New Roman" w:hAnsi="Times New Roman" w:cs="Times New Roman"/>
          <w:sz w:val="24"/>
          <w:szCs w:val="24"/>
          <w:lang w:val="ru-RU"/>
        </w:rPr>
      </w:pPr>
      <w:r w:rsidRPr="002B2932">
        <w:rPr>
          <w:rFonts w:ascii="Times New Roman" w:hAnsi="Times New Roman" w:cs="Times New Roman"/>
          <w:sz w:val="24"/>
          <w:szCs w:val="24"/>
          <w:lang w:val="ru-RU"/>
        </w:rPr>
        <w:t xml:space="preserve">— воспитание биологически и экологически грамотной личности, готовой к сохранению собственного здоровья и охраны окружающей среды. </w:t>
      </w:r>
    </w:p>
    <w:p w:rsidR="002B2932" w:rsidRDefault="002B2932" w:rsidP="006F396A">
      <w:pPr>
        <w:autoSpaceDE w:val="0"/>
        <w:autoSpaceDN w:val="0"/>
        <w:spacing w:after="0" w:line="240" w:lineRule="auto"/>
        <w:jc w:val="both"/>
        <w:rPr>
          <w:rFonts w:ascii="Times New Roman" w:hAnsi="Times New Roman" w:cs="Times New Roman"/>
          <w:b/>
          <w:sz w:val="24"/>
          <w:szCs w:val="24"/>
          <w:lang w:val="ru-RU"/>
        </w:rPr>
      </w:pPr>
      <w:r w:rsidRPr="002B2932">
        <w:rPr>
          <w:rFonts w:ascii="Times New Roman" w:hAnsi="Times New Roman" w:cs="Times New Roman"/>
          <w:b/>
          <w:sz w:val="24"/>
          <w:szCs w:val="24"/>
          <w:lang w:val="ru-RU"/>
        </w:rPr>
        <w:t>МЕСТО УЧЕБНОГО ПРЕДМЕТА «БИОЛОГИЯ» В УЧЕБНОМ ПЛАНЕ</w:t>
      </w:r>
      <w:r>
        <w:rPr>
          <w:rFonts w:ascii="Times New Roman" w:hAnsi="Times New Roman" w:cs="Times New Roman"/>
          <w:b/>
          <w:sz w:val="24"/>
          <w:szCs w:val="24"/>
          <w:lang w:val="ru-RU"/>
        </w:rPr>
        <w:t>.</w:t>
      </w:r>
    </w:p>
    <w:p w:rsidR="002B2932" w:rsidRDefault="002B2932" w:rsidP="006F396A">
      <w:pPr>
        <w:autoSpaceDE w:val="0"/>
        <w:autoSpaceDN w:val="0"/>
        <w:spacing w:after="0" w:line="240" w:lineRule="auto"/>
        <w:jc w:val="both"/>
        <w:rPr>
          <w:rFonts w:ascii="Times New Roman" w:hAnsi="Times New Roman" w:cs="Times New Roman"/>
          <w:sz w:val="24"/>
          <w:szCs w:val="24"/>
          <w:lang w:val="ru-RU"/>
        </w:rPr>
      </w:pPr>
      <w:r w:rsidRPr="002B2932">
        <w:rPr>
          <w:rFonts w:ascii="Times New Roman" w:hAnsi="Times New Roman" w:cs="Times New Roman"/>
          <w:sz w:val="24"/>
          <w:szCs w:val="24"/>
          <w:lang w:val="ru-RU"/>
        </w:rPr>
        <w:t xml:space="preserve"> В соответствии с ФГОС ООО биология является обязательным предметом на уровне основного общего образования. </w:t>
      </w:r>
    </w:p>
    <w:p w:rsidR="002B2932" w:rsidRPr="00695C65" w:rsidRDefault="002B2932" w:rsidP="006F396A">
      <w:pPr>
        <w:autoSpaceDE w:val="0"/>
        <w:autoSpaceDN w:val="0"/>
        <w:spacing w:after="0" w:line="240" w:lineRule="auto"/>
        <w:jc w:val="both"/>
        <w:rPr>
          <w:rFonts w:ascii="Times New Roman" w:hAnsi="Times New Roman" w:cs="Times New Roman"/>
          <w:sz w:val="24"/>
          <w:szCs w:val="24"/>
        </w:rPr>
        <w:sectPr w:rsidR="002B2932" w:rsidRPr="00695C65" w:rsidSect="002B2932">
          <w:pgSz w:w="11900" w:h="16840"/>
          <w:pgMar w:top="358" w:right="650" w:bottom="296" w:left="666" w:header="720" w:footer="720" w:gutter="0"/>
          <w:cols w:space="720" w:equalWidth="0">
            <w:col w:w="10584" w:space="0"/>
          </w:cols>
          <w:docGrid w:linePitch="360"/>
        </w:sectPr>
      </w:pPr>
      <w:r w:rsidRPr="002B2932">
        <w:rPr>
          <w:rFonts w:ascii="Times New Roman" w:hAnsi="Times New Roman" w:cs="Times New Roman"/>
          <w:sz w:val="24"/>
          <w:szCs w:val="24"/>
          <w:lang w:val="ru-RU"/>
        </w:rPr>
        <w:t>Данная программа предусматривает изучение биологии в 5 классе -</w:t>
      </w:r>
      <w:r w:rsidR="00695C65">
        <w:rPr>
          <w:rFonts w:ascii="Times New Roman" w:hAnsi="Times New Roman" w:cs="Times New Roman"/>
          <w:sz w:val="24"/>
          <w:szCs w:val="24"/>
          <w:lang w:val="ru-RU"/>
        </w:rPr>
        <w:t xml:space="preserve"> 1 час в неделю, всего - 34 час</w:t>
      </w:r>
    </w:p>
    <w:p w:rsidR="00287B5C" w:rsidRPr="00695C65" w:rsidRDefault="00287B5C" w:rsidP="006F396A">
      <w:pPr>
        <w:autoSpaceDE w:val="0"/>
        <w:autoSpaceDN w:val="0"/>
        <w:spacing w:after="0" w:line="240" w:lineRule="auto"/>
        <w:jc w:val="both"/>
      </w:pPr>
    </w:p>
    <w:p w:rsidR="00287B5C" w:rsidRPr="00915181" w:rsidRDefault="00915181" w:rsidP="00695C65">
      <w:pPr>
        <w:autoSpaceDE w:val="0"/>
        <w:autoSpaceDN w:val="0"/>
        <w:spacing w:after="0" w:line="240" w:lineRule="auto"/>
        <w:jc w:val="center"/>
        <w:rPr>
          <w:lang w:val="ru-RU"/>
        </w:rPr>
      </w:pPr>
      <w:r w:rsidRPr="00915181">
        <w:rPr>
          <w:rFonts w:ascii="Times New Roman" w:eastAsia="Times New Roman" w:hAnsi="Times New Roman"/>
          <w:b/>
          <w:color w:val="000000"/>
          <w:sz w:val="24"/>
          <w:lang w:val="ru-RU"/>
        </w:rPr>
        <w:t>СОДЕРЖАНИЕ УЧЕБНОГО ПРЕДМЕТА</w:t>
      </w:r>
    </w:p>
    <w:p w:rsidR="00401FCD" w:rsidRPr="00401FCD" w:rsidRDefault="00FA3CFC" w:rsidP="00695C65">
      <w:pPr>
        <w:pStyle w:val="ae"/>
        <w:numPr>
          <w:ilvl w:val="0"/>
          <w:numId w:val="13"/>
        </w:numPr>
        <w:autoSpaceDE w:val="0"/>
        <w:autoSpaceDN w:val="0"/>
        <w:spacing w:after="0" w:line="240" w:lineRule="auto"/>
        <w:jc w:val="both"/>
        <w:rPr>
          <w:rFonts w:ascii="Times New Roman" w:eastAsia="Times New Roman" w:hAnsi="Times New Roman"/>
          <w:b/>
          <w:color w:val="000000"/>
          <w:sz w:val="24"/>
          <w:lang w:val="ru-RU"/>
        </w:rPr>
      </w:pPr>
      <w:r w:rsidRPr="00401FCD">
        <w:rPr>
          <w:rFonts w:ascii="Times New Roman" w:eastAsia="Times New Roman" w:hAnsi="Times New Roman"/>
          <w:b/>
          <w:color w:val="000000"/>
          <w:sz w:val="24"/>
          <w:lang w:val="ru-RU"/>
        </w:rPr>
        <w:t>Биология-наука о живой природе.</w:t>
      </w:r>
      <w:r w:rsidR="00915181" w:rsidRPr="00401FCD">
        <w:rPr>
          <w:rFonts w:ascii="Times New Roman" w:eastAsia="Times New Roman" w:hAnsi="Times New Roman"/>
          <w:b/>
          <w:color w:val="000000"/>
          <w:sz w:val="24"/>
          <w:lang w:val="ru-RU"/>
        </w:rPr>
        <w:t xml:space="preserve"> </w:t>
      </w:r>
    </w:p>
    <w:p w:rsidR="00287B5C" w:rsidRPr="00401FCD" w:rsidRDefault="00915181" w:rsidP="006F396A">
      <w:pPr>
        <w:spacing w:after="0" w:line="240" w:lineRule="auto"/>
        <w:jc w:val="both"/>
        <w:rPr>
          <w:rFonts w:eastAsia="Times New Roman"/>
          <w:b/>
          <w:lang w:val="ru-RU"/>
        </w:rPr>
      </w:pPr>
      <w:r w:rsidRPr="00401FCD">
        <w:rPr>
          <w:rFonts w:eastAsia="Times New Roman"/>
          <w:lang w:val="ru-RU"/>
        </w:rPr>
        <w:t>Понятие о жизни. Признаки живого (клеточ</w:t>
      </w:r>
      <w:r w:rsidR="00FA3CFC" w:rsidRPr="00401FCD">
        <w:rPr>
          <w:rFonts w:eastAsia="Times New Roman"/>
          <w:lang w:val="ru-RU"/>
        </w:rPr>
        <w:t xml:space="preserve">ное строение, питание, дыхание, </w:t>
      </w:r>
      <w:r w:rsidRPr="00401FCD">
        <w:rPr>
          <w:rFonts w:eastAsia="Times New Roman"/>
          <w:lang w:val="ru-RU"/>
        </w:rPr>
        <w:t>выделение, рост и др.).</w:t>
      </w:r>
    </w:p>
    <w:p w:rsidR="00287B5C" w:rsidRPr="00915181" w:rsidRDefault="00915181" w:rsidP="006F396A">
      <w:pPr>
        <w:autoSpaceDE w:val="0"/>
        <w:autoSpaceDN w:val="0"/>
        <w:spacing w:after="0" w:line="240" w:lineRule="auto"/>
        <w:jc w:val="both"/>
        <w:rPr>
          <w:lang w:val="ru-RU"/>
        </w:rPr>
      </w:pPr>
      <w:r w:rsidRPr="00915181">
        <w:rPr>
          <w:rFonts w:ascii="Times New Roman" w:eastAsia="Times New Roman" w:hAnsi="Times New Roman"/>
          <w:color w:val="000000"/>
          <w:sz w:val="24"/>
          <w:lang w:val="ru-RU"/>
        </w:rPr>
        <w:t>Объекты живой и неживой природы, их сравнение. Живая и неживая природа — единое целое.</w:t>
      </w:r>
    </w:p>
    <w:p w:rsidR="00287B5C" w:rsidRPr="00915181" w:rsidRDefault="00915181" w:rsidP="006F396A">
      <w:pPr>
        <w:autoSpaceDE w:val="0"/>
        <w:autoSpaceDN w:val="0"/>
        <w:spacing w:after="0" w:line="240" w:lineRule="auto"/>
        <w:jc w:val="both"/>
        <w:rPr>
          <w:lang w:val="ru-RU"/>
        </w:rPr>
      </w:pPr>
      <w:r w:rsidRPr="00915181">
        <w:rPr>
          <w:rFonts w:ascii="Times New Roman" w:eastAsia="Times New Roman" w:hAnsi="Times New Roman"/>
          <w:color w:val="000000"/>
          <w:sz w:val="24"/>
          <w:lang w:val="ru-RU"/>
        </w:rPr>
        <w:t>Биология — система наук о живой природе. Основные разделы биологии (ботаника, зоология, экология, цитология, анатомия, физиология и др.). Профессии, связанные с биологией: врач, ветеринар, психолог, агроном, животновод и др. (4—5). Связь биологии с другими науками (математика, география и др.). Роль биологии в познании окружающего мира и практической деятельности современного человека.</w:t>
      </w:r>
    </w:p>
    <w:p w:rsidR="00287B5C" w:rsidRPr="00915181" w:rsidRDefault="00695C65" w:rsidP="006F396A">
      <w:pPr>
        <w:tabs>
          <w:tab w:val="left" w:pos="180"/>
        </w:tabs>
        <w:autoSpaceDE w:val="0"/>
        <w:autoSpaceDN w:val="0"/>
        <w:spacing w:after="0" w:line="240" w:lineRule="auto"/>
        <w:jc w:val="both"/>
        <w:rPr>
          <w:lang w:val="ru-RU"/>
        </w:rPr>
      </w:pPr>
      <w:r>
        <w:rPr>
          <w:lang w:val="ru-RU"/>
        </w:rPr>
        <w:tab/>
      </w:r>
      <w:r w:rsidR="00915181" w:rsidRPr="00915181">
        <w:rPr>
          <w:rFonts w:ascii="Times New Roman" w:eastAsia="Times New Roman" w:hAnsi="Times New Roman"/>
          <w:color w:val="000000"/>
          <w:sz w:val="24"/>
          <w:lang w:val="ru-RU"/>
        </w:rPr>
        <w:t>Кабинет биологии. Правила поведения и работы в кабинете с биологическими приборами и инструментами.</w:t>
      </w:r>
    </w:p>
    <w:p w:rsidR="00287B5C" w:rsidRPr="00915181" w:rsidRDefault="00695C65" w:rsidP="006F396A">
      <w:pPr>
        <w:tabs>
          <w:tab w:val="left" w:pos="180"/>
        </w:tabs>
        <w:autoSpaceDE w:val="0"/>
        <w:autoSpaceDN w:val="0"/>
        <w:spacing w:after="0" w:line="240" w:lineRule="auto"/>
        <w:jc w:val="both"/>
        <w:rPr>
          <w:lang w:val="ru-RU"/>
        </w:rPr>
      </w:pPr>
      <w:r>
        <w:rPr>
          <w:rFonts w:ascii="Times New Roman" w:eastAsia="Times New Roman" w:hAnsi="Times New Roman"/>
          <w:color w:val="000000"/>
          <w:sz w:val="24"/>
          <w:lang w:val="ru-RU"/>
        </w:rPr>
        <w:tab/>
      </w:r>
      <w:r w:rsidR="00915181" w:rsidRPr="00915181">
        <w:rPr>
          <w:rFonts w:ascii="Times New Roman" w:eastAsia="Times New Roman" w:hAnsi="Times New Roman"/>
          <w:color w:val="000000"/>
          <w:sz w:val="24"/>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401FCD" w:rsidRPr="00695C65" w:rsidRDefault="00915181" w:rsidP="00695C65">
      <w:pPr>
        <w:pStyle w:val="ae"/>
        <w:numPr>
          <w:ilvl w:val="0"/>
          <w:numId w:val="13"/>
        </w:numPr>
        <w:tabs>
          <w:tab w:val="left" w:pos="180"/>
        </w:tabs>
        <w:autoSpaceDE w:val="0"/>
        <w:autoSpaceDN w:val="0"/>
        <w:spacing w:after="0" w:line="240" w:lineRule="auto"/>
        <w:jc w:val="both"/>
        <w:rPr>
          <w:rFonts w:ascii="Times New Roman" w:eastAsia="Times New Roman" w:hAnsi="Times New Roman"/>
          <w:b/>
          <w:color w:val="000000"/>
          <w:sz w:val="24"/>
          <w:lang w:val="ru-RU"/>
        </w:rPr>
      </w:pPr>
      <w:r w:rsidRPr="00695C65">
        <w:rPr>
          <w:rFonts w:ascii="Times New Roman" w:eastAsia="Times New Roman" w:hAnsi="Times New Roman"/>
          <w:b/>
          <w:color w:val="000000"/>
          <w:sz w:val="24"/>
          <w:lang w:val="ru-RU"/>
        </w:rPr>
        <w:t>Методы изучения живой природы</w:t>
      </w:r>
    </w:p>
    <w:p w:rsidR="00287B5C" w:rsidRPr="00401FCD" w:rsidRDefault="00915181" w:rsidP="006F396A">
      <w:pPr>
        <w:pStyle w:val="ae"/>
        <w:tabs>
          <w:tab w:val="left" w:pos="180"/>
        </w:tabs>
        <w:autoSpaceDE w:val="0"/>
        <w:autoSpaceDN w:val="0"/>
        <w:spacing w:after="0" w:line="240" w:lineRule="auto"/>
        <w:ind w:left="0"/>
        <w:jc w:val="both"/>
        <w:rPr>
          <w:rFonts w:ascii="Times New Roman" w:eastAsia="Times New Roman" w:hAnsi="Times New Roman"/>
          <w:b/>
          <w:color w:val="000000"/>
          <w:sz w:val="24"/>
          <w:lang w:val="ru-RU"/>
        </w:rPr>
      </w:pPr>
      <w:r w:rsidRPr="00401FCD">
        <w:rPr>
          <w:rFonts w:ascii="Times New Roman" w:eastAsia="Times New Roman" w:hAnsi="Times New Roman"/>
          <w:color w:val="000000"/>
          <w:sz w:val="24"/>
          <w:lang w:val="ru-RU"/>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p w:rsidR="00287B5C" w:rsidRPr="00915181" w:rsidRDefault="00915181" w:rsidP="006F396A">
      <w:pPr>
        <w:autoSpaceDE w:val="0"/>
        <w:autoSpaceDN w:val="0"/>
        <w:spacing w:after="0" w:line="240" w:lineRule="auto"/>
        <w:jc w:val="both"/>
        <w:rPr>
          <w:lang w:val="ru-RU"/>
        </w:rPr>
      </w:pPr>
      <w:r w:rsidRPr="00915181">
        <w:rPr>
          <w:rFonts w:ascii="Times New Roman" w:eastAsia="Times New Roman" w:hAnsi="Times New Roman"/>
          <w:color w:val="000000"/>
          <w:sz w:val="24"/>
          <w:lang w:val="ru-RU"/>
        </w:rPr>
        <w:t>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 Наблюдение и эксперимент как ведущие методы биологии.</w:t>
      </w:r>
    </w:p>
    <w:p w:rsidR="00287B5C" w:rsidRPr="00915181" w:rsidRDefault="00915181" w:rsidP="006F396A">
      <w:pPr>
        <w:autoSpaceDE w:val="0"/>
        <w:autoSpaceDN w:val="0"/>
        <w:spacing w:after="0" w:line="240" w:lineRule="auto"/>
        <w:jc w:val="both"/>
        <w:rPr>
          <w:lang w:val="ru-RU"/>
        </w:rPr>
      </w:pPr>
      <w:r w:rsidRPr="00915181">
        <w:rPr>
          <w:rFonts w:ascii="Times New Roman" w:eastAsia="Times New Roman" w:hAnsi="Times New Roman"/>
          <w:i/>
          <w:color w:val="000000"/>
          <w:sz w:val="24"/>
          <w:lang w:val="ru-RU"/>
        </w:rPr>
        <w:t xml:space="preserve">Лабораторные и практические работы </w:t>
      </w:r>
      <w:r w:rsidRPr="00915181">
        <w:rPr>
          <w:rFonts w:ascii="Times New Roman" w:eastAsia="Times New Roman" w:hAnsi="Times New Roman"/>
          <w:color w:val="000000"/>
          <w:sz w:val="24"/>
          <w:lang w:val="ru-RU"/>
        </w:rPr>
        <w:t>1. Изучение лабораторного оборудования: термометры, весы, чашки Петри, пробирки, мензурки. Правила работы с оборудованием в школьном кабинете.</w:t>
      </w:r>
    </w:p>
    <w:p w:rsidR="00287B5C" w:rsidRPr="00915181" w:rsidRDefault="00915181" w:rsidP="006F396A">
      <w:pPr>
        <w:autoSpaceDE w:val="0"/>
        <w:autoSpaceDN w:val="0"/>
        <w:spacing w:after="0" w:line="240" w:lineRule="auto"/>
        <w:jc w:val="both"/>
        <w:rPr>
          <w:lang w:val="ru-RU"/>
        </w:rPr>
      </w:pPr>
      <w:r w:rsidRPr="00915181">
        <w:rPr>
          <w:rFonts w:ascii="Times New Roman" w:eastAsia="Times New Roman" w:hAnsi="Times New Roman"/>
          <w:color w:val="000000"/>
          <w:sz w:val="24"/>
          <w:lang w:val="ru-RU"/>
        </w:rPr>
        <w:t>2. Ознакомление с устройством лупы, светового микроскопа, правила работы с ними.</w:t>
      </w:r>
    </w:p>
    <w:p w:rsidR="00287B5C" w:rsidRPr="00915181" w:rsidRDefault="00915181" w:rsidP="006F396A">
      <w:pPr>
        <w:autoSpaceDE w:val="0"/>
        <w:autoSpaceDN w:val="0"/>
        <w:spacing w:after="0" w:line="240" w:lineRule="auto"/>
        <w:jc w:val="both"/>
        <w:rPr>
          <w:lang w:val="ru-RU"/>
        </w:rPr>
      </w:pPr>
      <w:r w:rsidRPr="00915181">
        <w:rPr>
          <w:rFonts w:ascii="Times New Roman" w:eastAsia="Times New Roman" w:hAnsi="Times New Roman"/>
          <w:color w:val="000000"/>
          <w:sz w:val="24"/>
          <w:lang w:val="ru-RU"/>
        </w:rPr>
        <w:t>3.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695C65" w:rsidRDefault="00915181" w:rsidP="006F396A">
      <w:pPr>
        <w:autoSpaceDE w:val="0"/>
        <w:autoSpaceDN w:val="0"/>
        <w:spacing w:after="0" w:line="240" w:lineRule="auto"/>
        <w:jc w:val="both"/>
        <w:rPr>
          <w:lang w:val="ru-RU"/>
        </w:rPr>
      </w:pPr>
      <w:r w:rsidRPr="00915181">
        <w:rPr>
          <w:rFonts w:ascii="Times New Roman" w:eastAsia="Times New Roman" w:hAnsi="Times New Roman"/>
          <w:i/>
          <w:color w:val="000000"/>
          <w:sz w:val="24"/>
          <w:lang w:val="ru-RU"/>
        </w:rPr>
        <w:t>Экскурсии или видеоэкскурсии</w:t>
      </w:r>
      <w:r w:rsidR="00695C65">
        <w:rPr>
          <w:lang w:val="ru-RU"/>
        </w:rPr>
        <w:t xml:space="preserve">. </w:t>
      </w:r>
    </w:p>
    <w:p w:rsidR="00695C65" w:rsidRDefault="00695C65" w:rsidP="006F396A">
      <w:pPr>
        <w:autoSpaceDE w:val="0"/>
        <w:autoSpaceDN w:val="0"/>
        <w:spacing w:after="0" w:line="240" w:lineRule="auto"/>
        <w:jc w:val="both"/>
        <w:rPr>
          <w:rFonts w:ascii="Times New Roman" w:eastAsia="Times New Roman" w:hAnsi="Times New Roman"/>
          <w:color w:val="000000"/>
          <w:sz w:val="24"/>
          <w:lang w:val="ru-RU"/>
        </w:rPr>
      </w:pPr>
      <w:r>
        <w:rPr>
          <w:rFonts w:ascii="Times New Roman" w:eastAsia="Times New Roman" w:hAnsi="Times New Roman"/>
          <w:color w:val="000000"/>
          <w:sz w:val="24"/>
          <w:lang w:val="ru-RU"/>
        </w:rPr>
        <w:t xml:space="preserve">- </w:t>
      </w:r>
      <w:r w:rsidR="00915181" w:rsidRPr="00915181">
        <w:rPr>
          <w:rFonts w:ascii="Times New Roman" w:eastAsia="Times New Roman" w:hAnsi="Times New Roman"/>
          <w:color w:val="000000"/>
          <w:sz w:val="24"/>
          <w:lang w:val="ru-RU"/>
        </w:rPr>
        <w:t>Овладение методами изучения живой природы</w:t>
      </w:r>
    </w:p>
    <w:p w:rsidR="00287B5C" w:rsidRPr="00915181" w:rsidRDefault="00915181" w:rsidP="006F396A">
      <w:pPr>
        <w:autoSpaceDE w:val="0"/>
        <w:autoSpaceDN w:val="0"/>
        <w:spacing w:after="0" w:line="240" w:lineRule="auto"/>
        <w:jc w:val="both"/>
        <w:rPr>
          <w:lang w:val="ru-RU"/>
        </w:rPr>
      </w:pPr>
      <w:r w:rsidRPr="00915181">
        <w:rPr>
          <w:rFonts w:ascii="Times New Roman" w:eastAsia="Times New Roman" w:hAnsi="Times New Roman"/>
          <w:color w:val="000000"/>
          <w:sz w:val="24"/>
          <w:lang w:val="ru-RU"/>
        </w:rPr>
        <w:t>— наблюдением и экспериментом.</w:t>
      </w:r>
    </w:p>
    <w:p w:rsidR="006F396A" w:rsidRPr="006F396A" w:rsidRDefault="00915181" w:rsidP="006F396A">
      <w:pPr>
        <w:pStyle w:val="ae"/>
        <w:autoSpaceDE w:val="0"/>
        <w:autoSpaceDN w:val="0"/>
        <w:spacing w:after="0" w:line="240" w:lineRule="auto"/>
        <w:ind w:left="0"/>
        <w:jc w:val="both"/>
        <w:rPr>
          <w:rFonts w:ascii="Times New Roman" w:eastAsia="Times New Roman" w:hAnsi="Times New Roman"/>
          <w:b/>
          <w:color w:val="000000"/>
          <w:sz w:val="24"/>
          <w:lang w:val="ru-RU"/>
        </w:rPr>
      </w:pPr>
      <w:r w:rsidRPr="006F396A">
        <w:rPr>
          <w:rFonts w:ascii="Times New Roman" w:eastAsia="Times New Roman" w:hAnsi="Times New Roman"/>
          <w:b/>
          <w:color w:val="000000"/>
          <w:sz w:val="24"/>
          <w:lang w:val="ru-RU"/>
        </w:rPr>
        <w:t xml:space="preserve">Организмы — тела живой природы </w:t>
      </w:r>
    </w:p>
    <w:p w:rsidR="00287B5C" w:rsidRPr="006F396A" w:rsidRDefault="00915181" w:rsidP="006F396A">
      <w:pPr>
        <w:pStyle w:val="ae"/>
        <w:autoSpaceDE w:val="0"/>
        <w:autoSpaceDN w:val="0"/>
        <w:spacing w:after="0" w:line="240" w:lineRule="auto"/>
        <w:ind w:left="0"/>
        <w:jc w:val="both"/>
        <w:rPr>
          <w:lang w:val="ru-RU"/>
        </w:rPr>
      </w:pPr>
      <w:r w:rsidRPr="006F396A">
        <w:rPr>
          <w:rFonts w:ascii="Times New Roman" w:eastAsia="Times New Roman" w:hAnsi="Times New Roman"/>
          <w:color w:val="000000"/>
          <w:sz w:val="24"/>
          <w:lang w:val="ru-RU"/>
        </w:rPr>
        <w:t>Понятие об организме. Доядерные и ядерные организмы.</w:t>
      </w:r>
    </w:p>
    <w:p w:rsidR="00287B5C" w:rsidRPr="00915181" w:rsidRDefault="00915181" w:rsidP="006F396A">
      <w:pPr>
        <w:autoSpaceDE w:val="0"/>
        <w:autoSpaceDN w:val="0"/>
        <w:spacing w:after="0" w:line="240" w:lineRule="auto"/>
        <w:jc w:val="both"/>
        <w:rPr>
          <w:lang w:val="ru-RU"/>
        </w:rPr>
      </w:pPr>
      <w:r w:rsidRPr="00915181">
        <w:rPr>
          <w:rFonts w:ascii="Times New Roman" w:eastAsia="Times New Roman" w:hAnsi="Times New Roman"/>
          <w:color w:val="000000"/>
          <w:sz w:val="24"/>
          <w:lang w:val="ru-RU"/>
        </w:rPr>
        <w:t>Клетка и её открытие. Клеточное строение организмов. Цитология — наука о клетке. Клетка —наименьшая единица строения и жизнедеятельности о</w:t>
      </w:r>
      <w:r w:rsidR="00695C65">
        <w:rPr>
          <w:rFonts w:ascii="Times New Roman" w:eastAsia="Times New Roman" w:hAnsi="Times New Roman"/>
          <w:color w:val="000000"/>
          <w:sz w:val="24"/>
          <w:lang w:val="ru-RU"/>
        </w:rPr>
        <w:t>рганизмов. Строение клетки под с</w:t>
      </w:r>
      <w:r w:rsidRPr="00915181">
        <w:rPr>
          <w:rFonts w:ascii="Times New Roman" w:eastAsia="Times New Roman" w:hAnsi="Times New Roman"/>
          <w:color w:val="000000"/>
          <w:sz w:val="24"/>
          <w:lang w:val="ru-RU"/>
        </w:rPr>
        <w:t>ветовым микроскопом: клеточная оболочка, цитоплазма, ядро.</w:t>
      </w:r>
    </w:p>
    <w:p w:rsidR="00287B5C" w:rsidRPr="00915181" w:rsidRDefault="00915181" w:rsidP="006F396A">
      <w:pPr>
        <w:autoSpaceDE w:val="0"/>
        <w:autoSpaceDN w:val="0"/>
        <w:spacing w:after="0" w:line="240" w:lineRule="auto"/>
        <w:jc w:val="both"/>
        <w:rPr>
          <w:lang w:val="ru-RU"/>
        </w:rPr>
      </w:pPr>
      <w:r w:rsidRPr="00915181">
        <w:rPr>
          <w:rFonts w:ascii="Times New Roman" w:eastAsia="Times New Roman" w:hAnsi="Times New Roman"/>
          <w:color w:val="000000"/>
          <w:sz w:val="24"/>
          <w:lang w:val="ru-RU"/>
        </w:rPr>
        <w:t>Одноклеточные и многоклеточные организмы. Клетки, ткани, органы, системы органов.</w:t>
      </w:r>
    </w:p>
    <w:p w:rsidR="00287B5C" w:rsidRPr="00915181" w:rsidRDefault="00915181" w:rsidP="006F396A">
      <w:pPr>
        <w:tabs>
          <w:tab w:val="left" w:pos="180"/>
        </w:tabs>
        <w:autoSpaceDE w:val="0"/>
        <w:autoSpaceDN w:val="0"/>
        <w:spacing w:after="0" w:line="240" w:lineRule="auto"/>
        <w:jc w:val="both"/>
        <w:rPr>
          <w:lang w:val="ru-RU"/>
        </w:rPr>
      </w:pPr>
      <w:r w:rsidRPr="00915181">
        <w:rPr>
          <w:lang w:val="ru-RU"/>
        </w:rPr>
        <w:tab/>
      </w:r>
      <w:r w:rsidRPr="00915181">
        <w:rPr>
          <w:rFonts w:ascii="Times New Roman" w:eastAsia="Times New Roman" w:hAnsi="Times New Roman"/>
          <w:color w:val="000000"/>
          <w:sz w:val="24"/>
          <w:lang w:val="ru-RU"/>
        </w:rPr>
        <w:t>Жизнедеятельность организмов. Особенности строения и процессов жизнедеятельности у растений, животных, бактерий и грибов.</w:t>
      </w:r>
    </w:p>
    <w:p w:rsidR="00287B5C" w:rsidRPr="00915181" w:rsidRDefault="00915181" w:rsidP="006F396A">
      <w:pPr>
        <w:tabs>
          <w:tab w:val="left" w:pos="180"/>
        </w:tabs>
        <w:autoSpaceDE w:val="0"/>
        <w:autoSpaceDN w:val="0"/>
        <w:spacing w:after="0" w:line="240" w:lineRule="auto"/>
        <w:jc w:val="both"/>
        <w:rPr>
          <w:lang w:val="ru-RU"/>
        </w:rPr>
      </w:pPr>
      <w:r w:rsidRPr="00915181">
        <w:rPr>
          <w:lang w:val="ru-RU"/>
        </w:rPr>
        <w:tab/>
      </w:r>
      <w:r w:rsidRPr="00915181">
        <w:rPr>
          <w:rFonts w:ascii="Times New Roman" w:eastAsia="Times New Roman" w:hAnsi="Times New Roman"/>
          <w:color w:val="000000"/>
          <w:sz w:val="24"/>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287B5C" w:rsidRPr="00915181" w:rsidRDefault="00915181" w:rsidP="006F396A">
      <w:pPr>
        <w:autoSpaceDE w:val="0"/>
        <w:autoSpaceDN w:val="0"/>
        <w:spacing w:after="0" w:line="240" w:lineRule="auto"/>
        <w:jc w:val="both"/>
        <w:rPr>
          <w:lang w:val="ru-RU"/>
        </w:rPr>
      </w:pPr>
      <w:r w:rsidRPr="00915181">
        <w:rPr>
          <w:rFonts w:ascii="Times New Roman" w:eastAsia="Times New Roman" w:hAnsi="Times New Roman"/>
          <w:color w:val="000000"/>
          <w:sz w:val="24"/>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287B5C" w:rsidRPr="00915181" w:rsidRDefault="00915181" w:rsidP="006F396A">
      <w:pPr>
        <w:autoSpaceDE w:val="0"/>
        <w:autoSpaceDN w:val="0"/>
        <w:spacing w:after="0" w:line="240" w:lineRule="auto"/>
        <w:jc w:val="both"/>
        <w:rPr>
          <w:lang w:val="ru-RU"/>
        </w:rPr>
      </w:pPr>
      <w:r w:rsidRPr="00915181">
        <w:rPr>
          <w:rFonts w:ascii="Times New Roman" w:eastAsia="Times New Roman" w:hAnsi="Times New Roman"/>
          <w:i/>
          <w:color w:val="000000"/>
          <w:sz w:val="24"/>
          <w:lang w:val="ru-RU"/>
        </w:rPr>
        <w:t xml:space="preserve">Лабораторные и практические работы </w:t>
      </w:r>
      <w:r w:rsidRPr="00915181">
        <w:rPr>
          <w:rFonts w:ascii="Times New Roman" w:eastAsia="Times New Roman" w:hAnsi="Times New Roman"/>
          <w:color w:val="000000"/>
          <w:sz w:val="24"/>
          <w:lang w:val="ru-RU"/>
        </w:rPr>
        <w:t>1. Изучение клеток кожицы чешуи лука под лупой и микроскопом (на примере самостоятельно приготовленного микропрепарата).</w:t>
      </w:r>
    </w:p>
    <w:p w:rsidR="00FA3CFC" w:rsidRDefault="00915181" w:rsidP="006F396A">
      <w:pPr>
        <w:autoSpaceDE w:val="0"/>
        <w:autoSpaceDN w:val="0"/>
        <w:spacing w:after="0" w:line="240" w:lineRule="auto"/>
        <w:jc w:val="both"/>
        <w:rPr>
          <w:rFonts w:ascii="Times New Roman" w:eastAsia="Times New Roman" w:hAnsi="Times New Roman"/>
          <w:color w:val="000000"/>
          <w:sz w:val="24"/>
          <w:lang w:val="ru-RU"/>
        </w:rPr>
      </w:pPr>
      <w:r w:rsidRPr="00915181">
        <w:rPr>
          <w:rFonts w:ascii="Times New Roman" w:eastAsia="Times New Roman" w:hAnsi="Times New Roman"/>
          <w:color w:val="000000"/>
          <w:sz w:val="24"/>
          <w:lang w:val="ru-RU"/>
        </w:rPr>
        <w:t>2. Ознакомление с принципами систематики организмов</w:t>
      </w:r>
      <w:r w:rsidR="00FA3CFC">
        <w:rPr>
          <w:rFonts w:ascii="Times New Roman" w:eastAsia="Times New Roman" w:hAnsi="Times New Roman"/>
          <w:color w:val="000000"/>
          <w:sz w:val="24"/>
          <w:lang w:val="ru-RU"/>
        </w:rPr>
        <w:t>.</w:t>
      </w:r>
    </w:p>
    <w:p w:rsidR="00FA3CFC" w:rsidRPr="00915181" w:rsidRDefault="00FA3CFC" w:rsidP="006F396A">
      <w:pPr>
        <w:autoSpaceDE w:val="0"/>
        <w:autoSpaceDN w:val="0"/>
        <w:spacing w:after="0" w:line="240" w:lineRule="auto"/>
        <w:jc w:val="both"/>
        <w:rPr>
          <w:lang w:val="ru-RU"/>
        </w:rPr>
      </w:pPr>
      <w:r w:rsidRPr="00915181">
        <w:rPr>
          <w:rFonts w:ascii="Times New Roman" w:eastAsia="Times New Roman" w:hAnsi="Times New Roman"/>
          <w:color w:val="000000"/>
          <w:sz w:val="24"/>
          <w:lang w:val="ru-RU"/>
        </w:rPr>
        <w:t>3. Наблюдение за потреблением воды растением.</w:t>
      </w:r>
    </w:p>
    <w:p w:rsidR="00FA3CFC" w:rsidRPr="00915181" w:rsidRDefault="00FA3CFC" w:rsidP="006F396A">
      <w:pPr>
        <w:tabs>
          <w:tab w:val="left" w:pos="180"/>
        </w:tabs>
        <w:autoSpaceDE w:val="0"/>
        <w:autoSpaceDN w:val="0"/>
        <w:spacing w:after="0" w:line="240" w:lineRule="auto"/>
        <w:jc w:val="both"/>
        <w:rPr>
          <w:lang w:val="ru-RU"/>
        </w:rPr>
      </w:pPr>
      <w:r w:rsidRPr="00915181">
        <w:rPr>
          <w:lang w:val="ru-RU"/>
        </w:rPr>
        <w:tab/>
      </w:r>
      <w:r w:rsidRPr="00915181">
        <w:rPr>
          <w:rFonts w:ascii="Times New Roman" w:eastAsia="Times New Roman" w:hAnsi="Times New Roman"/>
          <w:b/>
          <w:color w:val="000000"/>
          <w:sz w:val="24"/>
          <w:lang w:val="ru-RU"/>
        </w:rPr>
        <w:t xml:space="preserve">4. Организмы и среда обитания </w:t>
      </w:r>
      <w:r w:rsidRPr="00915181">
        <w:rPr>
          <w:rFonts w:ascii="Times New Roman" w:eastAsia="Times New Roman" w:hAnsi="Times New Roman"/>
          <w:color w:val="000000"/>
          <w:sz w:val="24"/>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FA3CFC" w:rsidRPr="00915181" w:rsidRDefault="00FA3CFC" w:rsidP="006F396A">
      <w:pPr>
        <w:autoSpaceDE w:val="0"/>
        <w:autoSpaceDN w:val="0"/>
        <w:spacing w:after="0" w:line="240" w:lineRule="auto"/>
        <w:jc w:val="both"/>
        <w:rPr>
          <w:lang w:val="ru-RU"/>
        </w:rPr>
      </w:pPr>
      <w:r w:rsidRPr="00915181">
        <w:rPr>
          <w:rFonts w:ascii="Times New Roman" w:eastAsia="Times New Roman" w:hAnsi="Times New Roman"/>
          <w:i/>
          <w:color w:val="000000"/>
          <w:sz w:val="24"/>
          <w:lang w:val="ru-RU"/>
        </w:rPr>
        <w:t xml:space="preserve">Лабораторные и практические работы </w:t>
      </w:r>
      <w:r w:rsidRPr="00915181">
        <w:rPr>
          <w:rFonts w:ascii="Times New Roman" w:eastAsia="Times New Roman" w:hAnsi="Times New Roman"/>
          <w:color w:val="000000"/>
          <w:sz w:val="24"/>
          <w:lang w:val="ru-RU"/>
        </w:rPr>
        <w:t>Выявление приспособлений организмов к среде обитания (на конкретных примерах).</w:t>
      </w:r>
    </w:p>
    <w:p w:rsidR="00FA3CFC" w:rsidRPr="00915181" w:rsidRDefault="00FA3CFC" w:rsidP="006F396A">
      <w:pPr>
        <w:autoSpaceDE w:val="0"/>
        <w:autoSpaceDN w:val="0"/>
        <w:spacing w:after="0" w:line="240" w:lineRule="auto"/>
        <w:jc w:val="both"/>
        <w:rPr>
          <w:lang w:val="ru-RU"/>
        </w:rPr>
      </w:pPr>
      <w:r w:rsidRPr="00915181">
        <w:rPr>
          <w:rFonts w:ascii="Times New Roman" w:eastAsia="Times New Roman" w:hAnsi="Times New Roman"/>
          <w:i/>
          <w:color w:val="000000"/>
          <w:sz w:val="24"/>
          <w:lang w:val="ru-RU"/>
        </w:rPr>
        <w:t>Экскурсии или видеоэкскурсии</w:t>
      </w:r>
      <w:r w:rsidR="00695C65">
        <w:rPr>
          <w:lang w:val="ru-RU"/>
        </w:rPr>
        <w:t xml:space="preserve">. </w:t>
      </w:r>
      <w:r w:rsidRPr="00915181">
        <w:rPr>
          <w:rFonts w:ascii="Times New Roman" w:eastAsia="Times New Roman" w:hAnsi="Times New Roman"/>
          <w:color w:val="000000"/>
          <w:sz w:val="24"/>
          <w:lang w:val="ru-RU"/>
        </w:rPr>
        <w:t>Растительный и животный мир родного края (краеведение).</w:t>
      </w:r>
    </w:p>
    <w:p w:rsidR="00FA3CFC" w:rsidRPr="00915181" w:rsidRDefault="00FA3CFC" w:rsidP="006F396A">
      <w:pPr>
        <w:tabs>
          <w:tab w:val="left" w:pos="180"/>
        </w:tabs>
        <w:autoSpaceDE w:val="0"/>
        <w:autoSpaceDN w:val="0"/>
        <w:spacing w:after="0" w:line="240" w:lineRule="auto"/>
        <w:jc w:val="both"/>
        <w:rPr>
          <w:lang w:val="ru-RU"/>
        </w:rPr>
      </w:pPr>
      <w:r w:rsidRPr="00915181">
        <w:rPr>
          <w:lang w:val="ru-RU"/>
        </w:rPr>
        <w:lastRenderedPageBreak/>
        <w:tab/>
      </w:r>
      <w:r w:rsidRPr="00915181">
        <w:rPr>
          <w:rFonts w:ascii="Times New Roman" w:eastAsia="Times New Roman" w:hAnsi="Times New Roman"/>
          <w:b/>
          <w:color w:val="000000"/>
          <w:sz w:val="24"/>
          <w:lang w:val="ru-RU"/>
        </w:rPr>
        <w:t>5. Природные сообщества</w:t>
      </w:r>
      <w:r w:rsidRPr="00915181">
        <w:rPr>
          <w:lang w:val="ru-RU"/>
        </w:rPr>
        <w:tab/>
      </w:r>
      <w:r w:rsidRPr="00915181">
        <w:rPr>
          <w:rFonts w:ascii="Times New Roman" w:eastAsia="Times New Roman" w:hAnsi="Times New Roman"/>
          <w:color w:val="000000"/>
          <w:sz w:val="24"/>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w:t>
      </w:r>
    </w:p>
    <w:p w:rsidR="00FA3CFC" w:rsidRPr="00915181" w:rsidRDefault="00FA3CFC" w:rsidP="006F396A">
      <w:pPr>
        <w:tabs>
          <w:tab w:val="left" w:pos="180"/>
        </w:tabs>
        <w:autoSpaceDE w:val="0"/>
        <w:autoSpaceDN w:val="0"/>
        <w:spacing w:after="0" w:line="240" w:lineRule="auto"/>
        <w:jc w:val="both"/>
        <w:rPr>
          <w:lang w:val="ru-RU"/>
        </w:rPr>
      </w:pPr>
      <w:r w:rsidRPr="00915181">
        <w:rPr>
          <w:lang w:val="ru-RU"/>
        </w:rPr>
        <w:tab/>
      </w:r>
      <w:r w:rsidRPr="00915181">
        <w:rPr>
          <w:rFonts w:ascii="Times New Roman" w:eastAsia="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FA3CFC" w:rsidRPr="00915181" w:rsidRDefault="00FA3CFC" w:rsidP="006F396A">
      <w:pPr>
        <w:tabs>
          <w:tab w:val="left" w:pos="180"/>
        </w:tabs>
        <w:autoSpaceDE w:val="0"/>
        <w:autoSpaceDN w:val="0"/>
        <w:spacing w:after="0" w:line="240" w:lineRule="auto"/>
        <w:jc w:val="both"/>
        <w:rPr>
          <w:lang w:val="ru-RU"/>
        </w:rPr>
      </w:pPr>
      <w:r w:rsidRPr="00915181">
        <w:rPr>
          <w:lang w:val="ru-RU"/>
        </w:rPr>
        <w:tab/>
      </w:r>
      <w:r w:rsidRPr="00915181">
        <w:rPr>
          <w:rFonts w:ascii="Times New Roman" w:eastAsia="Times New Roman" w:hAnsi="Times New Roman"/>
          <w:color w:val="000000"/>
          <w:sz w:val="24"/>
          <w:lang w:val="ru-RU"/>
        </w:rPr>
        <w:t>Природные зоны Земли, их обитатели. Флора и фауна природных зон. Ландшафты: природные и культурные.</w:t>
      </w:r>
    </w:p>
    <w:p w:rsidR="00FA3CFC" w:rsidRPr="00915181" w:rsidRDefault="00FA3CFC" w:rsidP="006F396A">
      <w:pPr>
        <w:autoSpaceDE w:val="0"/>
        <w:autoSpaceDN w:val="0"/>
        <w:spacing w:after="0" w:line="240" w:lineRule="auto"/>
        <w:jc w:val="both"/>
        <w:rPr>
          <w:lang w:val="ru-RU"/>
        </w:rPr>
      </w:pPr>
      <w:r w:rsidRPr="00915181">
        <w:rPr>
          <w:rFonts w:ascii="Times New Roman" w:eastAsia="Times New Roman" w:hAnsi="Times New Roman"/>
          <w:i/>
          <w:color w:val="000000"/>
          <w:sz w:val="24"/>
          <w:lang w:val="ru-RU"/>
        </w:rPr>
        <w:t xml:space="preserve">Лабораторные и практические работы </w:t>
      </w:r>
      <w:r w:rsidRPr="00915181">
        <w:rPr>
          <w:rFonts w:ascii="Times New Roman" w:eastAsia="Times New Roman" w:hAnsi="Times New Roman"/>
          <w:color w:val="000000"/>
          <w:sz w:val="24"/>
          <w:lang w:val="ru-RU"/>
        </w:rPr>
        <w:t>Изучение искусственных сообществ и их обитателей (на примере аквариума и др.).</w:t>
      </w:r>
    </w:p>
    <w:p w:rsidR="00FA3CFC" w:rsidRPr="00915181" w:rsidRDefault="00FA3CFC" w:rsidP="006F396A">
      <w:pPr>
        <w:tabs>
          <w:tab w:val="left" w:pos="180"/>
        </w:tabs>
        <w:autoSpaceDE w:val="0"/>
        <w:autoSpaceDN w:val="0"/>
        <w:spacing w:after="0" w:line="240" w:lineRule="auto"/>
        <w:jc w:val="both"/>
        <w:rPr>
          <w:lang w:val="ru-RU"/>
        </w:rPr>
      </w:pPr>
      <w:r w:rsidRPr="00915181">
        <w:rPr>
          <w:lang w:val="ru-RU"/>
        </w:rPr>
        <w:tab/>
      </w:r>
      <w:r w:rsidRPr="00915181">
        <w:rPr>
          <w:rFonts w:ascii="Times New Roman" w:eastAsia="Times New Roman" w:hAnsi="Times New Roman"/>
          <w:i/>
          <w:color w:val="000000"/>
          <w:sz w:val="24"/>
          <w:lang w:val="ru-RU"/>
        </w:rPr>
        <w:t>Экскурсии или видеоэкскурсии</w:t>
      </w:r>
      <w:r w:rsidR="00695C65">
        <w:rPr>
          <w:rFonts w:ascii="Times New Roman" w:eastAsia="Times New Roman" w:hAnsi="Times New Roman"/>
          <w:i/>
          <w:color w:val="000000"/>
          <w:sz w:val="24"/>
          <w:lang w:val="ru-RU"/>
        </w:rPr>
        <w:t xml:space="preserve">. </w:t>
      </w:r>
      <w:r w:rsidRPr="00915181">
        <w:rPr>
          <w:rFonts w:ascii="Times New Roman" w:eastAsia="Times New Roman" w:hAnsi="Times New Roman"/>
          <w:color w:val="000000"/>
          <w:sz w:val="24"/>
          <w:lang w:val="ru-RU"/>
        </w:rPr>
        <w:t>1. Изучение природных сообществ (на примере леса, озера, пруда, луга и др.).</w:t>
      </w:r>
    </w:p>
    <w:p w:rsidR="00FA3CFC" w:rsidRPr="00915181" w:rsidRDefault="00FA3CFC" w:rsidP="006F396A">
      <w:pPr>
        <w:autoSpaceDE w:val="0"/>
        <w:autoSpaceDN w:val="0"/>
        <w:spacing w:after="0" w:line="240" w:lineRule="auto"/>
        <w:jc w:val="both"/>
        <w:rPr>
          <w:lang w:val="ru-RU"/>
        </w:rPr>
      </w:pPr>
      <w:r w:rsidRPr="00915181">
        <w:rPr>
          <w:rFonts w:ascii="Times New Roman" w:eastAsia="Times New Roman" w:hAnsi="Times New Roman"/>
          <w:color w:val="000000"/>
          <w:sz w:val="24"/>
          <w:lang w:val="ru-RU"/>
        </w:rPr>
        <w:t>2. Изучение сезонных явлений в жизни природных сообществ.</w:t>
      </w:r>
    </w:p>
    <w:p w:rsidR="00FA3CFC" w:rsidRPr="00915181" w:rsidRDefault="00FA3CFC" w:rsidP="006F396A">
      <w:pPr>
        <w:tabs>
          <w:tab w:val="left" w:pos="180"/>
        </w:tabs>
        <w:autoSpaceDE w:val="0"/>
        <w:autoSpaceDN w:val="0"/>
        <w:spacing w:after="0" w:line="240" w:lineRule="auto"/>
        <w:jc w:val="both"/>
        <w:rPr>
          <w:lang w:val="ru-RU"/>
        </w:rPr>
      </w:pPr>
      <w:r w:rsidRPr="00915181">
        <w:rPr>
          <w:lang w:val="ru-RU"/>
        </w:rPr>
        <w:tab/>
      </w:r>
      <w:r w:rsidRPr="00915181">
        <w:rPr>
          <w:rFonts w:ascii="Times New Roman" w:eastAsia="Times New Roman" w:hAnsi="Times New Roman"/>
          <w:b/>
          <w:color w:val="000000"/>
          <w:sz w:val="24"/>
          <w:lang w:val="ru-RU"/>
        </w:rPr>
        <w:t>6. Живая природа и челов</w:t>
      </w:r>
      <w:r w:rsidR="00695C65">
        <w:rPr>
          <w:rFonts w:ascii="Times New Roman" w:eastAsia="Times New Roman" w:hAnsi="Times New Roman"/>
          <w:b/>
          <w:color w:val="000000"/>
          <w:sz w:val="24"/>
          <w:lang w:val="ru-RU"/>
        </w:rPr>
        <w:t>.</w:t>
      </w:r>
      <w:r w:rsidRPr="00915181">
        <w:rPr>
          <w:rFonts w:ascii="Times New Roman" w:eastAsia="Times New Roman" w:hAnsi="Times New Roman"/>
          <w:color w:val="000000"/>
          <w:sz w:val="24"/>
          <w:lang w:val="ru-RU"/>
        </w:rPr>
        <w:t xml:space="preserve">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РФ. Осознание жизни как великой ценности.</w:t>
      </w:r>
    </w:p>
    <w:p w:rsidR="00FA3CFC" w:rsidRPr="00915181" w:rsidRDefault="00FA3CFC" w:rsidP="006F396A">
      <w:pPr>
        <w:tabs>
          <w:tab w:val="left" w:pos="180"/>
        </w:tabs>
        <w:autoSpaceDE w:val="0"/>
        <w:autoSpaceDN w:val="0"/>
        <w:spacing w:after="0" w:line="240" w:lineRule="auto"/>
        <w:jc w:val="both"/>
        <w:rPr>
          <w:lang w:val="ru-RU"/>
        </w:rPr>
      </w:pPr>
      <w:r w:rsidRPr="00915181">
        <w:rPr>
          <w:lang w:val="ru-RU"/>
        </w:rPr>
        <w:tab/>
      </w:r>
      <w:r w:rsidRPr="00915181">
        <w:rPr>
          <w:rFonts w:ascii="Times New Roman" w:eastAsia="Times New Roman" w:hAnsi="Times New Roman"/>
          <w:i/>
          <w:color w:val="000000"/>
          <w:sz w:val="24"/>
          <w:lang w:val="ru-RU"/>
        </w:rPr>
        <w:t>Практические работы</w:t>
      </w:r>
      <w:r w:rsidRPr="00915181">
        <w:rPr>
          <w:lang w:val="ru-RU"/>
        </w:rPr>
        <w:tab/>
      </w:r>
      <w:r w:rsidRPr="00915181">
        <w:rPr>
          <w:rFonts w:ascii="Times New Roman" w:eastAsia="Times New Roman" w:hAnsi="Times New Roman"/>
          <w:color w:val="000000"/>
          <w:sz w:val="24"/>
          <w:lang w:val="ru-RU"/>
        </w:rPr>
        <w:t>Проведение акции по уборке мусора в ближайшем лесу, парке, сквере или на пришкольной территории.</w:t>
      </w:r>
    </w:p>
    <w:p w:rsidR="00FA3CFC" w:rsidRPr="00915181" w:rsidRDefault="00FA3CFC" w:rsidP="006F396A">
      <w:pPr>
        <w:autoSpaceDE w:val="0"/>
        <w:autoSpaceDN w:val="0"/>
        <w:spacing w:after="0" w:line="240" w:lineRule="auto"/>
        <w:jc w:val="both"/>
        <w:rPr>
          <w:lang w:val="ru-RU"/>
        </w:rPr>
        <w:sectPr w:rsidR="00FA3CFC" w:rsidRPr="00915181" w:rsidSect="008E57DC">
          <w:pgSz w:w="11900" w:h="16840"/>
          <w:pgMar w:top="298" w:right="650" w:bottom="338" w:left="666" w:header="720" w:footer="720" w:gutter="0"/>
          <w:cols w:space="720" w:equalWidth="0">
            <w:col w:w="10584" w:space="0"/>
          </w:cols>
          <w:docGrid w:linePitch="360"/>
        </w:sectPr>
      </w:pPr>
    </w:p>
    <w:p w:rsidR="00287B5C" w:rsidRPr="00915181" w:rsidRDefault="00287B5C" w:rsidP="006F396A">
      <w:pPr>
        <w:autoSpaceDE w:val="0"/>
        <w:autoSpaceDN w:val="0"/>
        <w:spacing w:after="0" w:line="240" w:lineRule="auto"/>
        <w:jc w:val="both"/>
        <w:rPr>
          <w:lang w:val="ru-RU"/>
        </w:rPr>
      </w:pPr>
    </w:p>
    <w:p w:rsidR="00287B5C" w:rsidRPr="00FA3CFC" w:rsidRDefault="00915181" w:rsidP="006F396A">
      <w:pPr>
        <w:pStyle w:val="a9"/>
        <w:jc w:val="center"/>
        <w:rPr>
          <w:rFonts w:ascii="Times New Roman" w:hAnsi="Times New Roman" w:cs="Times New Roman"/>
          <w:b/>
          <w:sz w:val="24"/>
          <w:szCs w:val="24"/>
          <w:lang w:val="ru-RU"/>
        </w:rPr>
      </w:pPr>
      <w:r w:rsidRPr="00FA3CFC">
        <w:rPr>
          <w:rFonts w:ascii="Times New Roman" w:eastAsia="Times New Roman" w:hAnsi="Times New Roman" w:cs="Times New Roman"/>
          <w:b/>
          <w:sz w:val="24"/>
          <w:szCs w:val="24"/>
          <w:lang w:val="ru-RU"/>
        </w:rPr>
        <w:t>ПЛАНИРУЕМЫЕ ОБРАЗОВАТЕЛЬНЫЕ РЕЗУЛЬТАТЫ</w:t>
      </w:r>
    </w:p>
    <w:p w:rsidR="00287B5C" w:rsidRPr="00FA3CFC" w:rsidRDefault="0091518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Освоение учебного предмета «Биология» на уровне основного общего образования должно обеспечивать достижение следующих личностных, метапредметных и предметных образовательных результатов:</w:t>
      </w:r>
    </w:p>
    <w:p w:rsidR="00695C65" w:rsidRDefault="0091518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ЛИЧНОСТНЫЕ РЕЗУЛЬТАТЫ</w:t>
      </w:r>
      <w:r w:rsidRPr="00FA3CFC">
        <w:rPr>
          <w:rFonts w:ascii="Times New Roman" w:hAnsi="Times New Roman" w:cs="Times New Roman"/>
          <w:sz w:val="24"/>
          <w:szCs w:val="24"/>
          <w:lang w:val="ru-RU"/>
        </w:rPr>
        <w:tab/>
      </w:r>
      <w:r w:rsidRPr="00FA3CFC">
        <w:rPr>
          <w:rFonts w:ascii="Times New Roman" w:eastAsia="Times New Roman" w:hAnsi="Times New Roman" w:cs="Times New Roman"/>
          <w:i/>
          <w:sz w:val="24"/>
          <w:szCs w:val="24"/>
          <w:lang w:val="ru-RU"/>
        </w:rPr>
        <w:t>Патриотическое воспитание:</w:t>
      </w:r>
      <w:r w:rsidRPr="00FA3CFC">
        <w:rPr>
          <w:rFonts w:ascii="Times New Roman" w:hAnsi="Times New Roman" w:cs="Times New Roman"/>
          <w:sz w:val="24"/>
          <w:szCs w:val="24"/>
          <w:lang w:val="ru-RU"/>
        </w:rPr>
        <w:tab/>
      </w:r>
    </w:p>
    <w:p w:rsidR="00287B5C" w:rsidRPr="00FA3CFC" w:rsidRDefault="0091518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 xml:space="preserve">—  отношение к биологии как к важной составляющей культуры, гордость за вклад российских и </w:t>
      </w:r>
      <w:r w:rsidRPr="00FA3CFC">
        <w:rPr>
          <w:rFonts w:ascii="Times New Roman" w:hAnsi="Times New Roman" w:cs="Times New Roman"/>
          <w:sz w:val="24"/>
          <w:szCs w:val="24"/>
          <w:lang w:val="ru-RU"/>
        </w:rPr>
        <w:tab/>
      </w:r>
      <w:r w:rsidRPr="00FA3CFC">
        <w:rPr>
          <w:rFonts w:ascii="Times New Roman" w:eastAsia="Times New Roman" w:hAnsi="Times New Roman" w:cs="Times New Roman"/>
          <w:sz w:val="24"/>
          <w:szCs w:val="24"/>
          <w:lang w:val="ru-RU"/>
        </w:rPr>
        <w:t>советских учёных в развитие мировой биологической науки.</w:t>
      </w:r>
    </w:p>
    <w:p w:rsidR="00695C65" w:rsidRDefault="00915181" w:rsidP="006F396A">
      <w:pPr>
        <w:pStyle w:val="a9"/>
        <w:jc w:val="both"/>
        <w:rPr>
          <w:rFonts w:ascii="Times New Roman" w:eastAsia="Times New Roman" w:hAnsi="Times New Roman" w:cs="Times New Roman"/>
          <w:i/>
          <w:sz w:val="24"/>
          <w:szCs w:val="24"/>
          <w:lang w:val="ru-RU"/>
        </w:rPr>
      </w:pPr>
      <w:r w:rsidRPr="00FA3CFC">
        <w:rPr>
          <w:rFonts w:ascii="Times New Roman" w:eastAsia="Times New Roman" w:hAnsi="Times New Roman" w:cs="Times New Roman"/>
          <w:i/>
          <w:sz w:val="24"/>
          <w:szCs w:val="24"/>
          <w:lang w:val="ru-RU"/>
        </w:rPr>
        <w:t>Гражданское воспитание:</w:t>
      </w:r>
    </w:p>
    <w:p w:rsidR="00287B5C" w:rsidRPr="00FA3CFC" w:rsidRDefault="0091518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  готовность к конструктивной совместной деятельности при выполнении исследований и проектов, стремление к взаимопониманию и взаимопомощи.</w:t>
      </w:r>
    </w:p>
    <w:p w:rsidR="00695C65" w:rsidRDefault="00915181" w:rsidP="006F396A">
      <w:pPr>
        <w:pStyle w:val="a9"/>
        <w:jc w:val="both"/>
        <w:rPr>
          <w:rFonts w:ascii="Times New Roman" w:eastAsia="Times New Roman" w:hAnsi="Times New Roman" w:cs="Times New Roman"/>
          <w:i/>
          <w:sz w:val="24"/>
          <w:szCs w:val="24"/>
          <w:lang w:val="ru-RU"/>
        </w:rPr>
      </w:pPr>
      <w:r w:rsidRPr="00FA3CFC">
        <w:rPr>
          <w:rFonts w:ascii="Times New Roman" w:eastAsia="Times New Roman" w:hAnsi="Times New Roman" w:cs="Times New Roman"/>
          <w:i/>
          <w:sz w:val="24"/>
          <w:szCs w:val="24"/>
          <w:lang w:val="ru-RU"/>
        </w:rPr>
        <w:t>Духовно-нравственное воспитание:</w:t>
      </w:r>
    </w:p>
    <w:p w:rsidR="00695C65" w:rsidRDefault="00695C65" w:rsidP="006F396A">
      <w:pPr>
        <w:pStyle w:val="a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r w:rsidR="00915181" w:rsidRPr="00FA3CFC">
        <w:rPr>
          <w:rFonts w:ascii="Times New Roman" w:eastAsia="Times New Roman" w:hAnsi="Times New Roman" w:cs="Times New Roman"/>
          <w:sz w:val="24"/>
          <w:szCs w:val="24"/>
          <w:lang w:val="ru-RU"/>
        </w:rPr>
        <w:t xml:space="preserve"> готовность оценивать поведение и поступки с позиции нравственных норм и норм экологической культуры;</w:t>
      </w:r>
    </w:p>
    <w:p w:rsidR="00287B5C" w:rsidRPr="00FA3CFC" w:rsidRDefault="0091518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  понимание значимости нравственного аспекта деятельности человека в медицине и биологии.</w:t>
      </w:r>
    </w:p>
    <w:p w:rsidR="00695C65" w:rsidRDefault="0091518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i/>
          <w:sz w:val="24"/>
          <w:szCs w:val="24"/>
          <w:lang w:val="ru-RU"/>
        </w:rPr>
        <w:t>Эстетическое воспитание:</w:t>
      </w:r>
      <w:r w:rsidRPr="00FA3CFC">
        <w:rPr>
          <w:rFonts w:ascii="Times New Roman" w:hAnsi="Times New Roman" w:cs="Times New Roman"/>
          <w:sz w:val="24"/>
          <w:szCs w:val="24"/>
          <w:lang w:val="ru-RU"/>
        </w:rPr>
        <w:tab/>
      </w:r>
    </w:p>
    <w:p w:rsidR="00287B5C" w:rsidRPr="00FA3CFC" w:rsidRDefault="0091518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  понимание роли биологии в формировании эстетической культуры личности.</w:t>
      </w:r>
    </w:p>
    <w:p w:rsidR="00695C65" w:rsidRDefault="00915181" w:rsidP="006F396A">
      <w:pPr>
        <w:pStyle w:val="a9"/>
        <w:jc w:val="both"/>
        <w:rPr>
          <w:rFonts w:ascii="Times New Roman" w:eastAsia="Times New Roman" w:hAnsi="Times New Roman" w:cs="Times New Roman"/>
          <w:i/>
          <w:sz w:val="24"/>
          <w:szCs w:val="24"/>
          <w:lang w:val="ru-RU"/>
        </w:rPr>
      </w:pPr>
      <w:r w:rsidRPr="00FA3CFC">
        <w:rPr>
          <w:rFonts w:ascii="Times New Roman" w:eastAsia="Times New Roman" w:hAnsi="Times New Roman" w:cs="Times New Roman"/>
          <w:i/>
          <w:sz w:val="24"/>
          <w:szCs w:val="24"/>
          <w:lang w:val="ru-RU"/>
        </w:rPr>
        <w:t>Ценности научного познания:</w:t>
      </w:r>
    </w:p>
    <w:p w:rsidR="00287B5C" w:rsidRPr="00FA3CFC" w:rsidRDefault="0091518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  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287B5C" w:rsidRPr="00FA3CFC" w:rsidRDefault="0091518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  понимание роли биологической науки в формировании научного мировоззрения;</w:t>
      </w:r>
    </w:p>
    <w:p w:rsidR="00287B5C" w:rsidRPr="00FA3CFC" w:rsidRDefault="0091518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  развитие научной любознательности, интереса к биологической науке, навыков исследовательской деятельности.</w:t>
      </w:r>
    </w:p>
    <w:p w:rsidR="00695C65" w:rsidRDefault="0091518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i/>
          <w:sz w:val="24"/>
          <w:szCs w:val="24"/>
          <w:lang w:val="ru-RU"/>
        </w:rPr>
        <w:t>Формирование культуры здоровья:</w:t>
      </w:r>
    </w:p>
    <w:p w:rsidR="00695C65" w:rsidRDefault="0091518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  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695C65" w:rsidRDefault="00695C65" w:rsidP="006F396A">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w:t>
      </w:r>
      <w:r w:rsidR="00915181" w:rsidRPr="00FA3CFC">
        <w:rPr>
          <w:rFonts w:ascii="Times New Roman" w:eastAsia="Times New Roman" w:hAnsi="Times New Roman" w:cs="Times New Roman"/>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695C65" w:rsidRDefault="00695C65" w:rsidP="006F396A">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r w:rsidR="00915181" w:rsidRPr="00FA3CFC">
        <w:rPr>
          <w:rFonts w:ascii="Times New Roman" w:eastAsia="Times New Roman" w:hAnsi="Times New Roman" w:cs="Times New Roman"/>
          <w:sz w:val="24"/>
          <w:szCs w:val="24"/>
          <w:lang w:val="ru-RU"/>
        </w:rPr>
        <w:t>соблюдение правил безопасности, в том числе навыки безопасного поведения в природной среде;</w:t>
      </w:r>
    </w:p>
    <w:p w:rsidR="00287B5C" w:rsidRPr="00FA3CFC" w:rsidRDefault="00695C65" w:rsidP="006F396A">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r w:rsidR="00915181" w:rsidRPr="00FA3CFC">
        <w:rPr>
          <w:rFonts w:ascii="Times New Roman" w:eastAsia="Times New Roman" w:hAnsi="Times New Roman" w:cs="Times New Roman"/>
          <w:sz w:val="24"/>
          <w:szCs w:val="24"/>
          <w:lang w:val="ru-RU"/>
        </w:rPr>
        <w:t>сформированность навыка рефлексии, управление собственным эмоциональным состоянием.</w:t>
      </w:r>
    </w:p>
    <w:p w:rsidR="00695C65" w:rsidRDefault="0091518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i/>
          <w:sz w:val="24"/>
          <w:szCs w:val="24"/>
          <w:lang w:val="ru-RU"/>
        </w:rPr>
        <w:t>Трудовое воспитание:</w:t>
      </w:r>
    </w:p>
    <w:p w:rsidR="00287B5C" w:rsidRPr="00FA3CFC" w:rsidRDefault="0091518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  активное участие в решении практических задач (в рамках семьи, школы, города, края) биологической и экологической направленности, интерес к практическому изучению профессий, связанных с биологией.</w:t>
      </w:r>
    </w:p>
    <w:p w:rsidR="00287B5C" w:rsidRDefault="0091518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i/>
          <w:sz w:val="24"/>
          <w:szCs w:val="24"/>
          <w:lang w:val="ru-RU"/>
        </w:rPr>
        <w:t>Экологическое воспитание:</w:t>
      </w:r>
      <w:r w:rsidRPr="00FA3CFC">
        <w:rPr>
          <w:rFonts w:ascii="Times New Roman" w:hAnsi="Times New Roman" w:cs="Times New Roman"/>
          <w:sz w:val="24"/>
          <w:szCs w:val="24"/>
          <w:lang w:val="ru-RU"/>
        </w:rPr>
        <w:tab/>
      </w:r>
      <w:r w:rsidRPr="00FA3CFC">
        <w:rPr>
          <w:rFonts w:ascii="Times New Roman" w:eastAsia="Times New Roman" w:hAnsi="Times New Roman" w:cs="Times New Roman"/>
          <w:sz w:val="24"/>
          <w:szCs w:val="24"/>
          <w:lang w:val="ru-RU"/>
        </w:rPr>
        <w:t>—  ориентация на применение биологических знаний при решении задач в области окружающей</w:t>
      </w:r>
    </w:p>
    <w:p w:rsidR="00710D31" w:rsidRPr="00FA3CFC" w:rsidRDefault="00695C65" w:rsidP="006F396A">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r w:rsidR="00710D31" w:rsidRPr="00FA3CFC">
        <w:rPr>
          <w:rFonts w:ascii="Times New Roman" w:eastAsia="Times New Roman" w:hAnsi="Times New Roman" w:cs="Times New Roman"/>
          <w:sz w:val="24"/>
          <w:szCs w:val="24"/>
          <w:lang w:val="ru-RU"/>
        </w:rPr>
        <w:t>ориентация на применение биологических знаний при решении задач в области окружающей среды;</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  осознание экологических проблем и путей их решения;</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  готовность к участию в практической деятельности экологической направленности.</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i/>
          <w:sz w:val="24"/>
          <w:szCs w:val="24"/>
          <w:lang w:val="ru-RU"/>
        </w:rPr>
        <w:t>Адаптация обучающегося к изменяющимся условиям социальной и природной среды:</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  адекватная оценка изменяющихся условий;</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  принятие решения (индивидуальное, в группе) в изменяющихся условиях на основании анализа биологической информации;</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  планирование действий в новой ситуации на основании знаний биологических закономерностей.</w:t>
      </w:r>
    </w:p>
    <w:p w:rsidR="00710D31" w:rsidRPr="00FA3CFC" w:rsidRDefault="00710D31" w:rsidP="00695C65">
      <w:pPr>
        <w:pStyle w:val="a9"/>
        <w:ind w:firstLine="720"/>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МЕТАПРЕДМЕТНЫЕ РЕЗУЛЬТАТЫ</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Универсальные познавательные действия</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i/>
          <w:sz w:val="24"/>
          <w:szCs w:val="24"/>
          <w:lang w:val="ru-RU"/>
        </w:rPr>
        <w:t>Базовые логические действия:</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  выявлять и характеризовать существенные признаки биологических объектов (явлений);</w:t>
      </w:r>
    </w:p>
    <w:p w:rsidR="00710D31" w:rsidRPr="00FA3CFC" w:rsidRDefault="00695C65" w:rsidP="006F396A">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w:t>
      </w:r>
      <w:r w:rsidR="00710D31" w:rsidRPr="00FA3CFC">
        <w:rPr>
          <w:rFonts w:ascii="Times New Roman" w:eastAsia="Times New Roman" w:hAnsi="Times New Roman" w:cs="Times New Roman"/>
          <w:sz w:val="24"/>
          <w:szCs w:val="24"/>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710D31" w:rsidRPr="00FA3CFC" w:rsidRDefault="00695C65" w:rsidP="006F396A">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lastRenderedPageBreak/>
        <w:t xml:space="preserve">—с </w:t>
      </w:r>
      <w:r w:rsidR="00710D31" w:rsidRPr="00FA3CFC">
        <w:rPr>
          <w:rFonts w:ascii="Times New Roman" w:eastAsia="Times New Roman" w:hAnsi="Times New Roman" w:cs="Times New Roman"/>
          <w:sz w:val="24"/>
          <w:szCs w:val="24"/>
          <w:lang w:val="ru-RU"/>
        </w:rPr>
        <w:t>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  выявлять дефициты информации, данных, необходимых для решения поставленной задачи;</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  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  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i/>
          <w:sz w:val="24"/>
          <w:szCs w:val="24"/>
          <w:lang w:val="ru-RU"/>
        </w:rPr>
        <w:t>Базовые исследовательские действия:</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  использовать вопросы как исследовательский инструмент познания;</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  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  формировать гипотезу об истинности собственных суждений, аргументировать свою позицию, мнение;</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  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710D31"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  оценивать на применимость и достоверность информацию, полученную в ходе наблюдения и эксперимента;</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  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6F396A" w:rsidRDefault="00710D31" w:rsidP="006F396A">
      <w:pPr>
        <w:pStyle w:val="a9"/>
        <w:jc w:val="both"/>
        <w:rPr>
          <w:rFonts w:ascii="Times New Roman" w:eastAsia="Times New Roman" w:hAnsi="Times New Roman" w:cs="Times New Roman"/>
          <w:sz w:val="24"/>
          <w:szCs w:val="24"/>
          <w:lang w:val="ru-RU"/>
        </w:rPr>
      </w:pPr>
      <w:r w:rsidRPr="00FA3CFC">
        <w:rPr>
          <w:rFonts w:ascii="Times New Roman" w:eastAsia="Times New Roman" w:hAnsi="Times New Roman" w:cs="Times New Roman"/>
          <w:sz w:val="24"/>
          <w:szCs w:val="24"/>
          <w:lang w:val="ru-RU"/>
        </w:rPr>
        <w:t>—  прогнозировать возможное дальнейшее развитие биологических процессов и их последствия в</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 xml:space="preserve"> аналогичных или сходных ситуациях, а также выдвигать предположения об их развитии в новых условиях и контекстах.</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i/>
          <w:sz w:val="24"/>
          <w:szCs w:val="24"/>
          <w:lang w:val="ru-RU"/>
        </w:rPr>
        <w:t>Работа с информацией:</w:t>
      </w:r>
    </w:p>
    <w:p w:rsidR="00710D31" w:rsidRPr="00FA3CFC" w:rsidRDefault="00695C65" w:rsidP="006F396A">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r w:rsidR="00710D31" w:rsidRPr="00FA3CFC">
        <w:rPr>
          <w:rFonts w:ascii="Times New Roman" w:eastAsia="Times New Roman" w:hAnsi="Times New Roman" w:cs="Times New Roman"/>
          <w:sz w:val="24"/>
          <w:szCs w:val="24"/>
          <w:lang w:val="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710D31" w:rsidRPr="00FA3CFC" w:rsidRDefault="00695C65" w:rsidP="006F396A">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r w:rsidR="00710D31" w:rsidRPr="00FA3CFC">
        <w:rPr>
          <w:rFonts w:ascii="Times New Roman" w:eastAsia="Times New Roman" w:hAnsi="Times New Roman" w:cs="Times New Roman"/>
          <w:sz w:val="24"/>
          <w:szCs w:val="24"/>
          <w:lang w:val="ru-RU"/>
        </w:rPr>
        <w:t>выбирать, анализировать, систематизировать и интерпретировать биологическую информацию различных видов и форм представления;</w:t>
      </w:r>
    </w:p>
    <w:p w:rsidR="00710D31" w:rsidRPr="00FA3CFC" w:rsidRDefault="00695C65" w:rsidP="006F396A">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r w:rsidR="00710D31" w:rsidRPr="00FA3CFC">
        <w:rPr>
          <w:rFonts w:ascii="Times New Roman" w:eastAsia="Times New Roman" w:hAnsi="Times New Roman" w:cs="Times New Roman"/>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  оценивать надёжность биологической информации по критериям, предложенным учителем или сформулированным самостоятельно;</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  запоминать и систематизировать биологическую информацию.</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Универсальные коммуникативные действия</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i/>
          <w:sz w:val="24"/>
          <w:szCs w:val="24"/>
          <w:lang w:val="ru-RU"/>
        </w:rPr>
        <w:t>Общение</w:t>
      </w:r>
      <w:r w:rsidRPr="00FA3CFC">
        <w:rPr>
          <w:rFonts w:ascii="Times New Roman" w:eastAsia="Times New Roman" w:hAnsi="Times New Roman" w:cs="Times New Roman"/>
          <w:sz w:val="24"/>
          <w:szCs w:val="24"/>
          <w:lang w:val="ru-RU"/>
        </w:rPr>
        <w:t>:</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  воспринимать и формулировать суждения, выражать эмоции в процессе выполнения практических и лабораторных работ;</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  выражать себя (свою точку зрения) в устных и письменных текстах;</w:t>
      </w:r>
    </w:p>
    <w:p w:rsidR="00710D31" w:rsidRPr="00FA3CFC" w:rsidRDefault="00695C65" w:rsidP="006F396A">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r w:rsidR="00710D31" w:rsidRPr="00FA3CFC">
        <w:rPr>
          <w:rFonts w:ascii="Times New Roman" w:eastAsia="Times New Roman" w:hAnsi="Times New Roman" w:cs="Times New Roman"/>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710D31" w:rsidRPr="00FA3CFC" w:rsidRDefault="00695C65" w:rsidP="006F396A">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r w:rsidR="00710D31" w:rsidRPr="00FA3CFC">
        <w:rPr>
          <w:rFonts w:ascii="Times New Roman" w:eastAsia="Times New Roman" w:hAnsi="Times New Roman" w:cs="Times New Roman"/>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710D31" w:rsidRPr="00FA3CFC" w:rsidRDefault="00695C65" w:rsidP="006F396A">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r w:rsidR="00710D31" w:rsidRPr="00FA3CFC">
        <w:rPr>
          <w:rFonts w:ascii="Times New Roman" w:eastAsia="Times New Roman" w:hAnsi="Times New Roman" w:cs="Times New Roman"/>
          <w:sz w:val="24"/>
          <w:szCs w:val="24"/>
          <w:lang w:val="ru-RU"/>
        </w:rPr>
        <w:t>в ходе диалога и/или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710D31" w:rsidRPr="00FA3CFC" w:rsidRDefault="00695C65" w:rsidP="006F396A">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lastRenderedPageBreak/>
        <w:t xml:space="preserve">— </w:t>
      </w:r>
      <w:r w:rsidR="00710D31" w:rsidRPr="00FA3CFC">
        <w:rPr>
          <w:rFonts w:ascii="Times New Roman" w:eastAsia="Times New Roman" w:hAnsi="Times New Roman" w:cs="Times New Roman"/>
          <w:sz w:val="24"/>
          <w:szCs w:val="24"/>
          <w:lang w:val="ru-RU"/>
        </w:rPr>
        <w:t>сопоставлять свои суждения с суждениями других участников диалога, обнаруживать различие и сходство позиций;</w:t>
      </w:r>
    </w:p>
    <w:p w:rsidR="00695C65" w:rsidRPr="00FA3CFC" w:rsidRDefault="00695C65" w:rsidP="00695C65">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i/>
          <w:sz w:val="24"/>
          <w:szCs w:val="24"/>
          <w:lang w:val="ru-RU"/>
        </w:rPr>
        <w:t>деятельность (сотрудничество):</w:t>
      </w:r>
    </w:p>
    <w:p w:rsidR="00695C65" w:rsidRDefault="00695C65" w:rsidP="00695C65">
      <w:pPr>
        <w:pStyle w:val="a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r w:rsidRPr="00FA3CFC">
        <w:rPr>
          <w:rFonts w:ascii="Times New Roman" w:eastAsia="Times New Roman" w:hAnsi="Times New Roman" w:cs="Times New Roman"/>
          <w:sz w:val="24"/>
          <w:szCs w:val="24"/>
          <w:lang w:val="ru-RU"/>
        </w:rPr>
        <w:t>понимать и использовать преимущества командной и индивидуально</w:t>
      </w:r>
      <w:r>
        <w:rPr>
          <w:rFonts w:ascii="Times New Roman" w:eastAsia="Times New Roman" w:hAnsi="Times New Roman" w:cs="Times New Roman"/>
          <w:sz w:val="24"/>
          <w:szCs w:val="24"/>
          <w:lang w:val="ru-RU"/>
        </w:rPr>
        <w:t>й работы при решении конкретной;</w:t>
      </w:r>
    </w:p>
    <w:p w:rsidR="00710D31" w:rsidRPr="00FA3CFC" w:rsidRDefault="00695C65" w:rsidP="00695C65">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w:t>
      </w:r>
      <w:r w:rsidR="00710D31" w:rsidRPr="00FA3CFC">
        <w:rPr>
          <w:rFonts w:ascii="Times New Roman" w:eastAsia="Times New Roman" w:hAnsi="Times New Roman" w:cs="Times New Roman"/>
          <w:sz w:val="24"/>
          <w:szCs w:val="24"/>
          <w:lang w:val="ru-RU"/>
        </w:rPr>
        <w:t>публично представлять результаты выполненного биологического опыта (эксперимента, исследования, проекта);</w:t>
      </w:r>
    </w:p>
    <w:p w:rsidR="00710D31" w:rsidRPr="00695C65" w:rsidRDefault="00695C65" w:rsidP="006F396A">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w:t>
      </w:r>
      <w:r w:rsidR="00710D31" w:rsidRPr="00FA3CFC">
        <w:rPr>
          <w:rFonts w:ascii="Times New Roman" w:eastAsia="Times New Roman" w:hAnsi="Times New Roman" w:cs="Times New Roman"/>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95C65" w:rsidRPr="00FA3CFC" w:rsidRDefault="00710D31" w:rsidP="00695C65">
      <w:pPr>
        <w:pStyle w:val="a9"/>
        <w:jc w:val="both"/>
        <w:rPr>
          <w:rFonts w:ascii="Times New Roman" w:eastAsia="Times New Roman" w:hAnsi="Times New Roman" w:cs="Times New Roman"/>
          <w:sz w:val="24"/>
          <w:szCs w:val="24"/>
          <w:lang w:val="ru-RU"/>
        </w:rPr>
      </w:pPr>
      <w:r w:rsidRPr="00FA3CFC">
        <w:rPr>
          <w:rFonts w:ascii="Times New Roman" w:eastAsia="Times New Roman" w:hAnsi="Times New Roman" w:cs="Times New Roman"/>
          <w:i/>
          <w:sz w:val="24"/>
          <w:szCs w:val="24"/>
          <w:lang w:val="ru-RU"/>
        </w:rPr>
        <w:t xml:space="preserve">Совместная </w:t>
      </w:r>
    </w:p>
    <w:p w:rsidR="00710D31" w:rsidRPr="00FA3CFC" w:rsidRDefault="00695C65" w:rsidP="006F396A">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w:t>
      </w:r>
      <w:r w:rsidR="00710D31" w:rsidRPr="00FA3CFC">
        <w:rPr>
          <w:rFonts w:ascii="Times New Roman" w:eastAsia="Times New Roman" w:hAnsi="Times New Roman" w:cs="Times New Roman"/>
          <w:sz w:val="24"/>
          <w:szCs w:val="24"/>
          <w:lang w:val="ru-RU"/>
        </w:rPr>
        <w:t>проблемы, обосновывать необходимость применения групповых форм взаимодействия при решении поставленной учебной задачи;</w:t>
      </w:r>
    </w:p>
    <w:p w:rsidR="00710D31" w:rsidRPr="00FA3CFC" w:rsidRDefault="00695C65" w:rsidP="006F396A">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w:t>
      </w:r>
      <w:r w:rsidR="00710D31" w:rsidRPr="00FA3CFC">
        <w:rPr>
          <w:rFonts w:ascii="Times New Roman" w:eastAsia="Times New Roman" w:hAnsi="Times New Roman" w:cs="Times New Roman"/>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710D31" w:rsidRPr="00FA3CFC" w:rsidRDefault="00695C65" w:rsidP="006F396A">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r w:rsidR="00710D31" w:rsidRPr="00FA3CFC">
        <w:rPr>
          <w:rFonts w:ascii="Times New Roman" w:eastAsia="Times New Roman" w:hAnsi="Times New Roman" w:cs="Times New Roman"/>
          <w:sz w:val="24"/>
          <w:szCs w:val="24"/>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710D31" w:rsidRPr="00FA3CFC" w:rsidRDefault="00695C65" w:rsidP="006F396A">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w:t>
      </w:r>
      <w:r w:rsidR="00710D31" w:rsidRPr="00FA3CFC">
        <w:rPr>
          <w:rFonts w:ascii="Times New Roman" w:eastAsia="Times New Roman" w:hAnsi="Times New Roman" w:cs="Times New Roman"/>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710D31" w:rsidRPr="00FA3CFC" w:rsidRDefault="00695C65" w:rsidP="006F396A">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w:t>
      </w:r>
      <w:r w:rsidR="00710D31" w:rsidRPr="00FA3CFC">
        <w:rPr>
          <w:rFonts w:ascii="Times New Roman" w:eastAsia="Times New Roman" w:hAnsi="Times New Roman" w:cs="Times New Roman"/>
          <w:sz w:val="24"/>
          <w:szCs w:val="24"/>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710D31" w:rsidRPr="00FA3CFC" w:rsidRDefault="00695C65" w:rsidP="006F396A">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w:t>
      </w:r>
      <w:r w:rsidR="00710D31" w:rsidRPr="00FA3CFC">
        <w:rPr>
          <w:rFonts w:ascii="Times New Roman" w:eastAsia="Times New Roman" w:hAnsi="Times New Roman" w:cs="Times New Roman"/>
          <w:sz w:val="24"/>
          <w:szCs w:val="24"/>
          <w:lang w:val="ru-RU"/>
        </w:rPr>
        <w:t>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Универсальные регулятивные действия</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i/>
          <w:sz w:val="24"/>
          <w:szCs w:val="24"/>
          <w:lang w:val="ru-RU"/>
        </w:rPr>
        <w:t>Самоорганизация:</w:t>
      </w:r>
    </w:p>
    <w:p w:rsidR="00710D31" w:rsidRPr="00FA3CFC" w:rsidRDefault="00695C65" w:rsidP="006F396A">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w:t>
      </w:r>
      <w:r w:rsidR="00710D31" w:rsidRPr="00FA3CFC">
        <w:rPr>
          <w:rFonts w:ascii="Times New Roman" w:eastAsia="Times New Roman" w:hAnsi="Times New Roman" w:cs="Times New Roman"/>
          <w:sz w:val="24"/>
          <w:szCs w:val="24"/>
          <w:lang w:val="ru-RU"/>
        </w:rPr>
        <w:t>выявлять проблемы для решения в жизненных и учебных ситуациях, используя биологические знания;</w:t>
      </w:r>
    </w:p>
    <w:p w:rsidR="00710D31" w:rsidRPr="00FA3CFC" w:rsidRDefault="00695C65" w:rsidP="006F396A">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w:t>
      </w:r>
      <w:r w:rsidR="00710D31" w:rsidRPr="00FA3CFC">
        <w:rPr>
          <w:rFonts w:ascii="Times New Roman" w:eastAsia="Times New Roman" w:hAnsi="Times New Roman" w:cs="Times New Roman"/>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710D31" w:rsidRPr="00FA3CFC" w:rsidRDefault="00695C65" w:rsidP="006F396A">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r w:rsidR="00710D31" w:rsidRPr="00FA3CFC">
        <w:rPr>
          <w:rFonts w:ascii="Times New Roman" w:eastAsia="Times New Roman" w:hAnsi="Times New Roman" w:cs="Times New Roman"/>
          <w:sz w:val="24"/>
          <w:szCs w:val="24"/>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710D31" w:rsidRPr="00FA3CFC" w:rsidRDefault="00695C65" w:rsidP="006F396A">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w:t>
      </w:r>
      <w:r w:rsidR="00710D31" w:rsidRPr="00FA3CFC">
        <w:rPr>
          <w:rFonts w:ascii="Times New Roman" w:eastAsia="Times New Roman" w:hAnsi="Times New Roman" w:cs="Times New Roman"/>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710D31" w:rsidRPr="00FA3CFC" w:rsidRDefault="00695C65" w:rsidP="006F396A">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w:t>
      </w:r>
      <w:r w:rsidR="00710D31" w:rsidRPr="00FA3CFC">
        <w:rPr>
          <w:rFonts w:ascii="Times New Roman" w:eastAsia="Times New Roman" w:hAnsi="Times New Roman" w:cs="Times New Roman"/>
          <w:sz w:val="24"/>
          <w:szCs w:val="24"/>
          <w:lang w:val="ru-RU"/>
        </w:rPr>
        <w:t>делать выбор и брать ответственность за решение.</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i/>
          <w:sz w:val="24"/>
          <w:szCs w:val="24"/>
          <w:lang w:val="ru-RU"/>
        </w:rPr>
        <w:t>Самоконтроль (рефлексия):</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  владеть способами самоконтроля, самомотивации и рефлексии;</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  давать адекватную оценку ситуации и предлагать план её изменения;</w:t>
      </w:r>
    </w:p>
    <w:p w:rsidR="00710D31"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  учитывать контекст и предвидеть трудности, которые могут возникнуть при решении учебной</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биологической задачи, адаптировать решение к меняющимся обстоятельствам;</w:t>
      </w:r>
    </w:p>
    <w:p w:rsidR="00710D31" w:rsidRPr="00FA3CFC" w:rsidRDefault="00695C65" w:rsidP="006F396A">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w:t>
      </w:r>
      <w:r w:rsidR="00710D31" w:rsidRPr="00FA3CFC">
        <w:rPr>
          <w:rFonts w:ascii="Times New Roman" w:eastAsia="Times New Roman" w:hAnsi="Times New Roman" w:cs="Times New Roman"/>
          <w:sz w:val="24"/>
          <w:szCs w:val="24"/>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710D31" w:rsidRPr="00FA3CFC" w:rsidRDefault="00695C65" w:rsidP="006F396A">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w:t>
      </w:r>
      <w:r w:rsidR="00710D31" w:rsidRPr="00FA3CFC">
        <w:rPr>
          <w:rFonts w:ascii="Times New Roman" w:eastAsia="Times New Roman" w:hAnsi="Times New Roman" w:cs="Times New Roman"/>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710D31" w:rsidRPr="00FA3CFC" w:rsidRDefault="00695C65" w:rsidP="006F396A">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r w:rsidR="00710D31" w:rsidRPr="00FA3CFC">
        <w:rPr>
          <w:rFonts w:ascii="Times New Roman" w:eastAsia="Times New Roman" w:hAnsi="Times New Roman" w:cs="Times New Roman"/>
          <w:sz w:val="24"/>
          <w:szCs w:val="24"/>
          <w:lang w:val="ru-RU"/>
        </w:rPr>
        <w:t>оценивать соответствие результата цели и условиям.</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i/>
          <w:sz w:val="24"/>
          <w:szCs w:val="24"/>
          <w:lang w:val="ru-RU"/>
        </w:rPr>
        <w:t>Эмоциональный интеллект:</w:t>
      </w:r>
    </w:p>
    <w:p w:rsidR="00710D31" w:rsidRPr="00FA3CFC" w:rsidRDefault="00695C65" w:rsidP="006F396A">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lastRenderedPageBreak/>
        <w:t xml:space="preserve">— </w:t>
      </w:r>
      <w:r w:rsidR="00710D31" w:rsidRPr="00FA3CFC">
        <w:rPr>
          <w:rFonts w:ascii="Times New Roman" w:eastAsia="Times New Roman" w:hAnsi="Times New Roman" w:cs="Times New Roman"/>
          <w:sz w:val="24"/>
          <w:szCs w:val="24"/>
          <w:lang w:val="ru-RU"/>
        </w:rPr>
        <w:t>различать, называть и управлять собственными эмоциями и эмоциями других;</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  выявлять и анализировать причины эмоций;</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  ставить себя на место другого человека, понимать мотивы и намерения другого;</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  регулировать способ выражения эмоций.</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i/>
          <w:sz w:val="24"/>
          <w:szCs w:val="24"/>
          <w:lang w:val="ru-RU"/>
        </w:rPr>
        <w:t>Принятие себя и других:</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  осознанно относиться к другому человеку, его мнению;</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  признавать своё право на ошибку и такое же право другого;</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  открытость себе и другим;</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  осознавать невозможность контролировать всё вокруг;</w:t>
      </w:r>
    </w:p>
    <w:p w:rsidR="00873D1D" w:rsidRPr="00695C65" w:rsidRDefault="00695C65" w:rsidP="006F396A">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w:t>
      </w:r>
      <w:r w:rsidR="00710D31" w:rsidRPr="00FA3CFC">
        <w:rPr>
          <w:rFonts w:ascii="Times New Roman" w:eastAsia="Times New Roman" w:hAnsi="Times New Roman" w:cs="Times New Roman"/>
          <w:sz w:val="24"/>
          <w:szCs w:val="24"/>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710D31" w:rsidRPr="00873D1D" w:rsidRDefault="00710D31" w:rsidP="00695C65">
      <w:pPr>
        <w:pStyle w:val="a9"/>
        <w:ind w:firstLine="720"/>
        <w:jc w:val="both"/>
        <w:rPr>
          <w:rFonts w:ascii="Times New Roman" w:hAnsi="Times New Roman" w:cs="Times New Roman"/>
          <w:b/>
          <w:sz w:val="24"/>
          <w:szCs w:val="24"/>
          <w:lang w:val="ru-RU"/>
        </w:rPr>
      </w:pPr>
      <w:r w:rsidRPr="00873D1D">
        <w:rPr>
          <w:rFonts w:ascii="Times New Roman" w:eastAsia="Times New Roman" w:hAnsi="Times New Roman" w:cs="Times New Roman"/>
          <w:b/>
          <w:sz w:val="24"/>
          <w:szCs w:val="24"/>
          <w:lang w:val="ru-RU"/>
        </w:rPr>
        <w:t>ПРЕДМЕТНЫЕ РЕЗУЛЬТАТЫ</w:t>
      </w:r>
    </w:p>
    <w:p w:rsidR="00710D31" w:rsidRPr="00FA3CFC" w:rsidRDefault="00695C65" w:rsidP="006F396A">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w:t>
      </w:r>
      <w:r w:rsidR="00710D31" w:rsidRPr="00FA3CFC">
        <w:rPr>
          <w:rFonts w:ascii="Times New Roman" w:eastAsia="Times New Roman" w:hAnsi="Times New Roman" w:cs="Times New Roman"/>
          <w:sz w:val="24"/>
          <w:szCs w:val="24"/>
          <w:lang w:val="ru-RU"/>
        </w:rPr>
        <w:t>характеризовать биологию как науку о живой природе; называть признаки живого, сравнивать объекты живой и неживой природы;</w:t>
      </w:r>
    </w:p>
    <w:p w:rsidR="00710D31" w:rsidRPr="00FA3CFC" w:rsidRDefault="00695C65" w:rsidP="006F396A">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w:t>
      </w:r>
      <w:r w:rsidR="00710D31" w:rsidRPr="00FA3CFC">
        <w:rPr>
          <w:rFonts w:ascii="Times New Roman" w:eastAsia="Times New Roman" w:hAnsi="Times New Roman" w:cs="Times New Roman"/>
          <w:sz w:val="24"/>
          <w:szCs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w:t>
      </w:r>
    </w:p>
    <w:p w:rsidR="00710D31" w:rsidRPr="00FA3CFC" w:rsidRDefault="00695C65" w:rsidP="006F396A">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w:t>
      </w:r>
      <w:r w:rsidR="00710D31" w:rsidRPr="00FA3CFC">
        <w:rPr>
          <w:rFonts w:ascii="Times New Roman" w:eastAsia="Times New Roman" w:hAnsi="Times New Roman" w:cs="Times New Roman"/>
          <w:sz w:val="24"/>
          <w:szCs w:val="24"/>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710D31" w:rsidRPr="00FA3CFC" w:rsidRDefault="00695C65" w:rsidP="006F396A">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w:t>
      </w:r>
      <w:r w:rsidR="00710D31" w:rsidRPr="00FA3CFC">
        <w:rPr>
          <w:rFonts w:ascii="Times New Roman" w:eastAsia="Times New Roman" w:hAnsi="Times New Roman" w:cs="Times New Roman"/>
          <w:sz w:val="24"/>
          <w:szCs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710D31" w:rsidRPr="00FA3CFC" w:rsidRDefault="00695C65" w:rsidP="006F396A">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w:t>
      </w:r>
      <w:r w:rsidR="00710D31" w:rsidRPr="00FA3CFC">
        <w:rPr>
          <w:rFonts w:ascii="Times New Roman" w:eastAsia="Times New Roman" w:hAnsi="Times New Roman" w:cs="Times New Roman"/>
          <w:sz w:val="24"/>
          <w:szCs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710D31" w:rsidRPr="00FA3CFC" w:rsidRDefault="00695C65" w:rsidP="006F396A">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w:t>
      </w:r>
      <w:r w:rsidR="00710D31" w:rsidRPr="00FA3CFC">
        <w:rPr>
          <w:rFonts w:ascii="Times New Roman" w:eastAsia="Times New Roman" w:hAnsi="Times New Roman" w:cs="Times New Roman"/>
          <w:sz w:val="24"/>
          <w:szCs w:val="24"/>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w:t>
      </w:r>
      <w:r w:rsidR="00710D31">
        <w:rPr>
          <w:rFonts w:ascii="Times New Roman" w:hAnsi="Times New Roman" w:cs="Times New Roman"/>
          <w:sz w:val="24"/>
          <w:szCs w:val="24"/>
          <w:lang w:val="ru-RU"/>
        </w:rPr>
        <w:t xml:space="preserve"> </w:t>
      </w:r>
      <w:r w:rsidR="00710D31" w:rsidRPr="00FA3CFC">
        <w:rPr>
          <w:rFonts w:ascii="Times New Roman" w:eastAsia="Times New Roman" w:hAnsi="Times New Roman" w:cs="Times New Roman"/>
          <w:sz w:val="24"/>
          <w:szCs w:val="24"/>
          <w:lang w:val="ru-RU"/>
        </w:rPr>
        <w:t>искусственном сообществах; представителей флоры и фауны природных зон Земли; ландшафты природные и культурные;</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710D31" w:rsidRPr="00FA3CFC" w:rsidRDefault="00E0614D" w:rsidP="006F396A">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w:t>
      </w:r>
      <w:r w:rsidR="00710D31" w:rsidRPr="00FA3CFC">
        <w:rPr>
          <w:rFonts w:ascii="Times New Roman" w:eastAsia="Times New Roman" w:hAnsi="Times New Roman" w:cs="Times New Roman"/>
          <w:sz w:val="24"/>
          <w:szCs w:val="24"/>
          <w:lang w:val="ru-RU"/>
        </w:rPr>
        <w:t>раскрывать понятие о среде обитания (водной, наземно-воздушной, почвенной, внутриорганизменной), условиях среды обитания;</w:t>
      </w:r>
    </w:p>
    <w:p w:rsidR="00710D31" w:rsidRPr="00FA3CFC" w:rsidRDefault="00E0614D" w:rsidP="006F396A">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w:t>
      </w:r>
      <w:r w:rsidR="00710D31" w:rsidRPr="00FA3CFC">
        <w:rPr>
          <w:rFonts w:ascii="Times New Roman" w:eastAsia="Times New Roman" w:hAnsi="Times New Roman" w:cs="Times New Roman"/>
          <w:sz w:val="24"/>
          <w:szCs w:val="24"/>
          <w:lang w:val="ru-RU"/>
        </w:rPr>
        <w:t>приводить примеры, характеризующие приспособленность организмов к среде обитания, взаимосвязи организмов в сообществах;</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 выделять отличительные признаки природных и искусственных сообществ;</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  раскрывать роль биологии в практической деятельности человека;</w:t>
      </w:r>
    </w:p>
    <w:p w:rsidR="00710D31" w:rsidRPr="00FA3CFC" w:rsidRDefault="00E0614D" w:rsidP="006F396A">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w:t>
      </w:r>
      <w:r w:rsidR="00710D31" w:rsidRPr="00FA3CFC">
        <w:rPr>
          <w:rFonts w:ascii="Times New Roman" w:eastAsia="Times New Roman" w:hAnsi="Times New Roman" w:cs="Times New Roman"/>
          <w:sz w:val="24"/>
          <w:szCs w:val="24"/>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710D31" w:rsidRPr="00FA3CFC" w:rsidRDefault="00710D31" w:rsidP="006F396A">
      <w:pPr>
        <w:pStyle w:val="a9"/>
        <w:jc w:val="both"/>
        <w:rPr>
          <w:rFonts w:ascii="Times New Roman" w:hAnsi="Times New Roman" w:cs="Times New Roman"/>
          <w:sz w:val="24"/>
          <w:szCs w:val="24"/>
          <w:lang w:val="ru-RU"/>
        </w:rPr>
      </w:pPr>
      <w:r w:rsidRPr="00FA3CFC">
        <w:rPr>
          <w:rFonts w:ascii="Times New Roman" w:eastAsia="Times New Roman" w:hAnsi="Times New Roman" w:cs="Times New Roman"/>
          <w:sz w:val="24"/>
          <w:szCs w:val="24"/>
          <w:lang w:val="ru-RU"/>
        </w:rPr>
        <w:t xml:space="preserve">—применять методы биологии (наблюдение, описание, классификация, измерение, </w:t>
      </w:r>
      <w:r w:rsidRPr="00FA3CFC">
        <w:rPr>
          <w:rFonts w:ascii="Times New Roman" w:hAnsi="Times New Roman" w:cs="Times New Roman"/>
          <w:sz w:val="24"/>
          <w:szCs w:val="24"/>
          <w:lang w:val="ru-RU"/>
        </w:rPr>
        <w:br/>
      </w:r>
      <w:r w:rsidRPr="00FA3CFC">
        <w:rPr>
          <w:rFonts w:ascii="Times New Roman" w:eastAsia="Times New Roman" w:hAnsi="Times New Roman" w:cs="Times New Roman"/>
          <w:sz w:val="24"/>
          <w:szCs w:val="24"/>
          <w:lang w:val="ru-RU"/>
        </w:rPr>
        <w:t>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710D31" w:rsidRPr="00FA3CFC" w:rsidRDefault="00E0614D" w:rsidP="006F396A">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lastRenderedPageBreak/>
        <w:t>—</w:t>
      </w:r>
      <w:r w:rsidR="00710D31" w:rsidRPr="00FA3CFC">
        <w:rPr>
          <w:rFonts w:ascii="Times New Roman" w:eastAsia="Times New Roman" w:hAnsi="Times New Roman" w:cs="Times New Roman"/>
          <w:sz w:val="24"/>
          <w:szCs w:val="24"/>
          <w:lang w:val="ru-RU"/>
        </w:rPr>
        <w:t>владеть приёмами работы с лупой, световым и цифровым микроскопами при рассматривании биологических объектов;</w:t>
      </w:r>
    </w:p>
    <w:p w:rsidR="00710D31" w:rsidRPr="00FA3CFC" w:rsidRDefault="00E0614D" w:rsidP="006F396A">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w:t>
      </w:r>
      <w:r w:rsidR="00710D31" w:rsidRPr="00FA3CFC">
        <w:rPr>
          <w:rFonts w:ascii="Times New Roman" w:eastAsia="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710D31" w:rsidRPr="00FA3CFC" w:rsidRDefault="00E0614D" w:rsidP="006F396A">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w:t>
      </w:r>
      <w:r w:rsidR="00710D31" w:rsidRPr="00FA3CFC">
        <w:rPr>
          <w:rFonts w:ascii="Times New Roman" w:eastAsia="Times New Roman" w:hAnsi="Times New Roman" w:cs="Times New Roman"/>
          <w:sz w:val="24"/>
          <w:szCs w:val="24"/>
          <w:lang w:val="ru-RU"/>
        </w:rPr>
        <w:t>использовать при выполнении учебных заданий научно-популярную литературу по биологии, справочные материалы, ресурсы Интернета;</w:t>
      </w:r>
    </w:p>
    <w:p w:rsidR="00710D31" w:rsidRPr="00FA3CFC" w:rsidRDefault="00E0614D" w:rsidP="006F396A">
      <w:pPr>
        <w:pStyle w:val="a9"/>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w:t>
      </w:r>
      <w:r w:rsidR="00710D31" w:rsidRPr="00FA3CFC">
        <w:rPr>
          <w:rFonts w:ascii="Times New Roman" w:eastAsia="Times New Roman" w:hAnsi="Times New Roman" w:cs="Times New Roman"/>
          <w:sz w:val="24"/>
          <w:szCs w:val="24"/>
          <w:lang w:val="ru-RU"/>
        </w:rPr>
        <w:t>создавать письменные и устные сообщения, грамотно используя понятийный аппарат изучаемого раздела биологии.</w:t>
      </w:r>
    </w:p>
    <w:p w:rsidR="00710D31" w:rsidRDefault="00710D31" w:rsidP="006F396A">
      <w:pPr>
        <w:pStyle w:val="a9"/>
        <w:jc w:val="both"/>
        <w:rPr>
          <w:rFonts w:ascii="Times New Roman" w:hAnsi="Times New Roman" w:cs="Times New Roman"/>
          <w:sz w:val="24"/>
          <w:szCs w:val="24"/>
          <w:lang w:val="ru-RU"/>
        </w:rPr>
      </w:pPr>
    </w:p>
    <w:p w:rsidR="00710D31" w:rsidRPr="00FA3CFC" w:rsidRDefault="00710D31" w:rsidP="00FA3CFC">
      <w:pPr>
        <w:pStyle w:val="a9"/>
        <w:jc w:val="both"/>
        <w:rPr>
          <w:rFonts w:ascii="Times New Roman" w:hAnsi="Times New Roman" w:cs="Times New Roman"/>
          <w:sz w:val="24"/>
          <w:szCs w:val="24"/>
          <w:lang w:val="ru-RU"/>
        </w:rPr>
        <w:sectPr w:rsidR="00710D31" w:rsidRPr="00FA3CFC" w:rsidSect="008E57DC">
          <w:pgSz w:w="11900" w:h="16840"/>
          <w:pgMar w:top="298" w:right="650" w:bottom="270" w:left="666" w:header="720" w:footer="720" w:gutter="0"/>
          <w:cols w:space="720" w:equalWidth="0">
            <w:col w:w="10584" w:space="0"/>
          </w:cols>
          <w:docGrid w:linePitch="360"/>
        </w:sectPr>
      </w:pPr>
    </w:p>
    <w:p w:rsidR="0080551A" w:rsidRDefault="0080551A" w:rsidP="0080551A">
      <w:pPr>
        <w:autoSpaceDE w:val="0"/>
        <w:autoSpaceDN w:val="0"/>
        <w:spacing w:after="258" w:line="233" w:lineRule="auto"/>
        <w:rPr>
          <w:rFonts w:ascii="Times New Roman" w:eastAsia="Times New Roman" w:hAnsi="Times New Roman"/>
          <w:b/>
          <w:color w:val="000000"/>
          <w:w w:val="101"/>
          <w:sz w:val="19"/>
          <w:lang w:val="ru-RU"/>
        </w:rPr>
      </w:pPr>
      <w:r>
        <w:rPr>
          <w:rFonts w:ascii="Times New Roman" w:eastAsia="Times New Roman" w:hAnsi="Times New Roman"/>
          <w:b/>
          <w:color w:val="000000"/>
          <w:w w:val="101"/>
          <w:sz w:val="19"/>
          <w:lang w:val="ru-RU"/>
        </w:rPr>
        <w:lastRenderedPageBreak/>
        <w:t xml:space="preserve">                                                                    </w:t>
      </w:r>
    </w:p>
    <w:p w:rsidR="0080551A" w:rsidRDefault="0080551A" w:rsidP="0080551A">
      <w:pPr>
        <w:autoSpaceDE w:val="0"/>
        <w:autoSpaceDN w:val="0"/>
        <w:spacing w:after="258" w:line="233" w:lineRule="auto"/>
        <w:rPr>
          <w:rFonts w:ascii="Times New Roman" w:eastAsia="Times New Roman" w:hAnsi="Times New Roman"/>
          <w:b/>
          <w:color w:val="000000"/>
          <w:w w:val="101"/>
          <w:sz w:val="19"/>
          <w:lang w:val="ru-RU"/>
        </w:rPr>
      </w:pPr>
    </w:p>
    <w:p w:rsidR="00710D31" w:rsidRDefault="0080551A" w:rsidP="0080551A">
      <w:pPr>
        <w:autoSpaceDE w:val="0"/>
        <w:autoSpaceDN w:val="0"/>
        <w:spacing w:after="258" w:line="233" w:lineRule="auto"/>
      </w:pPr>
      <w:r>
        <w:rPr>
          <w:rFonts w:ascii="Times New Roman" w:eastAsia="Times New Roman" w:hAnsi="Times New Roman"/>
          <w:b/>
          <w:color w:val="000000"/>
          <w:w w:val="101"/>
          <w:sz w:val="19"/>
          <w:lang w:val="ru-RU"/>
        </w:rPr>
        <w:t xml:space="preserve">                                                                           </w:t>
      </w:r>
      <w:r w:rsidR="00710D31">
        <w:rPr>
          <w:rFonts w:ascii="Times New Roman" w:eastAsia="Times New Roman" w:hAnsi="Times New Roman"/>
          <w:b/>
          <w:color w:val="000000"/>
          <w:w w:val="101"/>
          <w:sz w:val="19"/>
        </w:rPr>
        <w:t>ТЕМАТИЧЕСКОЕ ПЛАНИРОВАНИЕ</w:t>
      </w:r>
    </w:p>
    <w:tbl>
      <w:tblPr>
        <w:tblW w:w="10064" w:type="dxa"/>
        <w:tblInd w:w="431" w:type="dxa"/>
        <w:tblLayout w:type="fixed"/>
        <w:tblLook w:val="04A0"/>
      </w:tblPr>
      <w:tblGrid>
        <w:gridCol w:w="469"/>
        <w:gridCol w:w="2580"/>
        <w:gridCol w:w="1056"/>
        <w:gridCol w:w="1290"/>
        <w:gridCol w:w="1525"/>
        <w:gridCol w:w="3144"/>
      </w:tblGrid>
      <w:tr w:rsidR="003B1790" w:rsidRPr="00C43416" w:rsidTr="0080551A">
        <w:trPr>
          <w:trHeight w:hRule="exact" w:val="346"/>
        </w:trPr>
        <w:tc>
          <w:tcPr>
            <w:tcW w:w="469"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3B1790" w:rsidRPr="00C43416" w:rsidRDefault="003B1790" w:rsidP="003B1790">
            <w:pPr>
              <w:autoSpaceDE w:val="0"/>
              <w:autoSpaceDN w:val="0"/>
              <w:spacing w:before="78" w:after="0" w:line="245" w:lineRule="auto"/>
              <w:jc w:val="center"/>
              <w:rPr>
                <w:rFonts w:ascii="Times New Roman" w:hAnsi="Times New Roman" w:cs="Times New Roman"/>
                <w:sz w:val="24"/>
                <w:szCs w:val="24"/>
              </w:rPr>
            </w:pPr>
            <w:r w:rsidRPr="00C43416">
              <w:rPr>
                <w:rFonts w:ascii="Times New Roman" w:eastAsia="Times New Roman" w:hAnsi="Times New Roman" w:cs="Times New Roman"/>
                <w:b/>
                <w:color w:val="000000"/>
                <w:w w:val="97"/>
                <w:sz w:val="24"/>
                <w:szCs w:val="24"/>
              </w:rPr>
              <w:t>№</w:t>
            </w:r>
            <w:r w:rsidRPr="00C43416">
              <w:rPr>
                <w:rFonts w:ascii="Times New Roman" w:hAnsi="Times New Roman" w:cs="Times New Roman"/>
                <w:sz w:val="24"/>
                <w:szCs w:val="24"/>
              </w:rPr>
              <w:br/>
            </w:r>
            <w:r w:rsidRPr="00C43416">
              <w:rPr>
                <w:rFonts w:ascii="Times New Roman" w:eastAsia="Times New Roman" w:hAnsi="Times New Roman" w:cs="Times New Roman"/>
                <w:b/>
                <w:color w:val="000000"/>
                <w:w w:val="97"/>
                <w:sz w:val="24"/>
                <w:szCs w:val="24"/>
              </w:rPr>
              <w:t>п/п</w:t>
            </w:r>
          </w:p>
        </w:tc>
        <w:tc>
          <w:tcPr>
            <w:tcW w:w="258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3B1790" w:rsidRPr="00C43416" w:rsidRDefault="003B1790" w:rsidP="003B1790">
            <w:pPr>
              <w:autoSpaceDE w:val="0"/>
              <w:autoSpaceDN w:val="0"/>
              <w:spacing w:before="78" w:after="0" w:line="245" w:lineRule="auto"/>
              <w:ind w:left="72" w:right="288"/>
              <w:jc w:val="center"/>
              <w:rPr>
                <w:rFonts w:ascii="Times New Roman" w:hAnsi="Times New Roman" w:cs="Times New Roman"/>
                <w:sz w:val="24"/>
                <w:szCs w:val="24"/>
                <w:lang w:val="ru-RU"/>
              </w:rPr>
            </w:pPr>
            <w:r w:rsidRPr="00C43416">
              <w:rPr>
                <w:rFonts w:ascii="Times New Roman" w:eastAsia="Times New Roman" w:hAnsi="Times New Roman" w:cs="Times New Roman"/>
                <w:b/>
                <w:color w:val="000000"/>
                <w:w w:val="97"/>
                <w:sz w:val="24"/>
                <w:szCs w:val="24"/>
                <w:lang w:val="ru-RU"/>
              </w:rPr>
              <w:t>Наименование разделов и тем программы</w:t>
            </w:r>
          </w:p>
        </w:tc>
        <w:tc>
          <w:tcPr>
            <w:tcW w:w="3871"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3B1790" w:rsidRPr="00C43416" w:rsidRDefault="003B1790" w:rsidP="003B1790">
            <w:pPr>
              <w:autoSpaceDE w:val="0"/>
              <w:autoSpaceDN w:val="0"/>
              <w:spacing w:before="78" w:after="0" w:line="230" w:lineRule="auto"/>
              <w:ind w:left="72"/>
              <w:jc w:val="center"/>
              <w:rPr>
                <w:rFonts w:ascii="Times New Roman" w:hAnsi="Times New Roman" w:cs="Times New Roman"/>
                <w:sz w:val="24"/>
                <w:szCs w:val="24"/>
              </w:rPr>
            </w:pPr>
            <w:r w:rsidRPr="00C43416">
              <w:rPr>
                <w:rFonts w:ascii="Times New Roman" w:eastAsia="Times New Roman" w:hAnsi="Times New Roman" w:cs="Times New Roman"/>
                <w:b/>
                <w:color w:val="000000"/>
                <w:w w:val="97"/>
                <w:sz w:val="24"/>
                <w:szCs w:val="24"/>
              </w:rPr>
              <w:t>Количество</w:t>
            </w:r>
            <w:r>
              <w:rPr>
                <w:rFonts w:ascii="Times New Roman" w:eastAsia="Times New Roman" w:hAnsi="Times New Roman" w:cs="Times New Roman"/>
                <w:b/>
                <w:color w:val="000000"/>
                <w:w w:val="97"/>
                <w:sz w:val="24"/>
                <w:szCs w:val="24"/>
                <w:lang w:val="ru-RU"/>
              </w:rPr>
              <w:t xml:space="preserve"> </w:t>
            </w:r>
            <w:r w:rsidRPr="00C43416">
              <w:rPr>
                <w:rFonts w:ascii="Times New Roman" w:eastAsia="Times New Roman" w:hAnsi="Times New Roman" w:cs="Times New Roman"/>
                <w:b/>
                <w:color w:val="000000"/>
                <w:w w:val="97"/>
                <w:sz w:val="24"/>
                <w:szCs w:val="24"/>
              </w:rPr>
              <w:t>часов</w:t>
            </w:r>
          </w:p>
        </w:tc>
        <w:tc>
          <w:tcPr>
            <w:tcW w:w="3144" w:type="dxa"/>
            <w:vMerge w:val="restart"/>
            <w:tcBorders>
              <w:top w:val="single" w:sz="4" w:space="0" w:color="000000"/>
              <w:left w:val="single" w:sz="4" w:space="0" w:color="000000"/>
              <w:right w:val="single" w:sz="4" w:space="0" w:color="000000"/>
            </w:tcBorders>
            <w:tcMar>
              <w:left w:w="0" w:type="dxa"/>
              <w:right w:w="0" w:type="dxa"/>
            </w:tcMar>
          </w:tcPr>
          <w:p w:rsidR="003B1790" w:rsidRPr="00C43416" w:rsidRDefault="003B1790" w:rsidP="003B1790">
            <w:pPr>
              <w:autoSpaceDE w:val="0"/>
              <w:autoSpaceDN w:val="0"/>
              <w:spacing w:before="78" w:after="0" w:line="245" w:lineRule="auto"/>
              <w:ind w:left="72" w:right="576"/>
              <w:jc w:val="center"/>
              <w:rPr>
                <w:rFonts w:ascii="Times New Roman" w:hAnsi="Times New Roman" w:cs="Times New Roman"/>
                <w:sz w:val="24"/>
                <w:szCs w:val="24"/>
              </w:rPr>
            </w:pPr>
            <w:r w:rsidRPr="00C43416">
              <w:rPr>
                <w:rFonts w:ascii="Times New Roman" w:eastAsia="Times New Roman" w:hAnsi="Times New Roman" w:cs="Times New Roman"/>
                <w:b/>
                <w:color w:val="000000"/>
                <w:w w:val="97"/>
                <w:sz w:val="24"/>
                <w:szCs w:val="24"/>
              </w:rPr>
              <w:t>Электронные (цифровые) образовательные ресурсы</w:t>
            </w:r>
          </w:p>
        </w:tc>
      </w:tr>
      <w:tr w:rsidR="003B1790" w:rsidRPr="00C43416" w:rsidTr="0080551A">
        <w:trPr>
          <w:trHeight w:hRule="exact" w:val="897"/>
        </w:trPr>
        <w:tc>
          <w:tcPr>
            <w:tcW w:w="469" w:type="dxa"/>
            <w:vMerge/>
            <w:tcBorders>
              <w:top w:val="single" w:sz="4" w:space="0" w:color="000000"/>
              <w:left w:val="single" w:sz="4" w:space="0" w:color="000000"/>
              <w:bottom w:val="single" w:sz="4" w:space="0" w:color="000000"/>
              <w:right w:val="single" w:sz="4" w:space="0" w:color="000000"/>
            </w:tcBorders>
          </w:tcPr>
          <w:p w:rsidR="003B1790" w:rsidRPr="00C43416" w:rsidRDefault="003B1790" w:rsidP="003B1790">
            <w:pPr>
              <w:rPr>
                <w:rFonts w:ascii="Times New Roman" w:hAnsi="Times New Roman" w:cs="Times New Roman"/>
                <w:sz w:val="24"/>
                <w:szCs w:val="24"/>
              </w:rPr>
            </w:pPr>
          </w:p>
        </w:tc>
        <w:tc>
          <w:tcPr>
            <w:tcW w:w="2580" w:type="dxa"/>
            <w:vMerge/>
            <w:tcBorders>
              <w:top w:val="single" w:sz="4" w:space="0" w:color="000000"/>
              <w:left w:val="single" w:sz="4" w:space="0" w:color="000000"/>
              <w:bottom w:val="single" w:sz="4" w:space="0" w:color="000000"/>
              <w:right w:val="single" w:sz="4" w:space="0" w:color="000000"/>
            </w:tcBorders>
          </w:tcPr>
          <w:p w:rsidR="003B1790" w:rsidRPr="00C43416" w:rsidRDefault="003B1790" w:rsidP="003B1790">
            <w:pPr>
              <w:rPr>
                <w:rFonts w:ascii="Times New Roman" w:hAnsi="Times New Roman" w:cs="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tcMar>
              <w:left w:w="0" w:type="dxa"/>
              <w:right w:w="0" w:type="dxa"/>
            </w:tcMar>
          </w:tcPr>
          <w:p w:rsidR="003B1790" w:rsidRPr="00C43416" w:rsidRDefault="003B1790" w:rsidP="003B1790">
            <w:pPr>
              <w:autoSpaceDE w:val="0"/>
              <w:autoSpaceDN w:val="0"/>
              <w:spacing w:before="78" w:after="0" w:line="230" w:lineRule="auto"/>
              <w:jc w:val="center"/>
              <w:rPr>
                <w:rFonts w:ascii="Times New Roman" w:hAnsi="Times New Roman" w:cs="Times New Roman"/>
                <w:sz w:val="24"/>
                <w:szCs w:val="24"/>
              </w:rPr>
            </w:pPr>
            <w:r w:rsidRPr="00C43416">
              <w:rPr>
                <w:rFonts w:ascii="Times New Roman" w:eastAsia="Times New Roman" w:hAnsi="Times New Roman" w:cs="Times New Roman"/>
                <w:b/>
                <w:color w:val="000000"/>
                <w:w w:val="97"/>
                <w:sz w:val="24"/>
                <w:szCs w:val="24"/>
              </w:rPr>
              <w:t>всего</w:t>
            </w:r>
          </w:p>
        </w:tc>
        <w:tc>
          <w:tcPr>
            <w:tcW w:w="1290" w:type="dxa"/>
            <w:tcBorders>
              <w:top w:val="single" w:sz="4" w:space="0" w:color="000000"/>
              <w:left w:val="single" w:sz="4" w:space="0" w:color="000000"/>
              <w:bottom w:val="single" w:sz="4" w:space="0" w:color="000000"/>
              <w:right w:val="single" w:sz="4" w:space="0" w:color="000000"/>
            </w:tcBorders>
            <w:tcMar>
              <w:left w:w="0" w:type="dxa"/>
              <w:right w:w="0" w:type="dxa"/>
            </w:tcMar>
          </w:tcPr>
          <w:p w:rsidR="003B1790" w:rsidRPr="00C43416" w:rsidRDefault="003B1790" w:rsidP="003B1790">
            <w:pPr>
              <w:autoSpaceDE w:val="0"/>
              <w:autoSpaceDN w:val="0"/>
              <w:spacing w:before="78" w:after="0" w:line="245" w:lineRule="auto"/>
              <w:ind w:left="72"/>
              <w:rPr>
                <w:rFonts w:ascii="Times New Roman" w:hAnsi="Times New Roman" w:cs="Times New Roman"/>
                <w:sz w:val="24"/>
                <w:szCs w:val="24"/>
              </w:rPr>
            </w:pPr>
            <w:r w:rsidRPr="00C43416">
              <w:rPr>
                <w:rFonts w:ascii="Times New Roman" w:eastAsia="Times New Roman" w:hAnsi="Times New Roman" w:cs="Times New Roman"/>
                <w:b/>
                <w:color w:val="000000"/>
                <w:w w:val="97"/>
                <w:sz w:val="24"/>
                <w:szCs w:val="24"/>
              </w:rPr>
              <w:t>контрольные работы</w:t>
            </w:r>
          </w:p>
        </w:tc>
        <w:tc>
          <w:tcPr>
            <w:tcW w:w="1525" w:type="dxa"/>
            <w:tcBorders>
              <w:top w:val="single" w:sz="4" w:space="0" w:color="000000"/>
              <w:left w:val="single" w:sz="4" w:space="0" w:color="000000"/>
              <w:bottom w:val="single" w:sz="4" w:space="0" w:color="000000"/>
              <w:right w:val="single" w:sz="4" w:space="0" w:color="000000"/>
            </w:tcBorders>
            <w:tcMar>
              <w:left w:w="0" w:type="dxa"/>
              <w:right w:w="0" w:type="dxa"/>
            </w:tcMar>
          </w:tcPr>
          <w:p w:rsidR="003B1790" w:rsidRPr="00C43416" w:rsidRDefault="003B1790" w:rsidP="003B1790">
            <w:pPr>
              <w:autoSpaceDE w:val="0"/>
              <w:autoSpaceDN w:val="0"/>
              <w:spacing w:before="78" w:after="0" w:line="245" w:lineRule="auto"/>
              <w:ind w:left="72"/>
              <w:rPr>
                <w:rFonts w:ascii="Times New Roman" w:hAnsi="Times New Roman" w:cs="Times New Roman"/>
                <w:sz w:val="24"/>
                <w:szCs w:val="24"/>
              </w:rPr>
            </w:pPr>
            <w:r w:rsidRPr="00C43416">
              <w:rPr>
                <w:rFonts w:ascii="Times New Roman" w:eastAsia="Times New Roman" w:hAnsi="Times New Roman" w:cs="Times New Roman"/>
                <w:b/>
                <w:color w:val="000000"/>
                <w:w w:val="97"/>
                <w:sz w:val="24"/>
                <w:szCs w:val="24"/>
              </w:rPr>
              <w:t>практические работы</w:t>
            </w:r>
          </w:p>
        </w:tc>
        <w:tc>
          <w:tcPr>
            <w:tcW w:w="3144" w:type="dxa"/>
            <w:vMerge/>
            <w:tcBorders>
              <w:left w:val="single" w:sz="4" w:space="0" w:color="000000"/>
              <w:bottom w:val="single" w:sz="4" w:space="0" w:color="000000"/>
              <w:right w:val="single" w:sz="4" w:space="0" w:color="000000"/>
            </w:tcBorders>
          </w:tcPr>
          <w:p w:rsidR="003B1790" w:rsidRPr="00C43416" w:rsidRDefault="003B1790" w:rsidP="003B1790">
            <w:pPr>
              <w:rPr>
                <w:rFonts w:ascii="Times New Roman" w:hAnsi="Times New Roman" w:cs="Times New Roman"/>
                <w:sz w:val="24"/>
                <w:szCs w:val="24"/>
              </w:rPr>
            </w:pPr>
          </w:p>
        </w:tc>
      </w:tr>
      <w:tr w:rsidR="003B1790" w:rsidRPr="003B1790" w:rsidTr="0080551A">
        <w:trPr>
          <w:trHeight w:hRule="exact" w:val="704"/>
        </w:trPr>
        <w:tc>
          <w:tcPr>
            <w:tcW w:w="469" w:type="dxa"/>
            <w:tcBorders>
              <w:top w:val="single" w:sz="4" w:space="0" w:color="000000"/>
              <w:left w:val="single" w:sz="4" w:space="0" w:color="000000"/>
              <w:bottom w:val="single" w:sz="4" w:space="0" w:color="000000"/>
              <w:right w:val="single" w:sz="4" w:space="0" w:color="000000"/>
            </w:tcBorders>
            <w:tcMar>
              <w:left w:w="0" w:type="dxa"/>
              <w:right w:w="0" w:type="dxa"/>
            </w:tcMar>
          </w:tcPr>
          <w:p w:rsidR="003B1790" w:rsidRPr="00C43416" w:rsidRDefault="003B1790" w:rsidP="003B1790">
            <w:pPr>
              <w:autoSpaceDE w:val="0"/>
              <w:autoSpaceDN w:val="0"/>
              <w:spacing w:before="78" w:after="0" w:line="230" w:lineRule="auto"/>
              <w:ind w:left="72"/>
              <w:rPr>
                <w:rFonts w:ascii="Times New Roman" w:hAnsi="Times New Roman" w:cs="Times New Roman"/>
                <w:sz w:val="24"/>
                <w:szCs w:val="24"/>
              </w:rPr>
            </w:pPr>
            <w:r w:rsidRPr="00C43416">
              <w:rPr>
                <w:rFonts w:ascii="Times New Roman" w:eastAsia="Times New Roman" w:hAnsi="Times New Roman" w:cs="Times New Roman"/>
                <w:color w:val="000000"/>
                <w:w w:val="97"/>
                <w:sz w:val="24"/>
                <w:szCs w:val="24"/>
              </w:rPr>
              <w:t>1.</w:t>
            </w:r>
          </w:p>
        </w:tc>
        <w:tc>
          <w:tcPr>
            <w:tcW w:w="2580" w:type="dxa"/>
            <w:tcBorders>
              <w:top w:val="single" w:sz="4" w:space="0" w:color="000000"/>
              <w:left w:val="single" w:sz="4" w:space="0" w:color="000000"/>
              <w:bottom w:val="single" w:sz="4" w:space="0" w:color="000000"/>
              <w:right w:val="single" w:sz="4" w:space="0" w:color="000000"/>
            </w:tcBorders>
            <w:tcMar>
              <w:left w:w="0" w:type="dxa"/>
              <w:right w:w="0" w:type="dxa"/>
            </w:tcMar>
          </w:tcPr>
          <w:p w:rsidR="003B1790" w:rsidRPr="00C43416" w:rsidRDefault="003B1790" w:rsidP="003A36BA">
            <w:pPr>
              <w:autoSpaceDE w:val="0"/>
              <w:autoSpaceDN w:val="0"/>
              <w:spacing w:before="78" w:after="0" w:line="230" w:lineRule="auto"/>
              <w:rPr>
                <w:rFonts w:ascii="Times New Roman" w:hAnsi="Times New Roman" w:cs="Times New Roman"/>
                <w:sz w:val="24"/>
                <w:szCs w:val="24"/>
                <w:lang w:val="ru-RU"/>
              </w:rPr>
            </w:pPr>
            <w:r w:rsidRPr="00C43416">
              <w:rPr>
                <w:rFonts w:ascii="Times New Roman" w:eastAsia="Times New Roman" w:hAnsi="Times New Roman" w:cs="Times New Roman"/>
                <w:color w:val="000000"/>
                <w:w w:val="97"/>
                <w:sz w:val="24"/>
                <w:szCs w:val="24"/>
                <w:lang w:val="ru-RU"/>
              </w:rPr>
              <w:t>Биология — наука о живой природе</w:t>
            </w:r>
          </w:p>
        </w:tc>
        <w:tc>
          <w:tcPr>
            <w:tcW w:w="1056" w:type="dxa"/>
            <w:tcBorders>
              <w:top w:val="single" w:sz="4" w:space="0" w:color="000000"/>
              <w:left w:val="single" w:sz="4" w:space="0" w:color="000000"/>
              <w:bottom w:val="single" w:sz="4" w:space="0" w:color="000000"/>
              <w:right w:val="single" w:sz="4" w:space="0" w:color="000000"/>
            </w:tcBorders>
            <w:tcMar>
              <w:left w:w="0" w:type="dxa"/>
              <w:right w:w="0" w:type="dxa"/>
            </w:tcMar>
          </w:tcPr>
          <w:p w:rsidR="003B1790" w:rsidRPr="00C43416" w:rsidRDefault="003B1790" w:rsidP="003B1790">
            <w:pPr>
              <w:autoSpaceDE w:val="0"/>
              <w:autoSpaceDN w:val="0"/>
              <w:spacing w:before="78" w:after="0" w:line="230" w:lineRule="auto"/>
              <w:ind w:left="72"/>
              <w:rPr>
                <w:rFonts w:ascii="Times New Roman" w:hAnsi="Times New Roman" w:cs="Times New Roman"/>
                <w:sz w:val="24"/>
                <w:szCs w:val="24"/>
              </w:rPr>
            </w:pPr>
            <w:r w:rsidRPr="00C43416">
              <w:rPr>
                <w:rFonts w:ascii="Times New Roman" w:eastAsia="Times New Roman" w:hAnsi="Times New Roman" w:cs="Times New Roman"/>
                <w:color w:val="000000"/>
                <w:w w:val="97"/>
                <w:sz w:val="24"/>
                <w:szCs w:val="24"/>
              </w:rPr>
              <w:t>4</w:t>
            </w:r>
          </w:p>
        </w:tc>
        <w:tc>
          <w:tcPr>
            <w:tcW w:w="1290" w:type="dxa"/>
            <w:tcBorders>
              <w:top w:val="single" w:sz="4" w:space="0" w:color="000000"/>
              <w:left w:val="single" w:sz="4" w:space="0" w:color="000000"/>
              <w:bottom w:val="single" w:sz="4" w:space="0" w:color="000000"/>
              <w:right w:val="single" w:sz="4" w:space="0" w:color="000000"/>
            </w:tcBorders>
            <w:tcMar>
              <w:left w:w="0" w:type="dxa"/>
              <w:right w:w="0" w:type="dxa"/>
            </w:tcMar>
          </w:tcPr>
          <w:p w:rsidR="003B1790" w:rsidRPr="002A1DA2" w:rsidRDefault="002A1DA2" w:rsidP="003B1790">
            <w:pPr>
              <w:autoSpaceDE w:val="0"/>
              <w:autoSpaceDN w:val="0"/>
              <w:spacing w:before="78" w:after="0" w:line="230" w:lineRule="auto"/>
              <w:ind w:left="72"/>
              <w:rPr>
                <w:rFonts w:ascii="Times New Roman" w:hAnsi="Times New Roman" w:cs="Times New Roman"/>
                <w:sz w:val="24"/>
                <w:szCs w:val="24"/>
                <w:lang w:val="ru-RU"/>
              </w:rPr>
            </w:pPr>
            <w:r>
              <w:rPr>
                <w:rFonts w:ascii="Times New Roman" w:eastAsia="Times New Roman" w:hAnsi="Times New Roman" w:cs="Times New Roman"/>
                <w:color w:val="000000"/>
                <w:w w:val="97"/>
                <w:sz w:val="24"/>
                <w:szCs w:val="24"/>
                <w:lang w:val="ru-RU"/>
              </w:rPr>
              <w:t>0</w:t>
            </w:r>
          </w:p>
        </w:tc>
        <w:tc>
          <w:tcPr>
            <w:tcW w:w="1525" w:type="dxa"/>
            <w:tcBorders>
              <w:top w:val="single" w:sz="4" w:space="0" w:color="000000"/>
              <w:left w:val="single" w:sz="4" w:space="0" w:color="000000"/>
              <w:bottom w:val="single" w:sz="4" w:space="0" w:color="000000"/>
              <w:right w:val="single" w:sz="4" w:space="0" w:color="000000"/>
            </w:tcBorders>
            <w:tcMar>
              <w:left w:w="0" w:type="dxa"/>
              <w:right w:w="0" w:type="dxa"/>
            </w:tcMar>
          </w:tcPr>
          <w:p w:rsidR="003B1790" w:rsidRPr="00C43416" w:rsidRDefault="003B1790" w:rsidP="003B1790">
            <w:pPr>
              <w:autoSpaceDE w:val="0"/>
              <w:autoSpaceDN w:val="0"/>
              <w:spacing w:before="78" w:after="0" w:line="230" w:lineRule="auto"/>
              <w:ind w:left="72"/>
              <w:rPr>
                <w:rFonts w:ascii="Times New Roman" w:hAnsi="Times New Roman" w:cs="Times New Roman"/>
                <w:sz w:val="24"/>
                <w:szCs w:val="24"/>
              </w:rPr>
            </w:pPr>
            <w:r w:rsidRPr="00C43416">
              <w:rPr>
                <w:rFonts w:ascii="Times New Roman" w:eastAsia="Times New Roman" w:hAnsi="Times New Roman" w:cs="Times New Roman"/>
                <w:color w:val="000000"/>
                <w:w w:val="97"/>
                <w:sz w:val="24"/>
                <w:szCs w:val="24"/>
              </w:rPr>
              <w:t>0</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3B1790" w:rsidRPr="003B1790" w:rsidRDefault="003B1790" w:rsidP="003B1790">
            <w:pPr>
              <w:autoSpaceDE w:val="0"/>
              <w:autoSpaceDN w:val="0"/>
              <w:spacing w:before="78" w:after="0" w:line="230" w:lineRule="auto"/>
              <w:ind w:left="72"/>
              <w:rPr>
                <w:rFonts w:ascii="Times New Roman" w:hAnsi="Times New Roman" w:cs="Times New Roman"/>
                <w:sz w:val="24"/>
                <w:szCs w:val="24"/>
              </w:rPr>
            </w:pPr>
            <w:r w:rsidRPr="00C43416">
              <w:rPr>
                <w:rFonts w:ascii="Times New Roman" w:eastAsia="Times New Roman" w:hAnsi="Times New Roman" w:cs="Times New Roman"/>
                <w:color w:val="000000"/>
                <w:w w:val="97"/>
                <w:sz w:val="24"/>
                <w:szCs w:val="24"/>
              </w:rPr>
              <w:t>https</w:t>
            </w:r>
            <w:r w:rsidRPr="003B1790">
              <w:rPr>
                <w:rFonts w:ascii="Times New Roman" w:eastAsia="Times New Roman" w:hAnsi="Times New Roman" w:cs="Times New Roman"/>
                <w:color w:val="000000"/>
                <w:w w:val="97"/>
                <w:sz w:val="24"/>
                <w:szCs w:val="24"/>
              </w:rPr>
              <w:t>://</w:t>
            </w:r>
            <w:r w:rsidRPr="00C43416">
              <w:rPr>
                <w:rFonts w:ascii="Times New Roman" w:eastAsia="Times New Roman" w:hAnsi="Times New Roman" w:cs="Times New Roman"/>
                <w:color w:val="000000"/>
                <w:w w:val="97"/>
                <w:sz w:val="24"/>
                <w:szCs w:val="24"/>
              </w:rPr>
              <w:t>resh</w:t>
            </w:r>
            <w:r w:rsidRPr="003B1790">
              <w:rPr>
                <w:rFonts w:ascii="Times New Roman" w:eastAsia="Times New Roman" w:hAnsi="Times New Roman" w:cs="Times New Roman"/>
                <w:color w:val="000000"/>
                <w:w w:val="97"/>
                <w:sz w:val="24"/>
                <w:szCs w:val="24"/>
              </w:rPr>
              <w:t>.</w:t>
            </w:r>
            <w:r w:rsidRPr="00C43416">
              <w:rPr>
                <w:rFonts w:ascii="Times New Roman" w:eastAsia="Times New Roman" w:hAnsi="Times New Roman" w:cs="Times New Roman"/>
                <w:color w:val="000000"/>
                <w:w w:val="97"/>
                <w:sz w:val="24"/>
                <w:szCs w:val="24"/>
              </w:rPr>
              <w:t>edu</w:t>
            </w:r>
            <w:r w:rsidRPr="003B1790">
              <w:rPr>
                <w:rFonts w:ascii="Times New Roman" w:eastAsia="Times New Roman" w:hAnsi="Times New Roman" w:cs="Times New Roman"/>
                <w:color w:val="000000"/>
                <w:w w:val="97"/>
                <w:sz w:val="24"/>
                <w:szCs w:val="24"/>
              </w:rPr>
              <w:t>.</w:t>
            </w:r>
            <w:r w:rsidRPr="00C43416">
              <w:rPr>
                <w:rFonts w:ascii="Times New Roman" w:eastAsia="Times New Roman" w:hAnsi="Times New Roman" w:cs="Times New Roman"/>
                <w:color w:val="000000"/>
                <w:w w:val="97"/>
                <w:sz w:val="24"/>
                <w:szCs w:val="24"/>
              </w:rPr>
              <w:t>ru</w:t>
            </w:r>
            <w:r w:rsidRPr="003B1790">
              <w:rPr>
                <w:rFonts w:ascii="Times New Roman" w:eastAsia="Times New Roman" w:hAnsi="Times New Roman" w:cs="Times New Roman"/>
                <w:color w:val="000000"/>
                <w:w w:val="97"/>
                <w:sz w:val="24"/>
                <w:szCs w:val="24"/>
              </w:rPr>
              <w:t>/</w:t>
            </w:r>
            <w:r w:rsidRPr="00C43416">
              <w:rPr>
                <w:rFonts w:ascii="Times New Roman" w:eastAsia="Times New Roman" w:hAnsi="Times New Roman" w:cs="Times New Roman"/>
                <w:color w:val="000000"/>
                <w:w w:val="97"/>
                <w:sz w:val="24"/>
                <w:szCs w:val="24"/>
              </w:rPr>
              <w:t>subject</w:t>
            </w:r>
            <w:r w:rsidRPr="003B1790">
              <w:rPr>
                <w:rFonts w:ascii="Times New Roman" w:eastAsia="Times New Roman" w:hAnsi="Times New Roman" w:cs="Times New Roman"/>
                <w:color w:val="000000"/>
                <w:w w:val="97"/>
                <w:sz w:val="24"/>
                <w:szCs w:val="24"/>
              </w:rPr>
              <w:t>/</w:t>
            </w:r>
            <w:r w:rsidRPr="00C43416">
              <w:rPr>
                <w:rFonts w:ascii="Times New Roman" w:eastAsia="Times New Roman" w:hAnsi="Times New Roman" w:cs="Times New Roman"/>
                <w:color w:val="000000"/>
                <w:w w:val="97"/>
                <w:sz w:val="24"/>
                <w:szCs w:val="24"/>
              </w:rPr>
              <w:t>lesson</w:t>
            </w:r>
            <w:r w:rsidRPr="003B1790">
              <w:rPr>
                <w:rFonts w:ascii="Times New Roman" w:eastAsia="Times New Roman" w:hAnsi="Times New Roman" w:cs="Times New Roman"/>
                <w:color w:val="000000"/>
                <w:w w:val="97"/>
                <w:sz w:val="24"/>
                <w:szCs w:val="24"/>
              </w:rPr>
              <w:t>/61/</w:t>
            </w:r>
          </w:p>
        </w:tc>
      </w:tr>
      <w:tr w:rsidR="003B1790" w:rsidRPr="003B1790" w:rsidTr="0080551A">
        <w:trPr>
          <w:trHeight w:hRule="exact" w:val="701"/>
        </w:trPr>
        <w:tc>
          <w:tcPr>
            <w:tcW w:w="469" w:type="dxa"/>
            <w:tcBorders>
              <w:top w:val="single" w:sz="4" w:space="0" w:color="000000"/>
              <w:left w:val="single" w:sz="4" w:space="0" w:color="000000"/>
              <w:bottom w:val="single" w:sz="4" w:space="0" w:color="000000"/>
              <w:right w:val="single" w:sz="4" w:space="0" w:color="000000"/>
            </w:tcBorders>
            <w:tcMar>
              <w:left w:w="0" w:type="dxa"/>
              <w:right w:w="0" w:type="dxa"/>
            </w:tcMar>
          </w:tcPr>
          <w:p w:rsidR="003B1790" w:rsidRPr="00C43416" w:rsidRDefault="003B1790" w:rsidP="003B1790">
            <w:pPr>
              <w:autoSpaceDE w:val="0"/>
              <w:autoSpaceDN w:val="0"/>
              <w:spacing w:before="78" w:after="0" w:line="230" w:lineRule="auto"/>
              <w:ind w:left="72"/>
              <w:rPr>
                <w:rFonts w:ascii="Times New Roman" w:hAnsi="Times New Roman" w:cs="Times New Roman"/>
                <w:sz w:val="24"/>
                <w:szCs w:val="24"/>
              </w:rPr>
            </w:pPr>
            <w:r w:rsidRPr="00C43416">
              <w:rPr>
                <w:rFonts w:ascii="Times New Roman" w:eastAsia="Times New Roman" w:hAnsi="Times New Roman" w:cs="Times New Roman"/>
                <w:color w:val="000000"/>
                <w:w w:val="97"/>
                <w:sz w:val="24"/>
                <w:szCs w:val="24"/>
              </w:rPr>
              <w:t>2.</w:t>
            </w:r>
          </w:p>
        </w:tc>
        <w:tc>
          <w:tcPr>
            <w:tcW w:w="2580" w:type="dxa"/>
            <w:tcBorders>
              <w:top w:val="single" w:sz="4" w:space="0" w:color="000000"/>
              <w:left w:val="single" w:sz="4" w:space="0" w:color="000000"/>
              <w:bottom w:val="single" w:sz="4" w:space="0" w:color="000000"/>
              <w:right w:val="single" w:sz="4" w:space="0" w:color="000000"/>
            </w:tcBorders>
            <w:tcMar>
              <w:left w:w="0" w:type="dxa"/>
              <w:right w:w="0" w:type="dxa"/>
            </w:tcMar>
          </w:tcPr>
          <w:p w:rsidR="003B1790" w:rsidRPr="00C43416" w:rsidRDefault="003B1790" w:rsidP="003A36BA">
            <w:pPr>
              <w:autoSpaceDE w:val="0"/>
              <w:autoSpaceDN w:val="0"/>
              <w:spacing w:before="78" w:after="0" w:line="230" w:lineRule="auto"/>
              <w:ind w:left="72"/>
              <w:rPr>
                <w:rFonts w:ascii="Times New Roman" w:hAnsi="Times New Roman" w:cs="Times New Roman"/>
                <w:sz w:val="24"/>
                <w:szCs w:val="24"/>
              </w:rPr>
            </w:pPr>
            <w:r w:rsidRPr="00C43416">
              <w:rPr>
                <w:rFonts w:ascii="Times New Roman" w:eastAsia="Times New Roman" w:hAnsi="Times New Roman" w:cs="Times New Roman"/>
                <w:color w:val="000000"/>
                <w:w w:val="97"/>
                <w:sz w:val="24"/>
                <w:szCs w:val="24"/>
              </w:rPr>
              <w:t>Методы изучения живой природы</w:t>
            </w:r>
          </w:p>
        </w:tc>
        <w:tc>
          <w:tcPr>
            <w:tcW w:w="1056" w:type="dxa"/>
            <w:tcBorders>
              <w:top w:val="single" w:sz="4" w:space="0" w:color="000000"/>
              <w:left w:val="single" w:sz="4" w:space="0" w:color="000000"/>
              <w:bottom w:val="single" w:sz="4" w:space="0" w:color="000000"/>
              <w:right w:val="single" w:sz="4" w:space="0" w:color="000000"/>
            </w:tcBorders>
            <w:tcMar>
              <w:left w:w="0" w:type="dxa"/>
              <w:right w:w="0" w:type="dxa"/>
            </w:tcMar>
          </w:tcPr>
          <w:p w:rsidR="003B1790" w:rsidRPr="00C43416" w:rsidRDefault="003B1790" w:rsidP="003B1790">
            <w:pPr>
              <w:autoSpaceDE w:val="0"/>
              <w:autoSpaceDN w:val="0"/>
              <w:spacing w:before="78" w:after="0" w:line="230" w:lineRule="auto"/>
              <w:ind w:left="72"/>
              <w:rPr>
                <w:rFonts w:ascii="Times New Roman" w:hAnsi="Times New Roman" w:cs="Times New Roman"/>
                <w:sz w:val="24"/>
                <w:szCs w:val="24"/>
              </w:rPr>
            </w:pPr>
            <w:r w:rsidRPr="00C43416">
              <w:rPr>
                <w:rFonts w:ascii="Times New Roman" w:eastAsia="Times New Roman" w:hAnsi="Times New Roman" w:cs="Times New Roman"/>
                <w:color w:val="000000"/>
                <w:w w:val="97"/>
                <w:sz w:val="24"/>
                <w:szCs w:val="24"/>
              </w:rPr>
              <w:t>6</w:t>
            </w:r>
          </w:p>
        </w:tc>
        <w:tc>
          <w:tcPr>
            <w:tcW w:w="1290" w:type="dxa"/>
            <w:tcBorders>
              <w:top w:val="single" w:sz="4" w:space="0" w:color="000000"/>
              <w:left w:val="single" w:sz="4" w:space="0" w:color="000000"/>
              <w:bottom w:val="single" w:sz="4" w:space="0" w:color="000000"/>
              <w:right w:val="single" w:sz="4" w:space="0" w:color="000000"/>
            </w:tcBorders>
            <w:tcMar>
              <w:left w:w="0" w:type="dxa"/>
              <w:right w:w="0" w:type="dxa"/>
            </w:tcMar>
          </w:tcPr>
          <w:p w:rsidR="003B1790" w:rsidRPr="002A1DA2" w:rsidRDefault="002A1DA2" w:rsidP="003B1790">
            <w:pPr>
              <w:autoSpaceDE w:val="0"/>
              <w:autoSpaceDN w:val="0"/>
              <w:spacing w:before="78" w:after="0" w:line="230" w:lineRule="auto"/>
              <w:ind w:left="72"/>
              <w:rPr>
                <w:rFonts w:ascii="Times New Roman" w:hAnsi="Times New Roman" w:cs="Times New Roman"/>
                <w:sz w:val="24"/>
                <w:szCs w:val="24"/>
                <w:lang w:val="ru-RU"/>
              </w:rPr>
            </w:pPr>
            <w:r>
              <w:rPr>
                <w:rFonts w:ascii="Times New Roman" w:eastAsia="Times New Roman" w:hAnsi="Times New Roman" w:cs="Times New Roman"/>
                <w:color w:val="000000"/>
                <w:w w:val="97"/>
                <w:sz w:val="24"/>
                <w:szCs w:val="24"/>
                <w:lang w:val="ru-RU"/>
              </w:rPr>
              <w:t>1</w:t>
            </w:r>
          </w:p>
        </w:tc>
        <w:tc>
          <w:tcPr>
            <w:tcW w:w="1525" w:type="dxa"/>
            <w:tcBorders>
              <w:top w:val="single" w:sz="4" w:space="0" w:color="000000"/>
              <w:left w:val="single" w:sz="4" w:space="0" w:color="000000"/>
              <w:bottom w:val="single" w:sz="4" w:space="0" w:color="000000"/>
              <w:right w:val="single" w:sz="4" w:space="0" w:color="000000"/>
            </w:tcBorders>
            <w:tcMar>
              <w:left w:w="0" w:type="dxa"/>
              <w:right w:w="0" w:type="dxa"/>
            </w:tcMar>
          </w:tcPr>
          <w:p w:rsidR="003B1790" w:rsidRPr="00C43416" w:rsidRDefault="003B1790" w:rsidP="003B1790">
            <w:pPr>
              <w:autoSpaceDE w:val="0"/>
              <w:autoSpaceDN w:val="0"/>
              <w:spacing w:before="78" w:after="0" w:line="230" w:lineRule="auto"/>
              <w:ind w:left="72"/>
              <w:rPr>
                <w:rFonts w:ascii="Times New Roman" w:hAnsi="Times New Roman" w:cs="Times New Roman"/>
                <w:sz w:val="24"/>
                <w:szCs w:val="24"/>
              </w:rPr>
            </w:pPr>
            <w:r w:rsidRPr="00C43416">
              <w:rPr>
                <w:rFonts w:ascii="Times New Roman" w:eastAsia="Times New Roman" w:hAnsi="Times New Roman" w:cs="Times New Roman"/>
                <w:color w:val="000000"/>
                <w:w w:val="97"/>
                <w:sz w:val="24"/>
                <w:szCs w:val="24"/>
              </w:rPr>
              <w:t>3</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3B1790" w:rsidRPr="003B1790" w:rsidRDefault="003B1790" w:rsidP="003B1790">
            <w:pPr>
              <w:autoSpaceDE w:val="0"/>
              <w:autoSpaceDN w:val="0"/>
              <w:spacing w:before="78" w:after="0" w:line="230" w:lineRule="auto"/>
              <w:ind w:left="72"/>
              <w:rPr>
                <w:rFonts w:ascii="Times New Roman" w:hAnsi="Times New Roman" w:cs="Times New Roman"/>
                <w:sz w:val="24"/>
                <w:szCs w:val="24"/>
              </w:rPr>
            </w:pPr>
            <w:r w:rsidRPr="00C43416">
              <w:rPr>
                <w:rFonts w:ascii="Times New Roman" w:eastAsia="Times New Roman" w:hAnsi="Times New Roman" w:cs="Times New Roman"/>
                <w:color w:val="000000"/>
                <w:w w:val="97"/>
                <w:sz w:val="24"/>
                <w:szCs w:val="24"/>
              </w:rPr>
              <w:t>https</w:t>
            </w:r>
            <w:r w:rsidRPr="003B1790">
              <w:rPr>
                <w:rFonts w:ascii="Times New Roman" w:eastAsia="Times New Roman" w:hAnsi="Times New Roman" w:cs="Times New Roman"/>
                <w:color w:val="000000"/>
                <w:w w:val="97"/>
                <w:sz w:val="24"/>
                <w:szCs w:val="24"/>
              </w:rPr>
              <w:t>://</w:t>
            </w:r>
            <w:r w:rsidRPr="00C43416">
              <w:rPr>
                <w:rFonts w:ascii="Times New Roman" w:eastAsia="Times New Roman" w:hAnsi="Times New Roman" w:cs="Times New Roman"/>
                <w:color w:val="000000"/>
                <w:w w:val="97"/>
                <w:sz w:val="24"/>
                <w:szCs w:val="24"/>
              </w:rPr>
              <w:t>resh</w:t>
            </w:r>
            <w:r w:rsidRPr="003B1790">
              <w:rPr>
                <w:rFonts w:ascii="Times New Roman" w:eastAsia="Times New Roman" w:hAnsi="Times New Roman" w:cs="Times New Roman"/>
                <w:color w:val="000000"/>
                <w:w w:val="97"/>
                <w:sz w:val="24"/>
                <w:szCs w:val="24"/>
              </w:rPr>
              <w:t>.</w:t>
            </w:r>
            <w:r w:rsidRPr="00C43416">
              <w:rPr>
                <w:rFonts w:ascii="Times New Roman" w:eastAsia="Times New Roman" w:hAnsi="Times New Roman" w:cs="Times New Roman"/>
                <w:color w:val="000000"/>
                <w:w w:val="97"/>
                <w:sz w:val="24"/>
                <w:szCs w:val="24"/>
              </w:rPr>
              <w:t>edu</w:t>
            </w:r>
            <w:r w:rsidRPr="003B1790">
              <w:rPr>
                <w:rFonts w:ascii="Times New Roman" w:eastAsia="Times New Roman" w:hAnsi="Times New Roman" w:cs="Times New Roman"/>
                <w:color w:val="000000"/>
                <w:w w:val="97"/>
                <w:sz w:val="24"/>
                <w:szCs w:val="24"/>
              </w:rPr>
              <w:t>.</w:t>
            </w:r>
            <w:r w:rsidRPr="00C43416">
              <w:rPr>
                <w:rFonts w:ascii="Times New Roman" w:eastAsia="Times New Roman" w:hAnsi="Times New Roman" w:cs="Times New Roman"/>
                <w:color w:val="000000"/>
                <w:w w:val="97"/>
                <w:sz w:val="24"/>
                <w:szCs w:val="24"/>
              </w:rPr>
              <w:t>ru</w:t>
            </w:r>
            <w:r w:rsidRPr="003B1790">
              <w:rPr>
                <w:rFonts w:ascii="Times New Roman" w:eastAsia="Times New Roman" w:hAnsi="Times New Roman" w:cs="Times New Roman"/>
                <w:color w:val="000000"/>
                <w:w w:val="97"/>
                <w:sz w:val="24"/>
                <w:szCs w:val="24"/>
              </w:rPr>
              <w:t>/</w:t>
            </w:r>
            <w:r w:rsidRPr="00C43416">
              <w:rPr>
                <w:rFonts w:ascii="Times New Roman" w:eastAsia="Times New Roman" w:hAnsi="Times New Roman" w:cs="Times New Roman"/>
                <w:color w:val="000000"/>
                <w:w w:val="97"/>
                <w:sz w:val="24"/>
                <w:szCs w:val="24"/>
              </w:rPr>
              <w:t>subject</w:t>
            </w:r>
            <w:r w:rsidRPr="003B1790">
              <w:rPr>
                <w:rFonts w:ascii="Times New Roman" w:eastAsia="Times New Roman" w:hAnsi="Times New Roman" w:cs="Times New Roman"/>
                <w:color w:val="000000"/>
                <w:w w:val="97"/>
                <w:sz w:val="24"/>
                <w:szCs w:val="24"/>
              </w:rPr>
              <w:t>/</w:t>
            </w:r>
            <w:r w:rsidRPr="00C43416">
              <w:rPr>
                <w:rFonts w:ascii="Times New Roman" w:eastAsia="Times New Roman" w:hAnsi="Times New Roman" w:cs="Times New Roman"/>
                <w:color w:val="000000"/>
                <w:w w:val="97"/>
                <w:sz w:val="24"/>
                <w:szCs w:val="24"/>
              </w:rPr>
              <w:t>lesson</w:t>
            </w:r>
            <w:r w:rsidRPr="003B1790">
              <w:rPr>
                <w:rFonts w:ascii="Times New Roman" w:eastAsia="Times New Roman" w:hAnsi="Times New Roman" w:cs="Times New Roman"/>
                <w:color w:val="000000"/>
                <w:w w:val="97"/>
                <w:sz w:val="24"/>
                <w:szCs w:val="24"/>
              </w:rPr>
              <w:t>/54/</w:t>
            </w:r>
          </w:p>
        </w:tc>
      </w:tr>
      <w:tr w:rsidR="003B1790" w:rsidRPr="003B1790" w:rsidTr="0080551A">
        <w:trPr>
          <w:trHeight w:hRule="exact" w:val="851"/>
        </w:trPr>
        <w:tc>
          <w:tcPr>
            <w:tcW w:w="469" w:type="dxa"/>
            <w:tcBorders>
              <w:top w:val="single" w:sz="4" w:space="0" w:color="000000"/>
              <w:left w:val="single" w:sz="4" w:space="0" w:color="000000"/>
              <w:bottom w:val="single" w:sz="4" w:space="0" w:color="000000"/>
              <w:right w:val="single" w:sz="4" w:space="0" w:color="000000"/>
            </w:tcBorders>
            <w:tcMar>
              <w:left w:w="0" w:type="dxa"/>
              <w:right w:w="0" w:type="dxa"/>
            </w:tcMar>
          </w:tcPr>
          <w:p w:rsidR="003B1790" w:rsidRPr="00C43416" w:rsidRDefault="003B1790" w:rsidP="003B1790">
            <w:pPr>
              <w:autoSpaceDE w:val="0"/>
              <w:autoSpaceDN w:val="0"/>
              <w:spacing w:before="78" w:after="0" w:line="230" w:lineRule="auto"/>
              <w:ind w:left="72"/>
              <w:rPr>
                <w:rFonts w:ascii="Times New Roman" w:hAnsi="Times New Roman" w:cs="Times New Roman"/>
                <w:sz w:val="24"/>
                <w:szCs w:val="24"/>
              </w:rPr>
            </w:pPr>
            <w:r w:rsidRPr="00C43416">
              <w:rPr>
                <w:rFonts w:ascii="Times New Roman" w:eastAsia="Times New Roman" w:hAnsi="Times New Roman" w:cs="Times New Roman"/>
                <w:color w:val="000000"/>
                <w:w w:val="97"/>
                <w:sz w:val="24"/>
                <w:szCs w:val="24"/>
              </w:rPr>
              <w:t>3.</w:t>
            </w:r>
          </w:p>
        </w:tc>
        <w:tc>
          <w:tcPr>
            <w:tcW w:w="2580" w:type="dxa"/>
            <w:tcBorders>
              <w:top w:val="single" w:sz="4" w:space="0" w:color="000000"/>
              <w:left w:val="single" w:sz="4" w:space="0" w:color="000000"/>
              <w:bottom w:val="single" w:sz="4" w:space="0" w:color="000000"/>
              <w:right w:val="single" w:sz="4" w:space="0" w:color="000000"/>
            </w:tcBorders>
            <w:tcMar>
              <w:left w:w="0" w:type="dxa"/>
              <w:right w:w="0" w:type="dxa"/>
            </w:tcMar>
          </w:tcPr>
          <w:p w:rsidR="003B1790" w:rsidRPr="00C43416" w:rsidRDefault="003B1790" w:rsidP="003A36BA">
            <w:pPr>
              <w:autoSpaceDE w:val="0"/>
              <w:autoSpaceDN w:val="0"/>
              <w:spacing w:before="78" w:after="0" w:line="230" w:lineRule="auto"/>
              <w:rPr>
                <w:rFonts w:ascii="Times New Roman" w:hAnsi="Times New Roman" w:cs="Times New Roman"/>
                <w:sz w:val="24"/>
                <w:szCs w:val="24"/>
              </w:rPr>
            </w:pPr>
            <w:r w:rsidRPr="00C43416">
              <w:rPr>
                <w:rFonts w:ascii="Times New Roman" w:eastAsia="Times New Roman" w:hAnsi="Times New Roman" w:cs="Times New Roman"/>
                <w:color w:val="000000"/>
                <w:w w:val="97"/>
                <w:sz w:val="24"/>
                <w:szCs w:val="24"/>
              </w:rPr>
              <w:t>Организмы — тела живой природы</w:t>
            </w:r>
          </w:p>
        </w:tc>
        <w:tc>
          <w:tcPr>
            <w:tcW w:w="1056" w:type="dxa"/>
            <w:tcBorders>
              <w:top w:val="single" w:sz="4" w:space="0" w:color="000000"/>
              <w:left w:val="single" w:sz="4" w:space="0" w:color="000000"/>
              <w:bottom w:val="single" w:sz="4" w:space="0" w:color="000000"/>
              <w:right w:val="single" w:sz="4" w:space="0" w:color="000000"/>
            </w:tcBorders>
            <w:tcMar>
              <w:left w:w="0" w:type="dxa"/>
              <w:right w:w="0" w:type="dxa"/>
            </w:tcMar>
          </w:tcPr>
          <w:p w:rsidR="003B1790" w:rsidRPr="00C43416" w:rsidRDefault="003B1790" w:rsidP="003B1790">
            <w:pPr>
              <w:autoSpaceDE w:val="0"/>
              <w:autoSpaceDN w:val="0"/>
              <w:spacing w:before="78" w:after="0" w:line="230" w:lineRule="auto"/>
              <w:ind w:left="72"/>
              <w:rPr>
                <w:rFonts w:ascii="Times New Roman" w:hAnsi="Times New Roman" w:cs="Times New Roman"/>
                <w:sz w:val="24"/>
                <w:szCs w:val="24"/>
              </w:rPr>
            </w:pPr>
            <w:r w:rsidRPr="00C43416">
              <w:rPr>
                <w:rFonts w:ascii="Times New Roman" w:eastAsia="Times New Roman" w:hAnsi="Times New Roman" w:cs="Times New Roman"/>
                <w:color w:val="000000"/>
                <w:w w:val="97"/>
                <w:sz w:val="24"/>
                <w:szCs w:val="24"/>
              </w:rPr>
              <w:t>7</w:t>
            </w:r>
          </w:p>
        </w:tc>
        <w:tc>
          <w:tcPr>
            <w:tcW w:w="1290" w:type="dxa"/>
            <w:tcBorders>
              <w:top w:val="single" w:sz="4" w:space="0" w:color="000000"/>
              <w:left w:val="single" w:sz="4" w:space="0" w:color="000000"/>
              <w:bottom w:val="single" w:sz="4" w:space="0" w:color="000000"/>
              <w:right w:val="single" w:sz="4" w:space="0" w:color="000000"/>
            </w:tcBorders>
            <w:tcMar>
              <w:left w:w="0" w:type="dxa"/>
              <w:right w:w="0" w:type="dxa"/>
            </w:tcMar>
          </w:tcPr>
          <w:p w:rsidR="003B1790" w:rsidRPr="00C43416" w:rsidRDefault="003B1790" w:rsidP="003B1790">
            <w:pPr>
              <w:autoSpaceDE w:val="0"/>
              <w:autoSpaceDN w:val="0"/>
              <w:spacing w:before="78" w:after="0" w:line="230" w:lineRule="auto"/>
              <w:ind w:left="72"/>
              <w:rPr>
                <w:rFonts w:ascii="Times New Roman" w:hAnsi="Times New Roman" w:cs="Times New Roman"/>
                <w:sz w:val="24"/>
                <w:szCs w:val="24"/>
              </w:rPr>
            </w:pPr>
            <w:r w:rsidRPr="00C43416">
              <w:rPr>
                <w:rFonts w:ascii="Times New Roman" w:eastAsia="Times New Roman" w:hAnsi="Times New Roman" w:cs="Times New Roman"/>
                <w:color w:val="000000"/>
                <w:w w:val="97"/>
                <w:sz w:val="24"/>
                <w:szCs w:val="24"/>
              </w:rPr>
              <w:t>0</w:t>
            </w:r>
          </w:p>
        </w:tc>
        <w:tc>
          <w:tcPr>
            <w:tcW w:w="1525" w:type="dxa"/>
            <w:tcBorders>
              <w:top w:val="single" w:sz="4" w:space="0" w:color="000000"/>
              <w:left w:val="single" w:sz="4" w:space="0" w:color="000000"/>
              <w:bottom w:val="single" w:sz="4" w:space="0" w:color="000000"/>
              <w:right w:val="single" w:sz="4" w:space="0" w:color="000000"/>
            </w:tcBorders>
            <w:tcMar>
              <w:left w:w="0" w:type="dxa"/>
              <w:right w:w="0" w:type="dxa"/>
            </w:tcMar>
          </w:tcPr>
          <w:p w:rsidR="003B1790" w:rsidRPr="00C43416" w:rsidRDefault="003B1790" w:rsidP="003B1790">
            <w:pPr>
              <w:autoSpaceDE w:val="0"/>
              <w:autoSpaceDN w:val="0"/>
              <w:spacing w:before="78" w:after="0" w:line="230" w:lineRule="auto"/>
              <w:ind w:left="72"/>
              <w:rPr>
                <w:rFonts w:ascii="Times New Roman" w:hAnsi="Times New Roman" w:cs="Times New Roman"/>
                <w:sz w:val="24"/>
                <w:szCs w:val="24"/>
              </w:rPr>
            </w:pPr>
            <w:r w:rsidRPr="00C43416">
              <w:rPr>
                <w:rFonts w:ascii="Times New Roman" w:eastAsia="Times New Roman" w:hAnsi="Times New Roman" w:cs="Times New Roman"/>
                <w:color w:val="000000"/>
                <w:w w:val="97"/>
                <w:sz w:val="24"/>
                <w:szCs w:val="24"/>
              </w:rPr>
              <w:t>1</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3B1790" w:rsidRPr="003B1790" w:rsidRDefault="003B1790" w:rsidP="003B1790">
            <w:pPr>
              <w:autoSpaceDE w:val="0"/>
              <w:autoSpaceDN w:val="0"/>
              <w:spacing w:before="78" w:after="0" w:line="230" w:lineRule="auto"/>
              <w:ind w:left="72"/>
              <w:rPr>
                <w:rFonts w:ascii="Times New Roman" w:hAnsi="Times New Roman" w:cs="Times New Roman"/>
                <w:sz w:val="24"/>
                <w:szCs w:val="24"/>
              </w:rPr>
            </w:pPr>
            <w:r w:rsidRPr="00C43416">
              <w:rPr>
                <w:rFonts w:ascii="Times New Roman" w:eastAsia="Times New Roman" w:hAnsi="Times New Roman" w:cs="Times New Roman"/>
                <w:color w:val="000000"/>
                <w:w w:val="97"/>
                <w:sz w:val="24"/>
                <w:szCs w:val="24"/>
              </w:rPr>
              <w:t>https</w:t>
            </w:r>
            <w:r w:rsidRPr="003B1790">
              <w:rPr>
                <w:rFonts w:ascii="Times New Roman" w:eastAsia="Times New Roman" w:hAnsi="Times New Roman" w:cs="Times New Roman"/>
                <w:color w:val="000000"/>
                <w:w w:val="97"/>
                <w:sz w:val="24"/>
                <w:szCs w:val="24"/>
              </w:rPr>
              <w:t>://</w:t>
            </w:r>
            <w:r w:rsidRPr="00C43416">
              <w:rPr>
                <w:rFonts w:ascii="Times New Roman" w:eastAsia="Times New Roman" w:hAnsi="Times New Roman" w:cs="Times New Roman"/>
                <w:color w:val="000000"/>
                <w:w w:val="97"/>
                <w:sz w:val="24"/>
                <w:szCs w:val="24"/>
              </w:rPr>
              <w:t>resh</w:t>
            </w:r>
            <w:r w:rsidRPr="003B1790">
              <w:rPr>
                <w:rFonts w:ascii="Times New Roman" w:eastAsia="Times New Roman" w:hAnsi="Times New Roman" w:cs="Times New Roman"/>
                <w:color w:val="000000"/>
                <w:w w:val="97"/>
                <w:sz w:val="24"/>
                <w:szCs w:val="24"/>
              </w:rPr>
              <w:t>.</w:t>
            </w:r>
            <w:r w:rsidRPr="00C43416">
              <w:rPr>
                <w:rFonts w:ascii="Times New Roman" w:eastAsia="Times New Roman" w:hAnsi="Times New Roman" w:cs="Times New Roman"/>
                <w:color w:val="000000"/>
                <w:w w:val="97"/>
                <w:sz w:val="24"/>
                <w:szCs w:val="24"/>
              </w:rPr>
              <w:t>edu</w:t>
            </w:r>
            <w:r w:rsidRPr="003B1790">
              <w:rPr>
                <w:rFonts w:ascii="Times New Roman" w:eastAsia="Times New Roman" w:hAnsi="Times New Roman" w:cs="Times New Roman"/>
                <w:color w:val="000000"/>
                <w:w w:val="97"/>
                <w:sz w:val="24"/>
                <w:szCs w:val="24"/>
              </w:rPr>
              <w:t>.</w:t>
            </w:r>
            <w:r w:rsidRPr="00C43416">
              <w:rPr>
                <w:rFonts w:ascii="Times New Roman" w:eastAsia="Times New Roman" w:hAnsi="Times New Roman" w:cs="Times New Roman"/>
                <w:color w:val="000000"/>
                <w:w w:val="97"/>
                <w:sz w:val="24"/>
                <w:szCs w:val="24"/>
              </w:rPr>
              <w:t>ru</w:t>
            </w:r>
            <w:r w:rsidRPr="003B1790">
              <w:rPr>
                <w:rFonts w:ascii="Times New Roman" w:eastAsia="Times New Roman" w:hAnsi="Times New Roman" w:cs="Times New Roman"/>
                <w:color w:val="000000"/>
                <w:w w:val="97"/>
                <w:sz w:val="24"/>
                <w:szCs w:val="24"/>
              </w:rPr>
              <w:t>/</w:t>
            </w:r>
            <w:r w:rsidRPr="00C43416">
              <w:rPr>
                <w:rFonts w:ascii="Times New Roman" w:eastAsia="Times New Roman" w:hAnsi="Times New Roman" w:cs="Times New Roman"/>
                <w:color w:val="000000"/>
                <w:w w:val="97"/>
                <w:sz w:val="24"/>
                <w:szCs w:val="24"/>
              </w:rPr>
              <w:t>subject</w:t>
            </w:r>
            <w:r w:rsidRPr="003B1790">
              <w:rPr>
                <w:rFonts w:ascii="Times New Roman" w:eastAsia="Times New Roman" w:hAnsi="Times New Roman" w:cs="Times New Roman"/>
                <w:color w:val="000000"/>
                <w:w w:val="97"/>
                <w:sz w:val="24"/>
                <w:szCs w:val="24"/>
              </w:rPr>
              <w:t>/5/</w:t>
            </w:r>
          </w:p>
        </w:tc>
      </w:tr>
      <w:tr w:rsidR="003B1790" w:rsidRPr="003B1790" w:rsidTr="0080551A">
        <w:trPr>
          <w:trHeight w:hRule="exact" w:val="849"/>
        </w:trPr>
        <w:tc>
          <w:tcPr>
            <w:tcW w:w="469" w:type="dxa"/>
            <w:tcBorders>
              <w:top w:val="single" w:sz="4" w:space="0" w:color="000000"/>
              <w:left w:val="single" w:sz="4" w:space="0" w:color="000000"/>
              <w:bottom w:val="single" w:sz="4" w:space="0" w:color="000000"/>
              <w:right w:val="single" w:sz="4" w:space="0" w:color="000000"/>
            </w:tcBorders>
            <w:tcMar>
              <w:left w:w="0" w:type="dxa"/>
              <w:right w:w="0" w:type="dxa"/>
            </w:tcMar>
          </w:tcPr>
          <w:p w:rsidR="003B1790" w:rsidRPr="00C43416" w:rsidRDefault="003B1790" w:rsidP="003B1790">
            <w:pPr>
              <w:autoSpaceDE w:val="0"/>
              <w:autoSpaceDN w:val="0"/>
              <w:spacing w:before="78" w:after="0" w:line="230" w:lineRule="auto"/>
              <w:ind w:left="72"/>
              <w:rPr>
                <w:rFonts w:ascii="Times New Roman" w:hAnsi="Times New Roman" w:cs="Times New Roman"/>
                <w:sz w:val="24"/>
                <w:szCs w:val="24"/>
              </w:rPr>
            </w:pPr>
            <w:r w:rsidRPr="00C43416">
              <w:rPr>
                <w:rFonts w:ascii="Times New Roman" w:eastAsia="Times New Roman" w:hAnsi="Times New Roman" w:cs="Times New Roman"/>
                <w:color w:val="000000"/>
                <w:w w:val="97"/>
                <w:sz w:val="24"/>
                <w:szCs w:val="24"/>
              </w:rPr>
              <w:t>4.</w:t>
            </w:r>
          </w:p>
        </w:tc>
        <w:tc>
          <w:tcPr>
            <w:tcW w:w="2580" w:type="dxa"/>
            <w:tcBorders>
              <w:top w:val="single" w:sz="4" w:space="0" w:color="000000"/>
              <w:left w:val="single" w:sz="4" w:space="0" w:color="000000"/>
              <w:bottom w:val="single" w:sz="4" w:space="0" w:color="000000"/>
              <w:right w:val="single" w:sz="4" w:space="0" w:color="000000"/>
            </w:tcBorders>
            <w:tcMar>
              <w:left w:w="0" w:type="dxa"/>
              <w:right w:w="0" w:type="dxa"/>
            </w:tcMar>
          </w:tcPr>
          <w:p w:rsidR="003B1790" w:rsidRPr="00C43416" w:rsidRDefault="003B1790" w:rsidP="003A36BA">
            <w:pPr>
              <w:autoSpaceDE w:val="0"/>
              <w:autoSpaceDN w:val="0"/>
              <w:spacing w:before="78" w:after="0" w:line="230" w:lineRule="auto"/>
              <w:ind w:left="72"/>
              <w:rPr>
                <w:rFonts w:ascii="Times New Roman" w:hAnsi="Times New Roman" w:cs="Times New Roman"/>
                <w:sz w:val="24"/>
                <w:szCs w:val="24"/>
              </w:rPr>
            </w:pPr>
            <w:r w:rsidRPr="00C43416">
              <w:rPr>
                <w:rFonts w:ascii="Times New Roman" w:eastAsia="Times New Roman" w:hAnsi="Times New Roman" w:cs="Times New Roman"/>
                <w:color w:val="000000"/>
                <w:w w:val="97"/>
                <w:sz w:val="24"/>
                <w:szCs w:val="24"/>
              </w:rPr>
              <w:t>Организмы и среда обитания</w:t>
            </w:r>
          </w:p>
        </w:tc>
        <w:tc>
          <w:tcPr>
            <w:tcW w:w="1056" w:type="dxa"/>
            <w:tcBorders>
              <w:top w:val="single" w:sz="4" w:space="0" w:color="000000"/>
              <w:left w:val="single" w:sz="4" w:space="0" w:color="000000"/>
              <w:bottom w:val="single" w:sz="4" w:space="0" w:color="000000"/>
              <w:right w:val="single" w:sz="4" w:space="0" w:color="000000"/>
            </w:tcBorders>
            <w:tcMar>
              <w:left w:w="0" w:type="dxa"/>
              <w:right w:w="0" w:type="dxa"/>
            </w:tcMar>
          </w:tcPr>
          <w:p w:rsidR="003B1790" w:rsidRPr="00C43416" w:rsidRDefault="003B1790" w:rsidP="003B1790">
            <w:pPr>
              <w:autoSpaceDE w:val="0"/>
              <w:autoSpaceDN w:val="0"/>
              <w:spacing w:before="78" w:after="0" w:line="230" w:lineRule="auto"/>
              <w:ind w:left="72"/>
              <w:rPr>
                <w:rFonts w:ascii="Times New Roman" w:hAnsi="Times New Roman" w:cs="Times New Roman"/>
                <w:sz w:val="24"/>
                <w:szCs w:val="24"/>
              </w:rPr>
            </w:pPr>
            <w:r w:rsidRPr="00C43416">
              <w:rPr>
                <w:rFonts w:ascii="Times New Roman" w:eastAsia="Times New Roman" w:hAnsi="Times New Roman" w:cs="Times New Roman"/>
                <w:color w:val="000000"/>
                <w:w w:val="97"/>
                <w:sz w:val="24"/>
                <w:szCs w:val="24"/>
              </w:rPr>
              <w:t>5</w:t>
            </w:r>
          </w:p>
        </w:tc>
        <w:tc>
          <w:tcPr>
            <w:tcW w:w="1290" w:type="dxa"/>
            <w:tcBorders>
              <w:top w:val="single" w:sz="4" w:space="0" w:color="000000"/>
              <w:left w:val="single" w:sz="4" w:space="0" w:color="000000"/>
              <w:bottom w:val="single" w:sz="4" w:space="0" w:color="000000"/>
              <w:right w:val="single" w:sz="4" w:space="0" w:color="000000"/>
            </w:tcBorders>
            <w:tcMar>
              <w:left w:w="0" w:type="dxa"/>
              <w:right w:w="0" w:type="dxa"/>
            </w:tcMar>
          </w:tcPr>
          <w:p w:rsidR="003B1790" w:rsidRPr="00C43416" w:rsidRDefault="003B1790" w:rsidP="003B1790">
            <w:pPr>
              <w:autoSpaceDE w:val="0"/>
              <w:autoSpaceDN w:val="0"/>
              <w:spacing w:before="78" w:after="0" w:line="230" w:lineRule="auto"/>
              <w:ind w:left="72"/>
              <w:rPr>
                <w:rFonts w:ascii="Times New Roman" w:hAnsi="Times New Roman" w:cs="Times New Roman"/>
                <w:sz w:val="24"/>
                <w:szCs w:val="24"/>
              </w:rPr>
            </w:pPr>
            <w:r w:rsidRPr="00C43416">
              <w:rPr>
                <w:rFonts w:ascii="Times New Roman" w:eastAsia="Times New Roman" w:hAnsi="Times New Roman" w:cs="Times New Roman"/>
                <w:color w:val="000000"/>
                <w:w w:val="97"/>
                <w:sz w:val="24"/>
                <w:szCs w:val="24"/>
              </w:rPr>
              <w:t>0</w:t>
            </w:r>
          </w:p>
        </w:tc>
        <w:tc>
          <w:tcPr>
            <w:tcW w:w="1525" w:type="dxa"/>
            <w:tcBorders>
              <w:top w:val="single" w:sz="4" w:space="0" w:color="000000"/>
              <w:left w:val="single" w:sz="4" w:space="0" w:color="000000"/>
              <w:bottom w:val="single" w:sz="4" w:space="0" w:color="000000"/>
              <w:right w:val="single" w:sz="4" w:space="0" w:color="000000"/>
            </w:tcBorders>
            <w:tcMar>
              <w:left w:w="0" w:type="dxa"/>
              <w:right w:w="0" w:type="dxa"/>
            </w:tcMar>
          </w:tcPr>
          <w:p w:rsidR="003B1790" w:rsidRPr="00C43416" w:rsidRDefault="003B1790" w:rsidP="003B1790">
            <w:pPr>
              <w:autoSpaceDE w:val="0"/>
              <w:autoSpaceDN w:val="0"/>
              <w:spacing w:before="78" w:after="0" w:line="230" w:lineRule="auto"/>
              <w:ind w:left="72"/>
              <w:rPr>
                <w:rFonts w:ascii="Times New Roman" w:hAnsi="Times New Roman" w:cs="Times New Roman"/>
                <w:sz w:val="24"/>
                <w:szCs w:val="24"/>
              </w:rPr>
            </w:pPr>
            <w:r w:rsidRPr="00C43416">
              <w:rPr>
                <w:rFonts w:ascii="Times New Roman" w:eastAsia="Times New Roman" w:hAnsi="Times New Roman" w:cs="Times New Roman"/>
                <w:color w:val="000000"/>
                <w:w w:val="97"/>
                <w:sz w:val="24"/>
                <w:szCs w:val="24"/>
              </w:rPr>
              <w:t>1</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3B1790" w:rsidRPr="003B1790" w:rsidRDefault="003B1790" w:rsidP="003B1790">
            <w:pPr>
              <w:autoSpaceDE w:val="0"/>
              <w:autoSpaceDN w:val="0"/>
              <w:spacing w:before="78" w:after="0" w:line="230" w:lineRule="auto"/>
              <w:ind w:left="72"/>
              <w:rPr>
                <w:rFonts w:ascii="Times New Roman" w:hAnsi="Times New Roman" w:cs="Times New Roman"/>
                <w:sz w:val="24"/>
                <w:szCs w:val="24"/>
              </w:rPr>
            </w:pPr>
            <w:r w:rsidRPr="00C43416">
              <w:rPr>
                <w:rFonts w:ascii="Times New Roman" w:eastAsia="Times New Roman" w:hAnsi="Times New Roman" w:cs="Times New Roman"/>
                <w:color w:val="000000"/>
                <w:w w:val="97"/>
                <w:sz w:val="24"/>
                <w:szCs w:val="24"/>
              </w:rPr>
              <w:t>https</w:t>
            </w:r>
            <w:r w:rsidRPr="003B1790">
              <w:rPr>
                <w:rFonts w:ascii="Times New Roman" w:eastAsia="Times New Roman" w:hAnsi="Times New Roman" w:cs="Times New Roman"/>
                <w:color w:val="000000"/>
                <w:w w:val="97"/>
                <w:sz w:val="24"/>
                <w:szCs w:val="24"/>
              </w:rPr>
              <w:t>://</w:t>
            </w:r>
            <w:r w:rsidRPr="00C43416">
              <w:rPr>
                <w:rFonts w:ascii="Times New Roman" w:eastAsia="Times New Roman" w:hAnsi="Times New Roman" w:cs="Times New Roman"/>
                <w:color w:val="000000"/>
                <w:w w:val="97"/>
                <w:sz w:val="24"/>
                <w:szCs w:val="24"/>
              </w:rPr>
              <w:t>resh</w:t>
            </w:r>
            <w:r w:rsidRPr="003B1790">
              <w:rPr>
                <w:rFonts w:ascii="Times New Roman" w:eastAsia="Times New Roman" w:hAnsi="Times New Roman" w:cs="Times New Roman"/>
                <w:color w:val="000000"/>
                <w:w w:val="97"/>
                <w:sz w:val="24"/>
                <w:szCs w:val="24"/>
              </w:rPr>
              <w:t>.</w:t>
            </w:r>
            <w:r w:rsidRPr="00C43416">
              <w:rPr>
                <w:rFonts w:ascii="Times New Roman" w:eastAsia="Times New Roman" w:hAnsi="Times New Roman" w:cs="Times New Roman"/>
                <w:color w:val="000000"/>
                <w:w w:val="97"/>
                <w:sz w:val="24"/>
                <w:szCs w:val="24"/>
              </w:rPr>
              <w:t>edu</w:t>
            </w:r>
            <w:r w:rsidRPr="003B1790">
              <w:rPr>
                <w:rFonts w:ascii="Times New Roman" w:eastAsia="Times New Roman" w:hAnsi="Times New Roman" w:cs="Times New Roman"/>
                <w:color w:val="000000"/>
                <w:w w:val="97"/>
                <w:sz w:val="24"/>
                <w:szCs w:val="24"/>
              </w:rPr>
              <w:t>.</w:t>
            </w:r>
            <w:r w:rsidRPr="00C43416">
              <w:rPr>
                <w:rFonts w:ascii="Times New Roman" w:eastAsia="Times New Roman" w:hAnsi="Times New Roman" w:cs="Times New Roman"/>
                <w:color w:val="000000"/>
                <w:w w:val="97"/>
                <w:sz w:val="24"/>
                <w:szCs w:val="24"/>
              </w:rPr>
              <w:t>ru</w:t>
            </w:r>
            <w:r w:rsidRPr="003B1790">
              <w:rPr>
                <w:rFonts w:ascii="Times New Roman" w:eastAsia="Times New Roman" w:hAnsi="Times New Roman" w:cs="Times New Roman"/>
                <w:color w:val="000000"/>
                <w:w w:val="97"/>
                <w:sz w:val="24"/>
                <w:szCs w:val="24"/>
              </w:rPr>
              <w:t>/</w:t>
            </w:r>
            <w:r w:rsidRPr="00C43416">
              <w:rPr>
                <w:rFonts w:ascii="Times New Roman" w:eastAsia="Times New Roman" w:hAnsi="Times New Roman" w:cs="Times New Roman"/>
                <w:color w:val="000000"/>
                <w:w w:val="97"/>
                <w:sz w:val="24"/>
                <w:szCs w:val="24"/>
              </w:rPr>
              <w:t>subject</w:t>
            </w:r>
            <w:r w:rsidRPr="003B1790">
              <w:rPr>
                <w:rFonts w:ascii="Times New Roman" w:eastAsia="Times New Roman" w:hAnsi="Times New Roman" w:cs="Times New Roman"/>
                <w:color w:val="000000"/>
                <w:w w:val="97"/>
                <w:sz w:val="24"/>
                <w:szCs w:val="24"/>
              </w:rPr>
              <w:t>/5/5/</w:t>
            </w:r>
          </w:p>
        </w:tc>
      </w:tr>
    </w:tbl>
    <w:tbl>
      <w:tblPr>
        <w:tblpPr w:leftFromText="180" w:rightFromText="180" w:vertAnchor="text" w:horzAnchor="page" w:tblpX="1011" w:tblpY="145"/>
        <w:tblW w:w="10070" w:type="dxa"/>
        <w:tblLayout w:type="fixed"/>
        <w:tblLook w:val="04A0"/>
      </w:tblPr>
      <w:tblGrid>
        <w:gridCol w:w="431"/>
        <w:gridCol w:w="2551"/>
        <w:gridCol w:w="1134"/>
        <w:gridCol w:w="1276"/>
        <w:gridCol w:w="1417"/>
        <w:gridCol w:w="3261"/>
      </w:tblGrid>
      <w:tr w:rsidR="0080551A" w:rsidRPr="003B1790" w:rsidTr="00FF23FE">
        <w:trPr>
          <w:trHeight w:hRule="exact" w:val="555"/>
        </w:trPr>
        <w:tc>
          <w:tcPr>
            <w:tcW w:w="431" w:type="dxa"/>
            <w:tcBorders>
              <w:top w:val="single" w:sz="4" w:space="0" w:color="000000"/>
              <w:left w:val="single" w:sz="4" w:space="0" w:color="000000"/>
              <w:bottom w:val="single" w:sz="4" w:space="0" w:color="000000"/>
              <w:right w:val="single" w:sz="4" w:space="0" w:color="000000"/>
            </w:tcBorders>
            <w:tcMar>
              <w:left w:w="0" w:type="dxa"/>
              <w:right w:w="0" w:type="dxa"/>
            </w:tcMar>
          </w:tcPr>
          <w:p w:rsidR="003B1790" w:rsidRPr="00C43416" w:rsidRDefault="003B1790" w:rsidP="0080551A">
            <w:pPr>
              <w:autoSpaceDE w:val="0"/>
              <w:autoSpaceDN w:val="0"/>
              <w:spacing w:before="78" w:after="0" w:line="230" w:lineRule="auto"/>
              <w:ind w:left="72"/>
              <w:rPr>
                <w:rFonts w:ascii="Times New Roman" w:hAnsi="Times New Roman" w:cs="Times New Roman"/>
                <w:sz w:val="24"/>
                <w:szCs w:val="24"/>
              </w:rPr>
            </w:pPr>
            <w:r w:rsidRPr="00C43416">
              <w:rPr>
                <w:rFonts w:ascii="Times New Roman" w:eastAsia="Times New Roman" w:hAnsi="Times New Roman" w:cs="Times New Roman"/>
                <w:color w:val="000000"/>
                <w:w w:val="97"/>
                <w:sz w:val="24"/>
                <w:szCs w:val="24"/>
              </w:rPr>
              <w:t>5.</w:t>
            </w:r>
          </w:p>
        </w:tc>
        <w:tc>
          <w:tcPr>
            <w:tcW w:w="2551" w:type="dxa"/>
            <w:tcBorders>
              <w:top w:val="single" w:sz="4" w:space="0" w:color="000000"/>
              <w:left w:val="single" w:sz="4" w:space="0" w:color="000000"/>
              <w:bottom w:val="single" w:sz="4" w:space="0" w:color="000000"/>
              <w:right w:val="single" w:sz="4" w:space="0" w:color="000000"/>
            </w:tcBorders>
            <w:tcMar>
              <w:left w:w="0" w:type="dxa"/>
              <w:right w:w="0" w:type="dxa"/>
            </w:tcMar>
          </w:tcPr>
          <w:p w:rsidR="003B1790" w:rsidRPr="00C43416" w:rsidRDefault="003B1790" w:rsidP="0080551A">
            <w:pPr>
              <w:autoSpaceDE w:val="0"/>
              <w:autoSpaceDN w:val="0"/>
              <w:spacing w:before="78" w:after="0" w:line="230" w:lineRule="auto"/>
              <w:ind w:left="72"/>
              <w:jc w:val="both"/>
              <w:rPr>
                <w:rFonts w:ascii="Times New Roman" w:hAnsi="Times New Roman" w:cs="Times New Roman"/>
                <w:sz w:val="24"/>
                <w:szCs w:val="24"/>
              </w:rPr>
            </w:pPr>
            <w:r w:rsidRPr="00C43416">
              <w:rPr>
                <w:rFonts w:ascii="Times New Roman" w:eastAsia="Times New Roman" w:hAnsi="Times New Roman" w:cs="Times New Roman"/>
                <w:color w:val="000000"/>
                <w:w w:val="97"/>
                <w:sz w:val="24"/>
                <w:szCs w:val="24"/>
              </w:rPr>
              <w:t>Природные сообщества</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3B1790" w:rsidRPr="00C43416" w:rsidRDefault="003B1790" w:rsidP="0080551A">
            <w:pPr>
              <w:autoSpaceDE w:val="0"/>
              <w:autoSpaceDN w:val="0"/>
              <w:spacing w:before="78" w:after="0" w:line="230" w:lineRule="auto"/>
              <w:ind w:left="72"/>
              <w:rPr>
                <w:rFonts w:ascii="Times New Roman" w:hAnsi="Times New Roman" w:cs="Times New Roman"/>
                <w:sz w:val="24"/>
                <w:szCs w:val="24"/>
              </w:rPr>
            </w:pPr>
            <w:r w:rsidRPr="00C43416">
              <w:rPr>
                <w:rFonts w:ascii="Times New Roman" w:eastAsia="Times New Roman" w:hAnsi="Times New Roman" w:cs="Times New Roman"/>
                <w:color w:val="000000"/>
                <w:w w:val="97"/>
                <w:sz w:val="24"/>
                <w:szCs w:val="24"/>
              </w:rPr>
              <w:t>7</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3B1790" w:rsidRPr="00C43416" w:rsidRDefault="003B1790" w:rsidP="0080551A">
            <w:pPr>
              <w:autoSpaceDE w:val="0"/>
              <w:autoSpaceDN w:val="0"/>
              <w:spacing w:before="78" w:after="0" w:line="230" w:lineRule="auto"/>
              <w:ind w:left="72"/>
              <w:rPr>
                <w:rFonts w:ascii="Times New Roman" w:hAnsi="Times New Roman" w:cs="Times New Roman"/>
                <w:sz w:val="24"/>
                <w:szCs w:val="24"/>
              </w:rPr>
            </w:pPr>
            <w:r w:rsidRPr="00C43416">
              <w:rPr>
                <w:rFonts w:ascii="Times New Roman" w:eastAsia="Times New Roman" w:hAnsi="Times New Roman" w:cs="Times New Roman"/>
                <w:color w:val="000000"/>
                <w:w w:val="97"/>
                <w:sz w:val="24"/>
                <w:szCs w:val="24"/>
              </w:rPr>
              <w:t>0</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rsidR="003B1790" w:rsidRPr="00C43416" w:rsidRDefault="003B1790" w:rsidP="0080551A">
            <w:pPr>
              <w:autoSpaceDE w:val="0"/>
              <w:autoSpaceDN w:val="0"/>
              <w:spacing w:before="78" w:after="0" w:line="230" w:lineRule="auto"/>
              <w:ind w:left="72"/>
              <w:rPr>
                <w:rFonts w:ascii="Times New Roman" w:hAnsi="Times New Roman" w:cs="Times New Roman"/>
                <w:sz w:val="24"/>
                <w:szCs w:val="24"/>
              </w:rPr>
            </w:pPr>
            <w:r w:rsidRPr="00C43416">
              <w:rPr>
                <w:rFonts w:ascii="Times New Roman" w:eastAsia="Times New Roman" w:hAnsi="Times New Roman" w:cs="Times New Roman"/>
                <w:color w:val="000000"/>
                <w:w w:val="97"/>
                <w:sz w:val="24"/>
                <w:szCs w:val="24"/>
              </w:rPr>
              <w:t>1</w:t>
            </w:r>
          </w:p>
        </w:tc>
        <w:tc>
          <w:tcPr>
            <w:tcW w:w="3261" w:type="dxa"/>
            <w:tcBorders>
              <w:top w:val="single" w:sz="4" w:space="0" w:color="000000"/>
              <w:left w:val="single" w:sz="4" w:space="0" w:color="000000"/>
              <w:bottom w:val="single" w:sz="4" w:space="0" w:color="000000"/>
              <w:right w:val="single" w:sz="4" w:space="0" w:color="000000"/>
            </w:tcBorders>
            <w:tcMar>
              <w:left w:w="0" w:type="dxa"/>
              <w:right w:w="0" w:type="dxa"/>
            </w:tcMar>
          </w:tcPr>
          <w:p w:rsidR="003B1790" w:rsidRPr="003B1790" w:rsidRDefault="003B1790" w:rsidP="0080551A">
            <w:pPr>
              <w:autoSpaceDE w:val="0"/>
              <w:autoSpaceDN w:val="0"/>
              <w:spacing w:before="78" w:after="0" w:line="230" w:lineRule="auto"/>
              <w:jc w:val="center"/>
              <w:rPr>
                <w:rFonts w:ascii="Times New Roman" w:hAnsi="Times New Roman" w:cs="Times New Roman"/>
                <w:sz w:val="24"/>
                <w:szCs w:val="24"/>
              </w:rPr>
            </w:pPr>
            <w:r w:rsidRPr="00C43416">
              <w:rPr>
                <w:rFonts w:ascii="Times New Roman" w:eastAsia="Times New Roman" w:hAnsi="Times New Roman" w:cs="Times New Roman"/>
                <w:color w:val="000000"/>
                <w:w w:val="97"/>
                <w:sz w:val="24"/>
                <w:szCs w:val="24"/>
              </w:rPr>
              <w:t>https</w:t>
            </w:r>
            <w:r w:rsidRPr="003B1790">
              <w:rPr>
                <w:rFonts w:ascii="Times New Roman" w:eastAsia="Times New Roman" w:hAnsi="Times New Roman" w:cs="Times New Roman"/>
                <w:color w:val="000000"/>
                <w:w w:val="97"/>
                <w:sz w:val="24"/>
                <w:szCs w:val="24"/>
              </w:rPr>
              <w:t>://</w:t>
            </w:r>
            <w:r w:rsidRPr="00C43416">
              <w:rPr>
                <w:rFonts w:ascii="Times New Roman" w:eastAsia="Times New Roman" w:hAnsi="Times New Roman" w:cs="Times New Roman"/>
                <w:color w:val="000000"/>
                <w:w w:val="97"/>
                <w:sz w:val="24"/>
                <w:szCs w:val="24"/>
              </w:rPr>
              <w:t>resh</w:t>
            </w:r>
            <w:r w:rsidRPr="003B1790">
              <w:rPr>
                <w:rFonts w:ascii="Times New Roman" w:eastAsia="Times New Roman" w:hAnsi="Times New Roman" w:cs="Times New Roman"/>
                <w:color w:val="000000"/>
                <w:w w:val="97"/>
                <w:sz w:val="24"/>
                <w:szCs w:val="24"/>
              </w:rPr>
              <w:t>.</w:t>
            </w:r>
            <w:r w:rsidRPr="00C43416">
              <w:rPr>
                <w:rFonts w:ascii="Times New Roman" w:eastAsia="Times New Roman" w:hAnsi="Times New Roman" w:cs="Times New Roman"/>
                <w:color w:val="000000"/>
                <w:w w:val="97"/>
                <w:sz w:val="24"/>
                <w:szCs w:val="24"/>
              </w:rPr>
              <w:t>edu</w:t>
            </w:r>
            <w:r w:rsidRPr="003B1790">
              <w:rPr>
                <w:rFonts w:ascii="Times New Roman" w:eastAsia="Times New Roman" w:hAnsi="Times New Roman" w:cs="Times New Roman"/>
                <w:color w:val="000000"/>
                <w:w w:val="97"/>
                <w:sz w:val="24"/>
                <w:szCs w:val="24"/>
              </w:rPr>
              <w:t>.</w:t>
            </w:r>
            <w:r w:rsidRPr="00C43416">
              <w:rPr>
                <w:rFonts w:ascii="Times New Roman" w:eastAsia="Times New Roman" w:hAnsi="Times New Roman" w:cs="Times New Roman"/>
                <w:color w:val="000000"/>
                <w:w w:val="97"/>
                <w:sz w:val="24"/>
                <w:szCs w:val="24"/>
              </w:rPr>
              <w:t>ru</w:t>
            </w:r>
            <w:r w:rsidRPr="003B1790">
              <w:rPr>
                <w:rFonts w:ascii="Times New Roman" w:eastAsia="Times New Roman" w:hAnsi="Times New Roman" w:cs="Times New Roman"/>
                <w:color w:val="000000"/>
                <w:w w:val="97"/>
                <w:sz w:val="24"/>
                <w:szCs w:val="24"/>
              </w:rPr>
              <w:t>/</w:t>
            </w:r>
            <w:r w:rsidRPr="00C43416">
              <w:rPr>
                <w:rFonts w:ascii="Times New Roman" w:eastAsia="Times New Roman" w:hAnsi="Times New Roman" w:cs="Times New Roman"/>
                <w:color w:val="000000"/>
                <w:w w:val="97"/>
                <w:sz w:val="24"/>
                <w:szCs w:val="24"/>
              </w:rPr>
              <w:t>subject</w:t>
            </w:r>
            <w:r w:rsidRPr="003B1790">
              <w:rPr>
                <w:rFonts w:ascii="Times New Roman" w:eastAsia="Times New Roman" w:hAnsi="Times New Roman" w:cs="Times New Roman"/>
                <w:color w:val="000000"/>
                <w:w w:val="97"/>
                <w:sz w:val="24"/>
                <w:szCs w:val="24"/>
              </w:rPr>
              <w:t>/</w:t>
            </w:r>
            <w:r w:rsidRPr="00C43416">
              <w:rPr>
                <w:rFonts w:ascii="Times New Roman" w:eastAsia="Times New Roman" w:hAnsi="Times New Roman" w:cs="Times New Roman"/>
                <w:color w:val="000000"/>
                <w:w w:val="97"/>
                <w:sz w:val="24"/>
                <w:szCs w:val="24"/>
              </w:rPr>
              <w:t>lesson</w:t>
            </w:r>
            <w:r w:rsidRPr="003B1790">
              <w:rPr>
                <w:rFonts w:ascii="Times New Roman" w:eastAsia="Times New Roman" w:hAnsi="Times New Roman" w:cs="Times New Roman"/>
                <w:color w:val="000000"/>
                <w:w w:val="97"/>
                <w:sz w:val="24"/>
                <w:szCs w:val="24"/>
              </w:rPr>
              <w:t>/1064/</w:t>
            </w:r>
          </w:p>
        </w:tc>
      </w:tr>
      <w:tr w:rsidR="0080551A" w:rsidRPr="00C43416" w:rsidTr="00FF23FE">
        <w:trPr>
          <w:trHeight w:hRule="exact" w:val="729"/>
        </w:trPr>
        <w:tc>
          <w:tcPr>
            <w:tcW w:w="431" w:type="dxa"/>
            <w:tcBorders>
              <w:top w:val="single" w:sz="4" w:space="0" w:color="000000"/>
              <w:left w:val="single" w:sz="4" w:space="0" w:color="000000"/>
              <w:bottom w:val="single" w:sz="4" w:space="0" w:color="000000"/>
              <w:right w:val="single" w:sz="4" w:space="0" w:color="000000"/>
            </w:tcBorders>
            <w:tcMar>
              <w:left w:w="0" w:type="dxa"/>
              <w:right w:w="0" w:type="dxa"/>
            </w:tcMar>
          </w:tcPr>
          <w:p w:rsidR="003A36BA" w:rsidRPr="00C43416" w:rsidRDefault="003A36BA" w:rsidP="0080551A">
            <w:pPr>
              <w:autoSpaceDE w:val="0"/>
              <w:autoSpaceDN w:val="0"/>
              <w:spacing w:before="76" w:after="0" w:line="233" w:lineRule="auto"/>
              <w:ind w:left="72"/>
              <w:rPr>
                <w:rFonts w:ascii="Times New Roman" w:hAnsi="Times New Roman" w:cs="Times New Roman"/>
                <w:sz w:val="24"/>
                <w:szCs w:val="24"/>
              </w:rPr>
            </w:pPr>
            <w:r w:rsidRPr="00C43416">
              <w:rPr>
                <w:rFonts w:ascii="Times New Roman" w:eastAsia="Times New Roman" w:hAnsi="Times New Roman" w:cs="Times New Roman"/>
                <w:color w:val="000000"/>
                <w:w w:val="97"/>
                <w:sz w:val="24"/>
                <w:szCs w:val="24"/>
              </w:rPr>
              <w:t>6.</w:t>
            </w:r>
          </w:p>
        </w:tc>
        <w:tc>
          <w:tcPr>
            <w:tcW w:w="2551" w:type="dxa"/>
            <w:tcBorders>
              <w:top w:val="single" w:sz="4" w:space="0" w:color="000000"/>
              <w:left w:val="single" w:sz="4" w:space="0" w:color="000000"/>
              <w:bottom w:val="single" w:sz="4" w:space="0" w:color="000000"/>
              <w:right w:val="single" w:sz="4" w:space="0" w:color="000000"/>
            </w:tcBorders>
            <w:tcMar>
              <w:left w:w="0" w:type="dxa"/>
              <w:right w:w="0" w:type="dxa"/>
            </w:tcMar>
          </w:tcPr>
          <w:p w:rsidR="003A36BA" w:rsidRPr="00C43416" w:rsidRDefault="003A36BA" w:rsidP="0080551A">
            <w:pPr>
              <w:autoSpaceDE w:val="0"/>
              <w:autoSpaceDN w:val="0"/>
              <w:spacing w:before="76" w:after="0" w:line="233" w:lineRule="auto"/>
              <w:ind w:left="72"/>
              <w:jc w:val="both"/>
              <w:rPr>
                <w:rFonts w:ascii="Times New Roman" w:hAnsi="Times New Roman" w:cs="Times New Roman"/>
                <w:sz w:val="24"/>
                <w:szCs w:val="24"/>
              </w:rPr>
            </w:pPr>
            <w:r w:rsidRPr="00C43416">
              <w:rPr>
                <w:rFonts w:ascii="Times New Roman" w:eastAsia="Times New Roman" w:hAnsi="Times New Roman" w:cs="Times New Roman"/>
                <w:color w:val="000000"/>
                <w:w w:val="97"/>
                <w:sz w:val="24"/>
                <w:szCs w:val="24"/>
              </w:rPr>
              <w:t>Живая природа и человек</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3A36BA" w:rsidRPr="00C43416" w:rsidRDefault="003A36BA" w:rsidP="0080551A">
            <w:pPr>
              <w:autoSpaceDE w:val="0"/>
              <w:autoSpaceDN w:val="0"/>
              <w:spacing w:before="76" w:after="0" w:line="233" w:lineRule="auto"/>
              <w:ind w:left="72"/>
              <w:rPr>
                <w:rFonts w:ascii="Times New Roman" w:hAnsi="Times New Roman" w:cs="Times New Roman"/>
                <w:sz w:val="24"/>
                <w:szCs w:val="24"/>
              </w:rPr>
            </w:pPr>
            <w:r w:rsidRPr="00C43416">
              <w:rPr>
                <w:rFonts w:ascii="Times New Roman" w:eastAsia="Times New Roman" w:hAnsi="Times New Roman" w:cs="Times New Roman"/>
                <w:color w:val="000000"/>
                <w:w w:val="97"/>
                <w:sz w:val="24"/>
                <w:szCs w:val="24"/>
              </w:rPr>
              <w:t>4</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3A36BA" w:rsidRPr="00C43416" w:rsidRDefault="003A36BA" w:rsidP="0080551A">
            <w:pPr>
              <w:autoSpaceDE w:val="0"/>
              <w:autoSpaceDN w:val="0"/>
              <w:spacing w:before="76" w:after="0" w:line="233" w:lineRule="auto"/>
              <w:ind w:left="72"/>
              <w:rPr>
                <w:rFonts w:ascii="Times New Roman" w:hAnsi="Times New Roman" w:cs="Times New Roman"/>
                <w:sz w:val="24"/>
                <w:szCs w:val="24"/>
              </w:rPr>
            </w:pPr>
            <w:r w:rsidRPr="00C43416">
              <w:rPr>
                <w:rFonts w:ascii="Times New Roman" w:eastAsia="Times New Roman" w:hAnsi="Times New Roman" w:cs="Times New Roman"/>
                <w:color w:val="000000"/>
                <w:w w:val="97"/>
                <w:sz w:val="24"/>
                <w:szCs w:val="24"/>
              </w:rPr>
              <w:t>1</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rsidR="003A36BA" w:rsidRPr="00C43416" w:rsidRDefault="003A36BA" w:rsidP="0080551A">
            <w:pPr>
              <w:autoSpaceDE w:val="0"/>
              <w:autoSpaceDN w:val="0"/>
              <w:spacing w:before="76" w:after="0" w:line="233" w:lineRule="auto"/>
              <w:ind w:left="72"/>
              <w:rPr>
                <w:rFonts w:ascii="Times New Roman" w:hAnsi="Times New Roman" w:cs="Times New Roman"/>
                <w:sz w:val="24"/>
                <w:szCs w:val="24"/>
              </w:rPr>
            </w:pPr>
            <w:r w:rsidRPr="00C43416">
              <w:rPr>
                <w:rFonts w:ascii="Times New Roman" w:eastAsia="Times New Roman" w:hAnsi="Times New Roman" w:cs="Times New Roman"/>
                <w:color w:val="000000"/>
                <w:w w:val="97"/>
                <w:sz w:val="24"/>
                <w:szCs w:val="24"/>
              </w:rPr>
              <w:t>0</w:t>
            </w:r>
          </w:p>
        </w:tc>
        <w:tc>
          <w:tcPr>
            <w:tcW w:w="3261" w:type="dxa"/>
            <w:tcBorders>
              <w:top w:val="single" w:sz="4" w:space="0" w:color="000000"/>
              <w:left w:val="single" w:sz="4" w:space="0" w:color="000000"/>
              <w:bottom w:val="single" w:sz="4" w:space="0" w:color="000000"/>
              <w:right w:val="single" w:sz="4" w:space="0" w:color="000000"/>
            </w:tcBorders>
            <w:tcMar>
              <w:left w:w="0" w:type="dxa"/>
              <w:right w:w="0" w:type="dxa"/>
            </w:tcMar>
          </w:tcPr>
          <w:p w:rsidR="003A36BA" w:rsidRPr="00C43416" w:rsidRDefault="003A36BA" w:rsidP="0080551A">
            <w:pPr>
              <w:autoSpaceDE w:val="0"/>
              <w:autoSpaceDN w:val="0"/>
              <w:spacing w:before="76" w:after="0" w:line="245" w:lineRule="auto"/>
              <w:ind w:left="72" w:right="288"/>
              <w:rPr>
                <w:rFonts w:ascii="Times New Roman" w:hAnsi="Times New Roman" w:cs="Times New Roman"/>
                <w:sz w:val="24"/>
                <w:szCs w:val="24"/>
              </w:rPr>
            </w:pPr>
            <w:r w:rsidRPr="00C43416">
              <w:rPr>
                <w:rFonts w:ascii="Times New Roman" w:eastAsia="Times New Roman" w:hAnsi="Times New Roman" w:cs="Times New Roman"/>
                <w:color w:val="000000"/>
                <w:w w:val="97"/>
                <w:sz w:val="24"/>
                <w:szCs w:val="24"/>
              </w:rPr>
              <w:t>https://www.youtube.com/watch</w:t>
            </w:r>
            <w:r w:rsidR="0080551A" w:rsidRPr="0080551A">
              <w:rPr>
                <w:rFonts w:ascii="Times New Roman" w:eastAsia="Times New Roman" w:hAnsi="Times New Roman" w:cs="Times New Roman"/>
                <w:color w:val="000000"/>
                <w:w w:val="97"/>
                <w:sz w:val="24"/>
                <w:szCs w:val="24"/>
              </w:rPr>
              <w:t>.</w:t>
            </w:r>
            <w:r w:rsidRPr="00C43416">
              <w:rPr>
                <w:rFonts w:ascii="Times New Roman" w:eastAsia="Times New Roman" w:hAnsi="Times New Roman" w:cs="Times New Roman"/>
                <w:color w:val="000000"/>
                <w:w w:val="97"/>
                <w:sz w:val="24"/>
                <w:szCs w:val="24"/>
              </w:rPr>
              <w:t xml:space="preserve"> v=JaJmi73WFRg</w:t>
            </w:r>
          </w:p>
        </w:tc>
      </w:tr>
      <w:tr w:rsidR="00710D31" w:rsidRPr="00C43416" w:rsidTr="0080551A">
        <w:trPr>
          <w:trHeight w:hRule="exact" w:val="337"/>
        </w:trPr>
        <w:tc>
          <w:tcPr>
            <w:tcW w:w="298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10D31" w:rsidRPr="00C43416" w:rsidRDefault="00710D31" w:rsidP="0080551A">
            <w:pPr>
              <w:autoSpaceDE w:val="0"/>
              <w:autoSpaceDN w:val="0"/>
              <w:spacing w:before="78" w:after="0" w:line="230" w:lineRule="auto"/>
              <w:ind w:left="72"/>
              <w:rPr>
                <w:rFonts w:ascii="Times New Roman" w:hAnsi="Times New Roman" w:cs="Times New Roman"/>
                <w:sz w:val="24"/>
                <w:szCs w:val="24"/>
              </w:rPr>
            </w:pPr>
            <w:r w:rsidRPr="00C43416">
              <w:rPr>
                <w:rFonts w:ascii="Times New Roman" w:eastAsia="Times New Roman" w:hAnsi="Times New Roman" w:cs="Times New Roman"/>
                <w:color w:val="000000"/>
                <w:w w:val="97"/>
                <w:sz w:val="24"/>
                <w:szCs w:val="24"/>
              </w:rPr>
              <w:t>Резервное время</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710D31" w:rsidRPr="00C43416" w:rsidRDefault="00710D31" w:rsidP="0080551A">
            <w:pPr>
              <w:autoSpaceDE w:val="0"/>
              <w:autoSpaceDN w:val="0"/>
              <w:spacing w:before="78" w:after="0" w:line="230" w:lineRule="auto"/>
              <w:ind w:left="72"/>
              <w:rPr>
                <w:rFonts w:ascii="Times New Roman" w:hAnsi="Times New Roman" w:cs="Times New Roman"/>
                <w:sz w:val="24"/>
                <w:szCs w:val="24"/>
              </w:rPr>
            </w:pPr>
            <w:r w:rsidRPr="00C43416">
              <w:rPr>
                <w:rFonts w:ascii="Times New Roman" w:eastAsia="Times New Roman" w:hAnsi="Times New Roman" w:cs="Times New Roman"/>
                <w:color w:val="000000"/>
                <w:w w:val="97"/>
                <w:sz w:val="24"/>
                <w:szCs w:val="24"/>
              </w:rPr>
              <w:t>1</w:t>
            </w:r>
          </w:p>
        </w:tc>
        <w:tc>
          <w:tcPr>
            <w:tcW w:w="595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710D31" w:rsidRPr="00C43416" w:rsidRDefault="00710D31" w:rsidP="0080551A">
            <w:pPr>
              <w:rPr>
                <w:rFonts w:ascii="Times New Roman" w:hAnsi="Times New Roman" w:cs="Times New Roman"/>
                <w:sz w:val="24"/>
                <w:szCs w:val="24"/>
              </w:rPr>
            </w:pPr>
          </w:p>
        </w:tc>
      </w:tr>
      <w:tr w:rsidR="00710D31" w:rsidRPr="00C43416" w:rsidTr="0080551A">
        <w:trPr>
          <w:trHeight w:hRule="exact" w:val="934"/>
        </w:trPr>
        <w:tc>
          <w:tcPr>
            <w:tcW w:w="298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10D31" w:rsidRPr="00C43416" w:rsidRDefault="00710D31" w:rsidP="0080551A">
            <w:pPr>
              <w:autoSpaceDE w:val="0"/>
              <w:autoSpaceDN w:val="0"/>
              <w:spacing w:before="78" w:after="0" w:line="245" w:lineRule="auto"/>
              <w:ind w:left="72" w:right="288"/>
              <w:rPr>
                <w:rFonts w:ascii="Times New Roman" w:hAnsi="Times New Roman" w:cs="Times New Roman"/>
                <w:sz w:val="24"/>
                <w:szCs w:val="24"/>
                <w:lang w:val="ru-RU"/>
              </w:rPr>
            </w:pPr>
            <w:r w:rsidRPr="00C43416">
              <w:rPr>
                <w:rFonts w:ascii="Times New Roman" w:eastAsia="Times New Roman" w:hAnsi="Times New Roman" w:cs="Times New Roman"/>
                <w:color w:val="000000"/>
                <w:w w:val="97"/>
                <w:sz w:val="24"/>
                <w:szCs w:val="24"/>
                <w:lang w:val="ru-RU"/>
              </w:rPr>
              <w:t>ОБЩЕЕ КОЛИЧЕСТВО ЧАСОВ ПО ПРОГРАММЕ</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710D31" w:rsidRPr="00C43416" w:rsidRDefault="00710D31" w:rsidP="0080551A">
            <w:pPr>
              <w:autoSpaceDE w:val="0"/>
              <w:autoSpaceDN w:val="0"/>
              <w:spacing w:before="78" w:after="0" w:line="230" w:lineRule="auto"/>
              <w:ind w:left="72"/>
              <w:rPr>
                <w:rFonts w:ascii="Times New Roman" w:hAnsi="Times New Roman" w:cs="Times New Roman"/>
                <w:sz w:val="24"/>
                <w:szCs w:val="24"/>
              </w:rPr>
            </w:pPr>
            <w:r w:rsidRPr="00C43416">
              <w:rPr>
                <w:rFonts w:ascii="Times New Roman" w:eastAsia="Times New Roman" w:hAnsi="Times New Roman" w:cs="Times New Roman"/>
                <w:color w:val="000000"/>
                <w:w w:val="97"/>
                <w:sz w:val="24"/>
                <w:szCs w:val="24"/>
              </w:rPr>
              <w:t>34</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10D31" w:rsidRPr="00C43416" w:rsidRDefault="00710D31" w:rsidP="0080551A">
            <w:pPr>
              <w:autoSpaceDE w:val="0"/>
              <w:autoSpaceDN w:val="0"/>
              <w:spacing w:before="78" w:after="0" w:line="230" w:lineRule="auto"/>
              <w:ind w:left="72"/>
              <w:rPr>
                <w:rFonts w:ascii="Times New Roman" w:hAnsi="Times New Roman" w:cs="Times New Roman"/>
                <w:sz w:val="24"/>
                <w:szCs w:val="24"/>
              </w:rPr>
            </w:pPr>
            <w:r w:rsidRPr="00C43416">
              <w:rPr>
                <w:rFonts w:ascii="Times New Roman" w:eastAsia="Times New Roman" w:hAnsi="Times New Roman" w:cs="Times New Roman"/>
                <w:color w:val="000000"/>
                <w:w w:val="97"/>
                <w:sz w:val="24"/>
                <w:szCs w:val="24"/>
              </w:rPr>
              <w:t>2</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rsidR="00710D31" w:rsidRPr="00C43416" w:rsidRDefault="00710D31" w:rsidP="0080551A">
            <w:pPr>
              <w:autoSpaceDE w:val="0"/>
              <w:autoSpaceDN w:val="0"/>
              <w:spacing w:before="78" w:after="0" w:line="230" w:lineRule="auto"/>
              <w:ind w:left="72"/>
              <w:rPr>
                <w:rFonts w:ascii="Times New Roman" w:hAnsi="Times New Roman" w:cs="Times New Roman"/>
                <w:sz w:val="24"/>
                <w:szCs w:val="24"/>
              </w:rPr>
            </w:pPr>
            <w:r w:rsidRPr="00C43416">
              <w:rPr>
                <w:rFonts w:ascii="Times New Roman" w:eastAsia="Times New Roman" w:hAnsi="Times New Roman" w:cs="Times New Roman"/>
                <w:color w:val="000000"/>
                <w:w w:val="97"/>
                <w:sz w:val="24"/>
                <w:szCs w:val="24"/>
              </w:rPr>
              <w:t>6</w:t>
            </w:r>
          </w:p>
        </w:tc>
        <w:tc>
          <w:tcPr>
            <w:tcW w:w="3261" w:type="dxa"/>
            <w:tcBorders>
              <w:top w:val="single" w:sz="4" w:space="0" w:color="000000"/>
              <w:left w:val="single" w:sz="4" w:space="0" w:color="000000"/>
              <w:bottom w:val="single" w:sz="4" w:space="0" w:color="000000"/>
              <w:right w:val="single" w:sz="4" w:space="0" w:color="000000"/>
            </w:tcBorders>
            <w:tcMar>
              <w:left w:w="0" w:type="dxa"/>
              <w:right w:w="0" w:type="dxa"/>
            </w:tcMar>
          </w:tcPr>
          <w:p w:rsidR="00710D31" w:rsidRPr="00C43416" w:rsidRDefault="00710D31" w:rsidP="0080551A">
            <w:pPr>
              <w:rPr>
                <w:rFonts w:ascii="Times New Roman" w:hAnsi="Times New Roman" w:cs="Times New Roman"/>
                <w:sz w:val="24"/>
                <w:szCs w:val="24"/>
              </w:rPr>
            </w:pPr>
          </w:p>
        </w:tc>
      </w:tr>
    </w:tbl>
    <w:p w:rsidR="00710D31" w:rsidRPr="00C43416" w:rsidRDefault="00710D31" w:rsidP="00710D31">
      <w:pPr>
        <w:autoSpaceDE w:val="0"/>
        <w:autoSpaceDN w:val="0"/>
        <w:spacing w:after="0" w:line="14" w:lineRule="exact"/>
        <w:rPr>
          <w:rFonts w:ascii="Times New Roman" w:hAnsi="Times New Roman" w:cs="Times New Roman"/>
          <w:sz w:val="24"/>
          <w:szCs w:val="24"/>
        </w:rPr>
      </w:pPr>
    </w:p>
    <w:p w:rsidR="00710D31" w:rsidRPr="004C240A" w:rsidRDefault="00710D31" w:rsidP="00710D31">
      <w:pPr>
        <w:rPr>
          <w:rFonts w:ascii="Times New Roman" w:hAnsi="Times New Roman" w:cs="Times New Roman"/>
          <w:sz w:val="24"/>
          <w:szCs w:val="24"/>
          <w:lang w:val="ru-RU"/>
        </w:rPr>
        <w:sectPr w:rsidR="00710D31" w:rsidRPr="004C240A" w:rsidSect="0080551A">
          <w:pgSz w:w="11900" w:h="16840" w:orient="landscape"/>
          <w:pgMar w:top="666" w:right="282" w:bottom="640" w:left="538" w:header="720" w:footer="720" w:gutter="0"/>
          <w:cols w:space="720" w:equalWidth="0">
            <w:col w:w="15534" w:space="0"/>
          </w:cols>
          <w:docGrid w:linePitch="360"/>
        </w:sectPr>
      </w:pPr>
    </w:p>
    <w:p w:rsidR="00AC4925" w:rsidRPr="004C240A" w:rsidRDefault="00AC4925" w:rsidP="00710D31">
      <w:pPr>
        <w:autoSpaceDE w:val="0"/>
        <w:autoSpaceDN w:val="0"/>
        <w:spacing w:after="308" w:line="233" w:lineRule="auto"/>
        <w:rPr>
          <w:rFonts w:ascii="Times New Roman" w:eastAsia="Times New Roman" w:hAnsi="Times New Roman"/>
          <w:b/>
          <w:color w:val="000000"/>
          <w:sz w:val="23"/>
          <w:lang w:val="ru-RU"/>
        </w:rPr>
      </w:pPr>
    </w:p>
    <w:p w:rsidR="00710D31" w:rsidRPr="00AC4925" w:rsidRDefault="00AC4925" w:rsidP="00AC4925">
      <w:pPr>
        <w:autoSpaceDE w:val="0"/>
        <w:autoSpaceDN w:val="0"/>
        <w:spacing w:after="308" w:line="233" w:lineRule="auto"/>
        <w:jc w:val="center"/>
        <w:rPr>
          <w:sz w:val="24"/>
          <w:szCs w:val="24"/>
          <w:lang w:val="ru-RU"/>
        </w:rPr>
      </w:pPr>
      <w:r w:rsidRPr="00AC4925">
        <w:rPr>
          <w:rFonts w:ascii="Times New Roman" w:eastAsia="Times New Roman" w:hAnsi="Times New Roman"/>
          <w:b/>
          <w:color w:val="000000"/>
          <w:sz w:val="24"/>
          <w:szCs w:val="24"/>
          <w:lang w:val="ru-RU"/>
        </w:rPr>
        <w:t>Календарно-тематическое планирование</w:t>
      </w:r>
    </w:p>
    <w:tbl>
      <w:tblPr>
        <w:tblW w:w="10867" w:type="dxa"/>
        <w:tblInd w:w="5" w:type="dxa"/>
        <w:tblLayout w:type="fixed"/>
        <w:tblLook w:val="04A0"/>
      </w:tblPr>
      <w:tblGrid>
        <w:gridCol w:w="490"/>
        <w:gridCol w:w="3196"/>
        <w:gridCol w:w="709"/>
        <w:gridCol w:w="708"/>
        <w:gridCol w:w="4678"/>
        <w:gridCol w:w="1086"/>
      </w:tblGrid>
      <w:tr w:rsidR="00C50534" w:rsidTr="00FF23FE">
        <w:trPr>
          <w:trHeight w:val="313"/>
        </w:trPr>
        <w:tc>
          <w:tcPr>
            <w:tcW w:w="49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C50534" w:rsidRDefault="00C50534" w:rsidP="00FF23FE">
            <w:pPr>
              <w:autoSpaceDE w:val="0"/>
              <w:autoSpaceDN w:val="0"/>
              <w:spacing w:before="94" w:after="0" w:line="262" w:lineRule="auto"/>
              <w:ind w:left="70"/>
              <w:jc w:val="center"/>
            </w:pPr>
            <w:r>
              <w:rPr>
                <w:rFonts w:ascii="Times New Roman" w:eastAsia="Times New Roman" w:hAnsi="Times New Roman"/>
                <w:b/>
                <w:color w:val="000000"/>
                <w:sz w:val="23"/>
              </w:rPr>
              <w:t>№</w:t>
            </w:r>
            <w:r>
              <w:br/>
            </w:r>
            <w:r>
              <w:rPr>
                <w:rFonts w:ascii="Times New Roman" w:eastAsia="Times New Roman" w:hAnsi="Times New Roman"/>
                <w:b/>
                <w:color w:val="000000"/>
                <w:sz w:val="23"/>
              </w:rPr>
              <w:t>п/п</w:t>
            </w:r>
          </w:p>
        </w:tc>
        <w:tc>
          <w:tcPr>
            <w:tcW w:w="319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C50534" w:rsidRDefault="00C50534" w:rsidP="00FF23FE">
            <w:pPr>
              <w:autoSpaceDE w:val="0"/>
              <w:autoSpaceDN w:val="0"/>
              <w:spacing w:before="94" w:after="0" w:line="233" w:lineRule="auto"/>
              <w:ind w:left="68"/>
              <w:jc w:val="center"/>
            </w:pPr>
            <w:r>
              <w:rPr>
                <w:rFonts w:ascii="Times New Roman" w:eastAsia="Times New Roman" w:hAnsi="Times New Roman"/>
                <w:b/>
                <w:color w:val="000000"/>
                <w:sz w:val="23"/>
              </w:rPr>
              <w:t>Тема урока</w:t>
            </w:r>
          </w:p>
        </w:tc>
        <w:tc>
          <w:tcPr>
            <w:tcW w:w="1417" w:type="dxa"/>
            <w:gridSpan w:val="2"/>
            <w:tcBorders>
              <w:top w:val="single" w:sz="4" w:space="0" w:color="000000"/>
              <w:left w:val="single" w:sz="4" w:space="0" w:color="000000"/>
              <w:right w:val="single" w:sz="4" w:space="0" w:color="000000"/>
            </w:tcBorders>
            <w:tcMar>
              <w:left w:w="0" w:type="dxa"/>
              <w:right w:w="0" w:type="dxa"/>
            </w:tcMar>
          </w:tcPr>
          <w:p w:rsidR="00C50534" w:rsidRPr="001D3D71" w:rsidRDefault="00C50534" w:rsidP="00FF23FE">
            <w:pPr>
              <w:autoSpaceDE w:val="0"/>
              <w:autoSpaceDN w:val="0"/>
              <w:spacing w:before="94" w:after="0" w:line="233" w:lineRule="auto"/>
              <w:ind w:left="68"/>
              <w:jc w:val="center"/>
              <w:rPr>
                <w:lang w:val="ru-RU"/>
              </w:rPr>
            </w:pPr>
            <w:r>
              <w:rPr>
                <w:rFonts w:ascii="Times New Roman" w:eastAsia="Times New Roman" w:hAnsi="Times New Roman"/>
                <w:b/>
                <w:color w:val="000000"/>
                <w:sz w:val="23"/>
                <w:lang w:val="ru-RU"/>
              </w:rPr>
              <w:t>дата</w:t>
            </w:r>
          </w:p>
        </w:tc>
        <w:tc>
          <w:tcPr>
            <w:tcW w:w="467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C50534" w:rsidRPr="001D3D71" w:rsidRDefault="00C50534" w:rsidP="00FF23FE">
            <w:pPr>
              <w:autoSpaceDE w:val="0"/>
              <w:autoSpaceDN w:val="0"/>
              <w:spacing w:before="94" w:after="0" w:line="262" w:lineRule="auto"/>
              <w:ind w:left="70"/>
              <w:jc w:val="center"/>
              <w:rPr>
                <w:lang w:val="ru-RU"/>
              </w:rPr>
            </w:pPr>
            <w:r>
              <w:rPr>
                <w:rFonts w:ascii="Times New Roman" w:eastAsia="Times New Roman" w:hAnsi="Times New Roman"/>
                <w:b/>
                <w:color w:val="000000"/>
                <w:sz w:val="23"/>
                <w:lang w:val="ru-RU"/>
              </w:rPr>
              <w:t>Основные виды деятельности</w:t>
            </w:r>
          </w:p>
        </w:tc>
        <w:tc>
          <w:tcPr>
            <w:tcW w:w="108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C50534" w:rsidRPr="001D3D71" w:rsidRDefault="00C50534" w:rsidP="003B1790">
            <w:pPr>
              <w:autoSpaceDE w:val="0"/>
              <w:autoSpaceDN w:val="0"/>
              <w:spacing w:before="94" w:after="0" w:line="262" w:lineRule="auto"/>
              <w:ind w:left="68" w:right="288"/>
              <w:rPr>
                <w:lang w:val="ru-RU"/>
              </w:rPr>
            </w:pPr>
            <w:r>
              <w:rPr>
                <w:rFonts w:ascii="Times New Roman" w:eastAsia="Times New Roman" w:hAnsi="Times New Roman"/>
                <w:b/>
                <w:color w:val="000000"/>
                <w:sz w:val="23"/>
                <w:lang w:val="ru-RU"/>
              </w:rPr>
              <w:t>примечание</w:t>
            </w:r>
          </w:p>
        </w:tc>
      </w:tr>
      <w:tr w:rsidR="00710D31" w:rsidTr="00FF23FE">
        <w:trPr>
          <w:trHeight w:hRule="exact" w:val="660"/>
        </w:trPr>
        <w:tc>
          <w:tcPr>
            <w:tcW w:w="490" w:type="dxa"/>
            <w:vMerge/>
            <w:tcBorders>
              <w:top w:val="single" w:sz="4" w:space="0" w:color="000000"/>
              <w:left w:val="single" w:sz="4" w:space="0" w:color="000000"/>
              <w:bottom w:val="single" w:sz="4" w:space="0" w:color="000000"/>
              <w:right w:val="single" w:sz="4" w:space="0" w:color="000000"/>
            </w:tcBorders>
          </w:tcPr>
          <w:p w:rsidR="00710D31" w:rsidRDefault="00710D31" w:rsidP="003B1790"/>
        </w:tc>
        <w:tc>
          <w:tcPr>
            <w:tcW w:w="3196" w:type="dxa"/>
            <w:vMerge/>
            <w:tcBorders>
              <w:top w:val="single" w:sz="4" w:space="0" w:color="000000"/>
              <w:left w:val="single" w:sz="4" w:space="0" w:color="000000"/>
              <w:bottom w:val="single" w:sz="4" w:space="0" w:color="000000"/>
              <w:right w:val="single" w:sz="4" w:space="0" w:color="000000"/>
            </w:tcBorders>
          </w:tcPr>
          <w:p w:rsidR="00710D31" w:rsidRDefault="00710D31" w:rsidP="003B1790"/>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10D31" w:rsidRPr="001D3D71" w:rsidRDefault="00710D31" w:rsidP="003B1790">
            <w:pPr>
              <w:autoSpaceDE w:val="0"/>
              <w:autoSpaceDN w:val="0"/>
              <w:spacing w:before="94" w:after="0" w:line="262" w:lineRule="auto"/>
              <w:ind w:left="68"/>
              <w:rPr>
                <w:lang w:val="ru-RU"/>
              </w:rPr>
            </w:pPr>
            <w:r>
              <w:rPr>
                <w:rFonts w:ascii="Times New Roman" w:eastAsia="Times New Roman" w:hAnsi="Times New Roman"/>
                <w:b/>
                <w:color w:val="000000"/>
                <w:sz w:val="23"/>
                <w:lang w:val="ru-RU"/>
              </w:rPr>
              <w:t>По плану</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10D31" w:rsidRPr="001D3D71" w:rsidRDefault="00710D31" w:rsidP="00AC4925">
            <w:pPr>
              <w:autoSpaceDE w:val="0"/>
              <w:autoSpaceDN w:val="0"/>
              <w:spacing w:before="94" w:after="0" w:line="262" w:lineRule="auto"/>
              <w:ind w:left="70"/>
              <w:jc w:val="center"/>
              <w:rPr>
                <w:lang w:val="ru-RU"/>
              </w:rPr>
            </w:pPr>
            <w:r>
              <w:rPr>
                <w:rFonts w:ascii="Times New Roman" w:eastAsia="Times New Roman" w:hAnsi="Times New Roman"/>
                <w:b/>
                <w:color w:val="000000"/>
                <w:sz w:val="23"/>
                <w:lang w:val="ru-RU"/>
              </w:rPr>
              <w:t>По факту</w:t>
            </w:r>
          </w:p>
        </w:tc>
        <w:tc>
          <w:tcPr>
            <w:tcW w:w="4678" w:type="dxa"/>
            <w:vMerge/>
            <w:tcBorders>
              <w:top w:val="single" w:sz="4" w:space="0" w:color="000000"/>
              <w:left w:val="single" w:sz="4" w:space="0" w:color="000000"/>
              <w:bottom w:val="single" w:sz="4" w:space="0" w:color="000000"/>
              <w:right w:val="single" w:sz="4" w:space="0" w:color="000000"/>
            </w:tcBorders>
          </w:tcPr>
          <w:p w:rsidR="00710D31" w:rsidRDefault="00710D31" w:rsidP="003B1790"/>
        </w:tc>
        <w:tc>
          <w:tcPr>
            <w:tcW w:w="1086" w:type="dxa"/>
            <w:vMerge/>
            <w:tcBorders>
              <w:top w:val="single" w:sz="4" w:space="0" w:color="000000"/>
              <w:left w:val="single" w:sz="4" w:space="0" w:color="000000"/>
              <w:bottom w:val="single" w:sz="4" w:space="0" w:color="000000"/>
              <w:right w:val="single" w:sz="4" w:space="0" w:color="000000"/>
            </w:tcBorders>
          </w:tcPr>
          <w:p w:rsidR="00710D31" w:rsidRDefault="00710D31" w:rsidP="003B1790"/>
        </w:tc>
      </w:tr>
      <w:tr w:rsidR="00710D31" w:rsidRPr="00695C65" w:rsidTr="00FF23FE">
        <w:trPr>
          <w:trHeight w:hRule="exact" w:val="1125"/>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710D31" w:rsidRDefault="00710D31" w:rsidP="003B1790">
            <w:pPr>
              <w:autoSpaceDE w:val="0"/>
              <w:autoSpaceDN w:val="0"/>
              <w:spacing w:before="94" w:after="0" w:line="230" w:lineRule="auto"/>
              <w:ind w:left="70"/>
            </w:pPr>
            <w:r>
              <w:rPr>
                <w:rFonts w:ascii="Times New Roman" w:eastAsia="Times New Roman" w:hAnsi="Times New Roman"/>
                <w:color w:val="000000"/>
                <w:sz w:val="23"/>
              </w:rPr>
              <w:t>1.</w:t>
            </w:r>
          </w:p>
        </w:tc>
        <w:tc>
          <w:tcPr>
            <w:tcW w:w="3196" w:type="dxa"/>
            <w:tcBorders>
              <w:top w:val="single" w:sz="4" w:space="0" w:color="000000"/>
              <w:left w:val="single" w:sz="4" w:space="0" w:color="000000"/>
              <w:bottom w:val="single" w:sz="4" w:space="0" w:color="000000"/>
              <w:right w:val="single" w:sz="4" w:space="0" w:color="000000"/>
            </w:tcBorders>
            <w:tcMar>
              <w:left w:w="0" w:type="dxa"/>
              <w:right w:w="0" w:type="dxa"/>
            </w:tcMar>
          </w:tcPr>
          <w:p w:rsidR="00710D31" w:rsidRPr="00915181" w:rsidRDefault="00710D31" w:rsidP="003B1790">
            <w:pPr>
              <w:autoSpaceDE w:val="0"/>
              <w:autoSpaceDN w:val="0"/>
              <w:spacing w:before="94" w:after="0" w:line="262" w:lineRule="auto"/>
              <w:ind w:left="68" w:right="432"/>
              <w:rPr>
                <w:lang w:val="ru-RU"/>
              </w:rPr>
            </w:pPr>
            <w:r w:rsidRPr="00915181">
              <w:rPr>
                <w:rFonts w:ascii="Times New Roman" w:eastAsia="Times New Roman" w:hAnsi="Times New Roman"/>
                <w:color w:val="000000"/>
                <w:sz w:val="23"/>
                <w:lang w:val="ru-RU"/>
              </w:rPr>
              <w:t>Понятие о жизни. Признаки живого</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10D31" w:rsidRPr="002B2932" w:rsidRDefault="005D07D1" w:rsidP="003B1790">
            <w:pPr>
              <w:autoSpaceDE w:val="0"/>
              <w:autoSpaceDN w:val="0"/>
              <w:spacing w:before="94" w:after="0" w:line="230" w:lineRule="auto"/>
              <w:ind w:left="68"/>
              <w:rPr>
                <w:lang w:val="ru-RU"/>
              </w:rPr>
            </w:pPr>
            <w:r>
              <w:rPr>
                <w:lang w:val="ru-RU"/>
              </w:rPr>
              <w:t>06.09</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10D31" w:rsidRPr="002B2932" w:rsidRDefault="00710D31" w:rsidP="003B1790">
            <w:pPr>
              <w:autoSpaceDE w:val="0"/>
              <w:autoSpaceDN w:val="0"/>
              <w:spacing w:before="94" w:after="0" w:line="230" w:lineRule="auto"/>
              <w:ind w:left="70"/>
              <w:rPr>
                <w:lang w:val="ru-RU"/>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tcPr>
          <w:p w:rsidR="00710D31" w:rsidRPr="002B2932" w:rsidRDefault="003B1790" w:rsidP="00E0614D">
            <w:pPr>
              <w:autoSpaceDE w:val="0"/>
              <w:autoSpaceDN w:val="0"/>
              <w:spacing w:before="94" w:after="0" w:line="230" w:lineRule="auto"/>
              <w:ind w:left="70"/>
              <w:jc w:val="both"/>
              <w:rPr>
                <w:lang w:val="ru-RU"/>
              </w:rPr>
            </w:pPr>
            <w:r w:rsidRPr="00C43416">
              <w:rPr>
                <w:rFonts w:ascii="Times New Roman" w:eastAsia="Times New Roman" w:hAnsi="Times New Roman" w:cs="Times New Roman"/>
                <w:color w:val="000000"/>
                <w:w w:val="97"/>
                <w:sz w:val="24"/>
                <w:szCs w:val="24"/>
                <w:lang w:val="ru-RU"/>
              </w:rPr>
              <w:t>Ознакомление с объектами изучения биологии, её разделами</w:t>
            </w:r>
            <w:r w:rsidR="004D235F">
              <w:rPr>
                <w:rFonts w:ascii="Times New Roman" w:eastAsia="Times New Roman" w:hAnsi="Times New Roman" w:cs="Times New Roman"/>
                <w:color w:val="000000"/>
                <w:w w:val="97"/>
                <w:sz w:val="24"/>
                <w:szCs w:val="24"/>
                <w:lang w:val="ru-RU"/>
              </w:rPr>
              <w:t>.</w:t>
            </w:r>
            <w:r w:rsidRPr="00C43416">
              <w:rPr>
                <w:rFonts w:ascii="Times New Roman" w:eastAsia="Times New Roman" w:hAnsi="Times New Roman" w:cs="Times New Roman"/>
                <w:color w:val="000000"/>
                <w:w w:val="97"/>
                <w:sz w:val="24"/>
                <w:szCs w:val="24"/>
                <w:lang w:val="ru-RU"/>
              </w:rPr>
              <w:t xml:space="preserve"> </w:t>
            </w:r>
            <w:r w:rsidR="004D235F" w:rsidRPr="00C43416">
              <w:rPr>
                <w:rFonts w:ascii="Times New Roman" w:eastAsia="Times New Roman" w:hAnsi="Times New Roman" w:cs="Times New Roman"/>
                <w:color w:val="000000"/>
                <w:w w:val="97"/>
                <w:sz w:val="24"/>
                <w:szCs w:val="24"/>
                <w:lang w:val="ru-RU"/>
              </w:rPr>
              <w:t>Обсуждение признаков живого</w:t>
            </w:r>
            <w:r w:rsidR="004D235F">
              <w:rPr>
                <w:rFonts w:ascii="Times New Roman" w:eastAsia="Times New Roman" w:hAnsi="Times New Roman" w:cs="Times New Roman"/>
                <w:color w:val="000000"/>
                <w:w w:val="97"/>
                <w:sz w:val="24"/>
                <w:szCs w:val="24"/>
                <w:lang w:val="ru-RU"/>
              </w:rPr>
              <w:t>.</w:t>
            </w:r>
            <w:r w:rsidR="004D235F" w:rsidRPr="00C43416">
              <w:rPr>
                <w:rFonts w:ascii="Times New Roman" w:eastAsia="Times New Roman" w:hAnsi="Times New Roman" w:cs="Times New Roman"/>
                <w:color w:val="000000"/>
                <w:w w:val="97"/>
                <w:sz w:val="24"/>
                <w:szCs w:val="24"/>
                <w:lang w:val="ru-RU"/>
              </w:rPr>
              <w:t xml:space="preserve"> Сравнение объектов живой и неживой природы</w:t>
            </w:r>
            <w:r w:rsidR="004D235F">
              <w:rPr>
                <w:rFonts w:ascii="Times New Roman" w:eastAsia="Times New Roman" w:hAnsi="Times New Roman" w:cs="Times New Roman"/>
                <w:color w:val="000000"/>
                <w:w w:val="97"/>
                <w:sz w:val="24"/>
                <w:szCs w:val="24"/>
                <w:lang w:val="ru-RU"/>
              </w:rPr>
              <w:t>.</w:t>
            </w:r>
            <w:r w:rsidR="004D235F" w:rsidRPr="00C43416">
              <w:rPr>
                <w:rFonts w:ascii="Times New Roman" w:eastAsia="Times New Roman" w:hAnsi="Times New Roman" w:cs="Times New Roman"/>
                <w:color w:val="000000"/>
                <w:w w:val="97"/>
                <w:sz w:val="24"/>
                <w:szCs w:val="24"/>
                <w:lang w:val="ru-RU"/>
              </w:rPr>
              <w:t xml:space="preserve"> </w:t>
            </w:r>
            <w:r w:rsidR="004D235F">
              <w:rPr>
                <w:rFonts w:ascii="Times New Roman" w:hAnsi="Times New Roman" w:cs="Times New Roman"/>
                <w:sz w:val="24"/>
                <w:szCs w:val="24"/>
                <w:lang w:val="ru-RU"/>
              </w:rPr>
              <w:t xml:space="preserve"> </w:t>
            </w:r>
          </w:p>
        </w:tc>
        <w:tc>
          <w:tcPr>
            <w:tcW w:w="1086" w:type="dxa"/>
            <w:tcBorders>
              <w:top w:val="single" w:sz="4" w:space="0" w:color="000000"/>
              <w:left w:val="single" w:sz="4" w:space="0" w:color="000000"/>
              <w:bottom w:val="single" w:sz="4" w:space="0" w:color="000000"/>
              <w:right w:val="single" w:sz="4" w:space="0" w:color="000000"/>
            </w:tcBorders>
            <w:tcMar>
              <w:left w:w="0" w:type="dxa"/>
              <w:right w:w="0" w:type="dxa"/>
            </w:tcMar>
          </w:tcPr>
          <w:p w:rsidR="00710D31" w:rsidRPr="002B2932" w:rsidRDefault="00710D31" w:rsidP="004D235F">
            <w:pPr>
              <w:autoSpaceDE w:val="0"/>
              <w:autoSpaceDN w:val="0"/>
              <w:spacing w:before="94" w:after="0" w:line="230" w:lineRule="auto"/>
              <w:rPr>
                <w:lang w:val="ru-RU"/>
              </w:rPr>
            </w:pPr>
          </w:p>
        </w:tc>
      </w:tr>
      <w:tr w:rsidR="00AC4925" w:rsidRPr="00695C65" w:rsidTr="00FF23FE">
        <w:trPr>
          <w:trHeight w:hRule="exact" w:val="1990"/>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Default="00AC4925" w:rsidP="003B1790">
            <w:pPr>
              <w:autoSpaceDE w:val="0"/>
              <w:autoSpaceDN w:val="0"/>
              <w:spacing w:before="92" w:after="0" w:line="233" w:lineRule="auto"/>
              <w:ind w:left="70"/>
            </w:pPr>
            <w:r>
              <w:rPr>
                <w:rFonts w:ascii="Times New Roman" w:eastAsia="Times New Roman" w:hAnsi="Times New Roman"/>
                <w:color w:val="000000"/>
                <w:sz w:val="23"/>
              </w:rPr>
              <w:t>2.</w:t>
            </w:r>
          </w:p>
        </w:tc>
        <w:tc>
          <w:tcPr>
            <w:tcW w:w="3196"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Pr="0092515F" w:rsidRDefault="00AC4925" w:rsidP="003B1790">
            <w:pPr>
              <w:autoSpaceDE w:val="0"/>
              <w:autoSpaceDN w:val="0"/>
              <w:spacing w:before="92" w:after="0" w:line="281" w:lineRule="auto"/>
              <w:ind w:left="68" w:right="144"/>
              <w:rPr>
                <w:lang w:val="ru-RU"/>
              </w:rPr>
            </w:pPr>
            <w:r w:rsidRPr="00915181">
              <w:rPr>
                <w:rFonts w:ascii="Times New Roman" w:eastAsia="Times New Roman" w:hAnsi="Times New Roman"/>
                <w:color w:val="000000"/>
                <w:sz w:val="23"/>
                <w:lang w:val="ru-RU"/>
              </w:rPr>
              <w:t xml:space="preserve">Основные разделы биологии (ботаника, зоология, экология, цитология, анатомия, </w:t>
            </w:r>
            <w:r w:rsidRPr="00915181">
              <w:rPr>
                <w:lang w:val="ru-RU"/>
              </w:rPr>
              <w:br/>
            </w:r>
            <w:r w:rsidRPr="00915181">
              <w:rPr>
                <w:rFonts w:ascii="Times New Roman" w:eastAsia="Times New Roman" w:hAnsi="Times New Roman"/>
                <w:color w:val="000000"/>
                <w:sz w:val="23"/>
                <w:lang w:val="ru-RU"/>
              </w:rPr>
              <w:t>физиология и др.).</w:t>
            </w:r>
            <w:r w:rsidRPr="0092515F">
              <w:rPr>
                <w:rFonts w:ascii="Times New Roman" w:eastAsia="Times New Roman" w:hAnsi="Times New Roman"/>
                <w:color w:val="000000"/>
                <w:sz w:val="23"/>
                <w:lang w:val="ru-RU"/>
              </w:rPr>
              <w:t>Профессии, связанные с биологией</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Pr="002B2932" w:rsidRDefault="005D07D1" w:rsidP="003B1790">
            <w:pPr>
              <w:autoSpaceDE w:val="0"/>
              <w:autoSpaceDN w:val="0"/>
              <w:spacing w:before="92" w:after="0" w:line="233" w:lineRule="auto"/>
              <w:ind w:left="68"/>
              <w:rPr>
                <w:lang w:val="ru-RU"/>
              </w:rPr>
            </w:pPr>
            <w:r>
              <w:rPr>
                <w:lang w:val="ru-RU"/>
              </w:rPr>
              <w:t>13.09</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Pr="002B2932" w:rsidRDefault="00AC4925" w:rsidP="003B1790">
            <w:pPr>
              <w:autoSpaceDE w:val="0"/>
              <w:autoSpaceDN w:val="0"/>
              <w:spacing w:before="92" w:after="0" w:line="233" w:lineRule="auto"/>
              <w:ind w:left="70"/>
              <w:rPr>
                <w:lang w:val="ru-RU"/>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Pr="002B2932" w:rsidRDefault="004D235F" w:rsidP="003B1790">
            <w:pPr>
              <w:autoSpaceDE w:val="0"/>
              <w:autoSpaceDN w:val="0"/>
              <w:spacing w:before="92" w:after="0" w:line="233" w:lineRule="auto"/>
              <w:ind w:left="70"/>
              <w:rPr>
                <w:lang w:val="ru-RU"/>
              </w:rPr>
            </w:pPr>
            <w:r w:rsidRPr="00C43416">
              <w:rPr>
                <w:rFonts w:ascii="Times New Roman" w:eastAsia="Times New Roman" w:hAnsi="Times New Roman" w:cs="Times New Roman"/>
                <w:color w:val="000000"/>
                <w:w w:val="97"/>
                <w:sz w:val="24"/>
                <w:szCs w:val="24"/>
                <w:lang w:val="ru-RU"/>
              </w:rPr>
              <w:t>Применение биологических терминов и понятий: живые цитология, анатомия, физиология и др.</w:t>
            </w:r>
            <w:r>
              <w:rPr>
                <w:rFonts w:ascii="Times New Roman" w:eastAsia="Times New Roman" w:hAnsi="Times New Roman" w:cs="Times New Roman"/>
                <w:color w:val="000000"/>
                <w:w w:val="97"/>
                <w:sz w:val="24"/>
                <w:szCs w:val="24"/>
                <w:lang w:val="ru-RU"/>
              </w:rPr>
              <w:t xml:space="preserve"> </w:t>
            </w:r>
            <w:r w:rsidRPr="00C43416">
              <w:rPr>
                <w:rFonts w:ascii="Times New Roman" w:eastAsia="Times New Roman" w:hAnsi="Times New Roman" w:cs="Times New Roman"/>
                <w:color w:val="000000"/>
                <w:w w:val="97"/>
                <w:sz w:val="24"/>
                <w:szCs w:val="24"/>
                <w:lang w:val="ru-RU"/>
              </w:rPr>
              <w:t xml:space="preserve"> Раскрытие роли биологии тела, биология, экология, в практической деятельности людей, значения различных</w:t>
            </w:r>
            <w:r>
              <w:rPr>
                <w:rFonts w:ascii="Times New Roman" w:eastAsia="Times New Roman" w:hAnsi="Times New Roman" w:cs="Times New Roman"/>
                <w:color w:val="000000"/>
                <w:w w:val="97"/>
                <w:sz w:val="24"/>
                <w:szCs w:val="24"/>
                <w:lang w:val="ru-RU"/>
              </w:rPr>
              <w:t xml:space="preserve"> </w:t>
            </w:r>
            <w:r w:rsidRPr="00C43416">
              <w:rPr>
                <w:rFonts w:ascii="Times New Roman" w:eastAsia="Times New Roman" w:hAnsi="Times New Roman" w:cs="Times New Roman"/>
                <w:color w:val="000000"/>
                <w:w w:val="97"/>
                <w:sz w:val="24"/>
                <w:szCs w:val="24"/>
                <w:lang w:val="ru-RU"/>
              </w:rPr>
              <w:t>организмов в жизни человека различных</w:t>
            </w:r>
            <w:r>
              <w:rPr>
                <w:rFonts w:ascii="Times New Roman" w:eastAsia="Times New Roman" w:hAnsi="Times New Roman" w:cs="Times New Roman"/>
                <w:color w:val="000000"/>
                <w:w w:val="97"/>
                <w:sz w:val="24"/>
                <w:szCs w:val="24"/>
                <w:lang w:val="ru-RU"/>
              </w:rPr>
              <w:t xml:space="preserve"> </w:t>
            </w:r>
            <w:r w:rsidRPr="00C43416">
              <w:rPr>
                <w:rFonts w:ascii="Times New Roman" w:eastAsia="Times New Roman" w:hAnsi="Times New Roman" w:cs="Times New Roman"/>
                <w:color w:val="000000"/>
                <w:w w:val="97"/>
                <w:sz w:val="24"/>
                <w:szCs w:val="24"/>
                <w:lang w:val="ru-RU"/>
              </w:rPr>
              <w:t>организмов в жизни человека</w:t>
            </w:r>
            <w:r>
              <w:rPr>
                <w:rFonts w:ascii="Times New Roman" w:eastAsia="Times New Roman" w:hAnsi="Times New Roman" w:cs="Times New Roman"/>
                <w:color w:val="000000"/>
                <w:w w:val="97"/>
                <w:sz w:val="24"/>
                <w:szCs w:val="24"/>
                <w:lang w:val="ru-RU"/>
              </w:rPr>
              <w:t>.</w:t>
            </w:r>
          </w:p>
        </w:tc>
        <w:tc>
          <w:tcPr>
            <w:tcW w:w="1086"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Pr="002B2932" w:rsidRDefault="00AC4925" w:rsidP="003B1790">
            <w:pPr>
              <w:autoSpaceDE w:val="0"/>
              <w:autoSpaceDN w:val="0"/>
              <w:spacing w:before="92" w:after="0" w:line="233" w:lineRule="auto"/>
              <w:ind w:left="68"/>
              <w:rPr>
                <w:lang w:val="ru-RU"/>
              </w:rPr>
            </w:pPr>
          </w:p>
        </w:tc>
      </w:tr>
      <w:tr w:rsidR="00AC4925" w:rsidRPr="003B1790" w:rsidTr="00FF23FE">
        <w:trPr>
          <w:trHeight w:hRule="exact" w:val="1267"/>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Default="00AC4925" w:rsidP="003B1790">
            <w:pPr>
              <w:autoSpaceDE w:val="0"/>
              <w:autoSpaceDN w:val="0"/>
              <w:spacing w:before="94" w:after="0" w:line="230" w:lineRule="auto"/>
              <w:ind w:left="70"/>
            </w:pPr>
            <w:r>
              <w:rPr>
                <w:rFonts w:ascii="Times New Roman" w:eastAsia="Times New Roman" w:hAnsi="Times New Roman"/>
                <w:color w:val="000000"/>
                <w:sz w:val="23"/>
              </w:rPr>
              <w:t>3.</w:t>
            </w:r>
          </w:p>
        </w:tc>
        <w:tc>
          <w:tcPr>
            <w:tcW w:w="3196"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Pr="00915181" w:rsidRDefault="00AC4925" w:rsidP="003B1790">
            <w:pPr>
              <w:autoSpaceDE w:val="0"/>
              <w:autoSpaceDN w:val="0"/>
              <w:spacing w:before="94" w:after="0"/>
              <w:ind w:left="68" w:right="144"/>
              <w:rPr>
                <w:lang w:val="ru-RU"/>
              </w:rPr>
            </w:pPr>
            <w:r w:rsidRPr="00915181">
              <w:rPr>
                <w:rFonts w:ascii="Times New Roman" w:eastAsia="Times New Roman" w:hAnsi="Times New Roman"/>
                <w:color w:val="000000"/>
                <w:sz w:val="23"/>
                <w:lang w:val="ru-RU"/>
              </w:rPr>
              <w:t xml:space="preserve">Кабинет биологии. Правила </w:t>
            </w:r>
            <w:r w:rsidRPr="00915181">
              <w:rPr>
                <w:lang w:val="ru-RU"/>
              </w:rPr>
              <w:br/>
            </w:r>
            <w:r w:rsidRPr="00915181">
              <w:rPr>
                <w:rFonts w:ascii="Times New Roman" w:eastAsia="Times New Roman" w:hAnsi="Times New Roman"/>
                <w:color w:val="000000"/>
                <w:sz w:val="23"/>
                <w:lang w:val="ru-RU"/>
              </w:rPr>
              <w:t>поведения и работы в кабинете с биологическими приборами и инструментами</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Pr="002B2932" w:rsidRDefault="005D07D1" w:rsidP="003B1790">
            <w:pPr>
              <w:autoSpaceDE w:val="0"/>
              <w:autoSpaceDN w:val="0"/>
              <w:spacing w:before="94" w:after="0" w:line="230" w:lineRule="auto"/>
              <w:ind w:left="68"/>
              <w:rPr>
                <w:lang w:val="ru-RU"/>
              </w:rPr>
            </w:pPr>
            <w:r>
              <w:rPr>
                <w:lang w:val="ru-RU"/>
              </w:rPr>
              <w:t>20.09</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Pr="002B2932" w:rsidRDefault="00AC4925" w:rsidP="003B1790">
            <w:pPr>
              <w:autoSpaceDE w:val="0"/>
              <w:autoSpaceDN w:val="0"/>
              <w:spacing w:before="94" w:after="0" w:line="230" w:lineRule="auto"/>
              <w:ind w:left="70"/>
              <w:rPr>
                <w:lang w:val="ru-RU"/>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Pr="002B2932" w:rsidRDefault="004D235F" w:rsidP="003B1790">
            <w:pPr>
              <w:autoSpaceDE w:val="0"/>
              <w:autoSpaceDN w:val="0"/>
              <w:spacing w:before="94" w:after="0" w:line="230" w:lineRule="auto"/>
              <w:ind w:left="70"/>
              <w:rPr>
                <w:lang w:val="ru-RU"/>
              </w:rPr>
            </w:pPr>
            <w:r w:rsidRPr="00C43416">
              <w:rPr>
                <w:rFonts w:ascii="Times New Roman" w:eastAsia="Times New Roman" w:hAnsi="Times New Roman" w:cs="Times New Roman"/>
                <w:color w:val="000000"/>
                <w:w w:val="97"/>
                <w:sz w:val="24"/>
                <w:szCs w:val="24"/>
                <w:lang w:val="ru-RU"/>
              </w:rPr>
              <w:t>Ознакомление с правилами работы с биологическим оборудованием в кабинете</w:t>
            </w:r>
            <w:r>
              <w:rPr>
                <w:rFonts w:ascii="Times New Roman" w:eastAsia="Times New Roman" w:hAnsi="Times New Roman" w:cs="Times New Roman"/>
                <w:color w:val="000000"/>
                <w:w w:val="97"/>
                <w:sz w:val="24"/>
                <w:szCs w:val="24"/>
                <w:lang w:val="ru-RU"/>
              </w:rPr>
              <w:t>.</w:t>
            </w:r>
            <w:r>
              <w:rPr>
                <w:rFonts w:ascii="Times New Roman" w:hAnsi="Times New Roman" w:cs="Times New Roman"/>
                <w:sz w:val="24"/>
                <w:szCs w:val="24"/>
                <w:lang w:val="ru-RU"/>
              </w:rPr>
              <w:t xml:space="preserve"> </w:t>
            </w:r>
            <w:r w:rsidRPr="00C43416">
              <w:rPr>
                <w:rFonts w:ascii="Times New Roman" w:eastAsia="Times New Roman" w:hAnsi="Times New Roman" w:cs="Times New Roman"/>
                <w:color w:val="000000"/>
                <w:w w:val="97"/>
                <w:sz w:val="24"/>
                <w:szCs w:val="24"/>
                <w:lang w:val="ru-RU"/>
              </w:rPr>
              <w:t>Обоснование правил поведения в природе</w:t>
            </w:r>
          </w:p>
        </w:tc>
        <w:tc>
          <w:tcPr>
            <w:tcW w:w="1086"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Pr="00915181" w:rsidRDefault="00AC4925" w:rsidP="003B1790">
            <w:pPr>
              <w:autoSpaceDE w:val="0"/>
              <w:autoSpaceDN w:val="0"/>
              <w:spacing w:before="94" w:after="0"/>
              <w:ind w:left="68" w:right="144"/>
              <w:rPr>
                <w:lang w:val="ru-RU"/>
              </w:rPr>
            </w:pPr>
          </w:p>
        </w:tc>
      </w:tr>
      <w:tr w:rsidR="00AC4925" w:rsidRPr="003B1790" w:rsidTr="00FF23FE">
        <w:trPr>
          <w:trHeight w:hRule="exact" w:val="1413"/>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Default="00AC4925" w:rsidP="003B1790">
            <w:pPr>
              <w:autoSpaceDE w:val="0"/>
              <w:autoSpaceDN w:val="0"/>
              <w:spacing w:before="94" w:after="0" w:line="230" w:lineRule="auto"/>
              <w:ind w:left="70"/>
            </w:pPr>
            <w:r>
              <w:rPr>
                <w:rFonts w:ascii="Times New Roman" w:eastAsia="Times New Roman" w:hAnsi="Times New Roman"/>
                <w:color w:val="000000"/>
                <w:sz w:val="23"/>
              </w:rPr>
              <w:t>4.</w:t>
            </w:r>
          </w:p>
        </w:tc>
        <w:tc>
          <w:tcPr>
            <w:tcW w:w="3196"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Pr="00915181" w:rsidRDefault="00AC4925" w:rsidP="003B1790">
            <w:pPr>
              <w:autoSpaceDE w:val="0"/>
              <w:autoSpaceDN w:val="0"/>
              <w:spacing w:before="94" w:after="0" w:line="271" w:lineRule="auto"/>
              <w:ind w:left="68" w:right="576"/>
              <w:rPr>
                <w:lang w:val="ru-RU"/>
              </w:rPr>
            </w:pPr>
            <w:r w:rsidRPr="00915181">
              <w:rPr>
                <w:rFonts w:ascii="Times New Roman" w:eastAsia="Times New Roman" w:hAnsi="Times New Roman"/>
                <w:color w:val="000000"/>
                <w:sz w:val="23"/>
                <w:lang w:val="ru-RU"/>
              </w:rPr>
              <w:t xml:space="preserve">Источники биологических знаний: наблюдение, </w:t>
            </w:r>
            <w:r w:rsidRPr="00915181">
              <w:rPr>
                <w:lang w:val="ru-RU"/>
              </w:rPr>
              <w:br/>
            </w:r>
            <w:r w:rsidRPr="00915181">
              <w:rPr>
                <w:rFonts w:ascii="Times New Roman" w:eastAsia="Times New Roman" w:hAnsi="Times New Roman"/>
                <w:color w:val="000000"/>
                <w:sz w:val="23"/>
                <w:lang w:val="ru-RU"/>
              </w:rPr>
              <w:t>эксперимент и теория</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Pr="002B2932" w:rsidRDefault="005D07D1" w:rsidP="003B1790">
            <w:pPr>
              <w:autoSpaceDE w:val="0"/>
              <w:autoSpaceDN w:val="0"/>
              <w:spacing w:before="94" w:after="0" w:line="230" w:lineRule="auto"/>
              <w:ind w:left="68"/>
              <w:rPr>
                <w:lang w:val="ru-RU"/>
              </w:rPr>
            </w:pPr>
            <w:r>
              <w:rPr>
                <w:lang w:val="ru-RU"/>
              </w:rPr>
              <w:t>27.09</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Pr="002B2932" w:rsidRDefault="00AC4925" w:rsidP="003B1790">
            <w:pPr>
              <w:autoSpaceDE w:val="0"/>
              <w:autoSpaceDN w:val="0"/>
              <w:spacing w:before="94" w:after="0" w:line="230" w:lineRule="auto"/>
              <w:ind w:left="70"/>
              <w:rPr>
                <w:lang w:val="ru-RU"/>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Pr="002B2932" w:rsidRDefault="004D235F" w:rsidP="003B1790">
            <w:pPr>
              <w:autoSpaceDE w:val="0"/>
              <w:autoSpaceDN w:val="0"/>
              <w:spacing w:before="94" w:after="0" w:line="230" w:lineRule="auto"/>
              <w:ind w:left="70"/>
              <w:rPr>
                <w:lang w:val="ru-RU"/>
              </w:rPr>
            </w:pPr>
            <w:r w:rsidRPr="00C43416">
              <w:rPr>
                <w:rFonts w:ascii="Times New Roman" w:eastAsia="Times New Roman" w:hAnsi="Times New Roman" w:cs="Times New Roman"/>
                <w:color w:val="000000"/>
                <w:w w:val="97"/>
                <w:sz w:val="24"/>
                <w:szCs w:val="24"/>
                <w:lang w:val="ru-RU"/>
              </w:rPr>
              <w:t>Ознакомление с методами биологической науки: наблюдение, эксперимент, классификация, измерение и описывание</w:t>
            </w:r>
            <w:r>
              <w:rPr>
                <w:rFonts w:ascii="Times New Roman" w:eastAsia="Times New Roman" w:hAnsi="Times New Roman" w:cs="Times New Roman"/>
                <w:color w:val="000000"/>
                <w:w w:val="97"/>
                <w:sz w:val="24"/>
                <w:szCs w:val="24"/>
                <w:lang w:val="ru-RU"/>
              </w:rPr>
              <w:t>.</w:t>
            </w:r>
            <w:r w:rsidRPr="00C43416">
              <w:rPr>
                <w:rFonts w:ascii="Times New Roman" w:eastAsia="Times New Roman" w:hAnsi="Times New Roman" w:cs="Times New Roman"/>
                <w:color w:val="000000"/>
                <w:w w:val="97"/>
                <w:sz w:val="24"/>
                <w:szCs w:val="24"/>
                <w:lang w:val="ru-RU"/>
              </w:rPr>
              <w:t xml:space="preserve"> Описание и интерпретация данных с целью обоснования выводов</w:t>
            </w:r>
          </w:p>
        </w:tc>
        <w:tc>
          <w:tcPr>
            <w:tcW w:w="1086"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Pr="002B2932" w:rsidRDefault="00AC4925" w:rsidP="003B1790">
            <w:pPr>
              <w:autoSpaceDE w:val="0"/>
              <w:autoSpaceDN w:val="0"/>
              <w:spacing w:before="94" w:after="0" w:line="262" w:lineRule="auto"/>
              <w:ind w:left="68" w:right="432"/>
              <w:rPr>
                <w:lang w:val="ru-RU"/>
              </w:rPr>
            </w:pPr>
          </w:p>
        </w:tc>
      </w:tr>
      <w:tr w:rsidR="00AC4925" w:rsidRPr="003B1790" w:rsidTr="00FF23FE">
        <w:trPr>
          <w:trHeight w:hRule="exact" w:val="1556"/>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Default="00AC4925" w:rsidP="003B1790">
            <w:pPr>
              <w:autoSpaceDE w:val="0"/>
              <w:autoSpaceDN w:val="0"/>
              <w:spacing w:before="94" w:after="0" w:line="230" w:lineRule="auto"/>
              <w:ind w:left="70"/>
            </w:pPr>
            <w:r>
              <w:rPr>
                <w:rFonts w:ascii="Times New Roman" w:eastAsia="Times New Roman" w:hAnsi="Times New Roman"/>
                <w:color w:val="000000"/>
                <w:sz w:val="23"/>
              </w:rPr>
              <w:t>5.</w:t>
            </w:r>
          </w:p>
        </w:tc>
        <w:tc>
          <w:tcPr>
            <w:tcW w:w="3196"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Pr="00915181" w:rsidRDefault="00AC4925" w:rsidP="00FF23FE">
            <w:pPr>
              <w:autoSpaceDE w:val="0"/>
              <w:autoSpaceDN w:val="0"/>
              <w:spacing w:before="94" w:after="0" w:line="281" w:lineRule="auto"/>
              <w:ind w:left="68" w:right="576"/>
              <w:rPr>
                <w:lang w:val="ru-RU"/>
              </w:rPr>
            </w:pPr>
            <w:r w:rsidRPr="00915181">
              <w:rPr>
                <w:rFonts w:ascii="Times New Roman" w:eastAsia="Times New Roman" w:hAnsi="Times New Roman"/>
                <w:color w:val="000000"/>
                <w:sz w:val="23"/>
                <w:lang w:val="ru-RU"/>
              </w:rPr>
              <w:t>Научные методы изучения живой природы: наблюдение,</w:t>
            </w:r>
            <w:r w:rsidR="004D235F">
              <w:rPr>
                <w:rFonts w:ascii="Times New Roman" w:eastAsia="Times New Roman" w:hAnsi="Times New Roman"/>
                <w:color w:val="000000"/>
                <w:sz w:val="23"/>
                <w:lang w:val="ru-RU"/>
              </w:rPr>
              <w:t xml:space="preserve"> </w:t>
            </w:r>
            <w:r w:rsidRPr="00915181">
              <w:rPr>
                <w:rFonts w:ascii="Times New Roman" w:eastAsia="Times New Roman" w:hAnsi="Times New Roman"/>
                <w:color w:val="000000"/>
                <w:sz w:val="23"/>
                <w:lang w:val="ru-RU"/>
              </w:rPr>
              <w:t>эксперимент, описание, измерение,</w:t>
            </w:r>
            <w:r w:rsidR="00FF23FE">
              <w:rPr>
                <w:rFonts w:ascii="Times New Roman" w:eastAsia="Times New Roman" w:hAnsi="Times New Roman"/>
                <w:color w:val="000000"/>
                <w:sz w:val="23"/>
                <w:lang w:val="ru-RU"/>
              </w:rPr>
              <w:t xml:space="preserve"> </w:t>
            </w:r>
            <w:r w:rsidRPr="00915181">
              <w:rPr>
                <w:rFonts w:ascii="Times New Roman" w:eastAsia="Times New Roman" w:hAnsi="Times New Roman"/>
                <w:color w:val="000000"/>
                <w:sz w:val="23"/>
                <w:lang w:val="ru-RU"/>
              </w:rPr>
              <w:t>классифик</w:t>
            </w:r>
            <w:r w:rsidR="00FF23FE">
              <w:rPr>
                <w:rFonts w:ascii="Times New Roman" w:eastAsia="Times New Roman" w:hAnsi="Times New Roman"/>
                <w:color w:val="000000"/>
                <w:sz w:val="23"/>
                <w:lang w:val="ru-RU"/>
              </w:rPr>
              <w:t>-</w:t>
            </w:r>
            <w:r w:rsidRPr="00915181">
              <w:rPr>
                <w:rFonts w:ascii="Times New Roman" w:eastAsia="Times New Roman" w:hAnsi="Times New Roman"/>
                <w:color w:val="000000"/>
                <w:sz w:val="23"/>
                <w:lang w:val="ru-RU"/>
              </w:rPr>
              <w:t>ия</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Pr="002B2932" w:rsidRDefault="005D07D1" w:rsidP="003B1790">
            <w:pPr>
              <w:autoSpaceDE w:val="0"/>
              <w:autoSpaceDN w:val="0"/>
              <w:spacing w:before="94" w:after="0" w:line="230" w:lineRule="auto"/>
              <w:ind w:left="68"/>
              <w:rPr>
                <w:lang w:val="ru-RU"/>
              </w:rPr>
            </w:pPr>
            <w:r>
              <w:rPr>
                <w:lang w:val="ru-RU"/>
              </w:rPr>
              <w:t>04.10</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Pr="002B2932" w:rsidRDefault="00AC4925" w:rsidP="003B1790">
            <w:pPr>
              <w:autoSpaceDE w:val="0"/>
              <w:autoSpaceDN w:val="0"/>
              <w:spacing w:before="94" w:after="0" w:line="230" w:lineRule="auto"/>
              <w:ind w:left="70"/>
              <w:rPr>
                <w:lang w:val="ru-RU"/>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Pr="002B2932" w:rsidRDefault="004D235F" w:rsidP="004D235F">
            <w:pPr>
              <w:autoSpaceDE w:val="0"/>
              <w:autoSpaceDN w:val="0"/>
              <w:spacing w:before="94" w:after="0" w:line="230" w:lineRule="auto"/>
              <w:ind w:left="70"/>
              <w:rPr>
                <w:lang w:val="ru-RU"/>
              </w:rPr>
            </w:pPr>
            <w:r w:rsidRPr="00C43416">
              <w:rPr>
                <w:rFonts w:ascii="Times New Roman" w:eastAsia="Times New Roman" w:hAnsi="Times New Roman" w:cs="Times New Roman"/>
                <w:color w:val="000000"/>
                <w:w w:val="97"/>
                <w:sz w:val="24"/>
                <w:szCs w:val="24"/>
                <w:lang w:val="ru-RU"/>
              </w:rPr>
              <w:t>Ознакомление с методами биологической науки: наблюдение, эксперимент, классификация, измерение и описывание</w:t>
            </w:r>
            <w:r>
              <w:rPr>
                <w:rFonts w:ascii="Times New Roman" w:eastAsia="Times New Roman" w:hAnsi="Times New Roman" w:cs="Times New Roman"/>
                <w:color w:val="000000"/>
                <w:w w:val="97"/>
                <w:sz w:val="24"/>
                <w:szCs w:val="24"/>
                <w:lang w:val="ru-RU"/>
              </w:rPr>
              <w:t>.</w:t>
            </w:r>
            <w:r w:rsidRPr="00C43416">
              <w:rPr>
                <w:rFonts w:ascii="Times New Roman" w:eastAsia="Times New Roman" w:hAnsi="Times New Roman" w:cs="Times New Roman"/>
                <w:color w:val="000000"/>
                <w:w w:val="97"/>
                <w:sz w:val="24"/>
                <w:szCs w:val="24"/>
                <w:lang w:val="ru-RU"/>
              </w:rPr>
              <w:t xml:space="preserve"> Описание и интерпретация данных с целью обоснования выводов;</w:t>
            </w:r>
          </w:p>
        </w:tc>
        <w:tc>
          <w:tcPr>
            <w:tcW w:w="1086"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Pr="002B2932" w:rsidRDefault="00AC4925" w:rsidP="003B1790">
            <w:pPr>
              <w:autoSpaceDE w:val="0"/>
              <w:autoSpaceDN w:val="0"/>
              <w:spacing w:before="94" w:after="0" w:line="230" w:lineRule="auto"/>
              <w:ind w:left="68"/>
              <w:rPr>
                <w:lang w:val="ru-RU"/>
              </w:rPr>
            </w:pPr>
          </w:p>
        </w:tc>
      </w:tr>
      <w:tr w:rsidR="00AC4925" w:rsidRPr="00695C65" w:rsidTr="00FF23FE">
        <w:trPr>
          <w:trHeight w:hRule="exact" w:val="1565"/>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Default="00AC4925" w:rsidP="003B1790">
            <w:pPr>
              <w:autoSpaceDE w:val="0"/>
              <w:autoSpaceDN w:val="0"/>
              <w:spacing w:before="94" w:after="0" w:line="233" w:lineRule="auto"/>
              <w:ind w:left="70"/>
            </w:pPr>
            <w:r>
              <w:rPr>
                <w:rFonts w:ascii="Times New Roman" w:eastAsia="Times New Roman" w:hAnsi="Times New Roman"/>
                <w:color w:val="000000"/>
                <w:sz w:val="23"/>
              </w:rPr>
              <w:t>6.</w:t>
            </w:r>
          </w:p>
        </w:tc>
        <w:tc>
          <w:tcPr>
            <w:tcW w:w="3196"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Pr="00915181" w:rsidRDefault="00AC4925" w:rsidP="00FF23FE">
            <w:pPr>
              <w:autoSpaceDE w:val="0"/>
              <w:autoSpaceDN w:val="0"/>
              <w:spacing w:before="94" w:after="0" w:line="262" w:lineRule="auto"/>
              <w:ind w:left="68" w:right="144"/>
              <w:rPr>
                <w:lang w:val="ru-RU"/>
              </w:rPr>
            </w:pPr>
            <w:r w:rsidRPr="00915181">
              <w:rPr>
                <w:rFonts w:ascii="Times New Roman" w:eastAsia="Times New Roman" w:hAnsi="Times New Roman"/>
                <w:color w:val="000000"/>
                <w:sz w:val="23"/>
                <w:lang w:val="ru-RU"/>
              </w:rPr>
              <w:t>Устройство увеличительных приборов: лупы и микроскопа.</w:t>
            </w:r>
            <w:r w:rsidR="00FF23FE">
              <w:rPr>
                <w:rFonts w:ascii="Times New Roman" w:eastAsia="Times New Roman" w:hAnsi="Times New Roman"/>
                <w:color w:val="000000"/>
                <w:sz w:val="23"/>
                <w:lang w:val="ru-RU"/>
              </w:rPr>
              <w:t xml:space="preserve"> </w:t>
            </w:r>
            <w:r w:rsidRPr="00915181">
              <w:rPr>
                <w:rFonts w:ascii="Times New Roman" w:eastAsia="Times New Roman" w:hAnsi="Times New Roman"/>
                <w:color w:val="000000"/>
                <w:sz w:val="23"/>
                <w:lang w:val="ru-RU"/>
              </w:rPr>
              <w:t xml:space="preserve">Правила работы с </w:t>
            </w:r>
            <w:r w:rsidR="00FF23FE">
              <w:rPr>
                <w:lang w:val="ru-RU"/>
              </w:rPr>
              <w:t xml:space="preserve"> </w:t>
            </w:r>
            <w:r w:rsidRPr="00915181">
              <w:rPr>
                <w:rFonts w:ascii="Times New Roman" w:eastAsia="Times New Roman" w:hAnsi="Times New Roman"/>
                <w:color w:val="000000"/>
                <w:sz w:val="23"/>
                <w:lang w:val="ru-RU"/>
              </w:rPr>
              <w:t>увелич</w:t>
            </w:r>
            <w:r w:rsidR="00FF23FE">
              <w:rPr>
                <w:rFonts w:ascii="Times New Roman" w:eastAsia="Times New Roman" w:hAnsi="Times New Roman"/>
                <w:color w:val="000000"/>
                <w:sz w:val="23"/>
                <w:lang w:val="ru-RU"/>
              </w:rPr>
              <w:t>.</w:t>
            </w:r>
            <w:r w:rsidRPr="00915181">
              <w:rPr>
                <w:rFonts w:ascii="Times New Roman" w:eastAsia="Times New Roman" w:hAnsi="Times New Roman"/>
                <w:color w:val="000000"/>
                <w:sz w:val="23"/>
                <w:lang w:val="ru-RU"/>
              </w:rPr>
              <w:t xml:space="preserve"> приборами </w:t>
            </w:r>
          </w:p>
          <w:p w:rsidR="00AC4925" w:rsidRPr="00FF23FE" w:rsidRDefault="00AC4925" w:rsidP="00FF23FE">
            <w:pPr>
              <w:autoSpaceDE w:val="0"/>
              <w:autoSpaceDN w:val="0"/>
              <w:spacing w:before="68" w:after="0" w:line="230" w:lineRule="auto"/>
              <w:ind w:left="68"/>
              <w:rPr>
                <w:lang w:val="ru-RU"/>
              </w:rPr>
            </w:pPr>
            <w:r w:rsidRPr="00FF23FE">
              <w:rPr>
                <w:rFonts w:ascii="Times New Roman" w:eastAsia="Times New Roman" w:hAnsi="Times New Roman"/>
                <w:color w:val="000000"/>
                <w:sz w:val="23"/>
                <w:lang w:val="ru-RU"/>
              </w:rPr>
              <w:t>Лабор</w:t>
            </w:r>
            <w:r w:rsidR="00FF23FE">
              <w:rPr>
                <w:rFonts w:ascii="Times New Roman" w:eastAsia="Times New Roman" w:hAnsi="Times New Roman"/>
                <w:color w:val="000000"/>
                <w:sz w:val="23"/>
                <w:lang w:val="ru-RU"/>
              </w:rPr>
              <w:t xml:space="preserve">. </w:t>
            </w:r>
            <w:r w:rsidRPr="00FF23FE">
              <w:rPr>
                <w:rFonts w:ascii="Times New Roman" w:eastAsia="Times New Roman" w:hAnsi="Times New Roman"/>
                <w:color w:val="000000"/>
                <w:sz w:val="23"/>
                <w:lang w:val="ru-RU"/>
              </w:rPr>
              <w:t>работа №1</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Pr="005D07D1" w:rsidRDefault="005D07D1" w:rsidP="003B1790">
            <w:pPr>
              <w:autoSpaceDE w:val="0"/>
              <w:autoSpaceDN w:val="0"/>
              <w:spacing w:before="94" w:after="0" w:line="233" w:lineRule="auto"/>
              <w:ind w:left="68"/>
              <w:rPr>
                <w:lang w:val="ru-RU"/>
              </w:rPr>
            </w:pPr>
            <w:r>
              <w:rPr>
                <w:lang w:val="ru-RU"/>
              </w:rPr>
              <w:t>11.10</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Default="00AC4925" w:rsidP="003B1790">
            <w:pPr>
              <w:autoSpaceDE w:val="0"/>
              <w:autoSpaceDN w:val="0"/>
              <w:spacing w:before="94" w:after="0" w:line="233" w:lineRule="auto"/>
              <w:ind w:left="70"/>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Pr="004D235F" w:rsidRDefault="004D235F" w:rsidP="003B1790">
            <w:pPr>
              <w:autoSpaceDE w:val="0"/>
              <w:autoSpaceDN w:val="0"/>
              <w:spacing w:before="94" w:after="0" w:line="233" w:lineRule="auto"/>
              <w:ind w:left="70"/>
              <w:rPr>
                <w:lang w:val="ru-RU"/>
              </w:rPr>
            </w:pPr>
            <w:r w:rsidRPr="00C43416">
              <w:rPr>
                <w:rFonts w:ascii="Times New Roman" w:eastAsia="Times New Roman" w:hAnsi="Times New Roman" w:cs="Times New Roman"/>
                <w:color w:val="000000"/>
                <w:w w:val="97"/>
                <w:sz w:val="24"/>
                <w:szCs w:val="24"/>
                <w:lang w:val="ru-RU"/>
              </w:rPr>
              <w:t>Ознакомление с правилами работы с увеличительными приборами;</w:t>
            </w:r>
          </w:p>
        </w:tc>
        <w:tc>
          <w:tcPr>
            <w:tcW w:w="1086"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Pr="004D235F" w:rsidRDefault="00AC4925" w:rsidP="003B1790">
            <w:pPr>
              <w:autoSpaceDE w:val="0"/>
              <w:autoSpaceDN w:val="0"/>
              <w:spacing w:before="94" w:after="0" w:line="262" w:lineRule="auto"/>
              <w:ind w:left="68" w:right="288"/>
              <w:rPr>
                <w:lang w:val="ru-RU"/>
              </w:rPr>
            </w:pPr>
          </w:p>
        </w:tc>
      </w:tr>
      <w:tr w:rsidR="00AC4925" w:rsidRPr="00695C65" w:rsidTr="00FF23FE">
        <w:trPr>
          <w:trHeight w:hRule="exact" w:val="2028"/>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Default="00AC4925" w:rsidP="003B1790">
            <w:pPr>
              <w:autoSpaceDE w:val="0"/>
              <w:autoSpaceDN w:val="0"/>
              <w:spacing w:before="94" w:after="0" w:line="233" w:lineRule="auto"/>
              <w:ind w:left="70"/>
            </w:pPr>
            <w:r>
              <w:rPr>
                <w:rFonts w:ascii="Times New Roman" w:eastAsia="Times New Roman" w:hAnsi="Times New Roman"/>
                <w:color w:val="000000"/>
                <w:sz w:val="23"/>
              </w:rPr>
              <w:t>7.</w:t>
            </w:r>
          </w:p>
        </w:tc>
        <w:tc>
          <w:tcPr>
            <w:tcW w:w="3196"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Pr="00915181" w:rsidRDefault="00AC4925" w:rsidP="003B1790">
            <w:pPr>
              <w:autoSpaceDE w:val="0"/>
              <w:autoSpaceDN w:val="0"/>
              <w:spacing w:before="94" w:after="0" w:line="262" w:lineRule="auto"/>
              <w:ind w:left="68" w:right="144"/>
              <w:rPr>
                <w:lang w:val="ru-RU"/>
              </w:rPr>
            </w:pPr>
            <w:r w:rsidRPr="00915181">
              <w:rPr>
                <w:rFonts w:ascii="Times New Roman" w:eastAsia="Times New Roman" w:hAnsi="Times New Roman"/>
                <w:color w:val="000000"/>
                <w:sz w:val="23"/>
                <w:lang w:val="ru-RU"/>
              </w:rPr>
              <w:t>Наблюдение и эксперимент как ведущие методы биологии</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Pr="002B2932" w:rsidRDefault="005D07D1" w:rsidP="003B1790">
            <w:pPr>
              <w:autoSpaceDE w:val="0"/>
              <w:autoSpaceDN w:val="0"/>
              <w:spacing w:before="94" w:after="0" w:line="233" w:lineRule="auto"/>
              <w:ind w:left="68"/>
              <w:rPr>
                <w:lang w:val="ru-RU"/>
              </w:rPr>
            </w:pPr>
            <w:r>
              <w:rPr>
                <w:lang w:val="ru-RU"/>
              </w:rPr>
              <w:t>18.10</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Pr="002B2932" w:rsidRDefault="00AC4925" w:rsidP="003B1790">
            <w:pPr>
              <w:autoSpaceDE w:val="0"/>
              <w:autoSpaceDN w:val="0"/>
              <w:spacing w:before="94" w:after="0" w:line="233" w:lineRule="auto"/>
              <w:ind w:left="70"/>
              <w:rPr>
                <w:lang w:val="ru-RU"/>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Pr="002B2932" w:rsidRDefault="004D235F" w:rsidP="004D235F">
            <w:pPr>
              <w:autoSpaceDE w:val="0"/>
              <w:autoSpaceDN w:val="0"/>
              <w:spacing w:before="94" w:after="0" w:line="233" w:lineRule="auto"/>
              <w:rPr>
                <w:lang w:val="ru-RU"/>
              </w:rPr>
            </w:pPr>
            <w:r w:rsidRPr="00C43416">
              <w:rPr>
                <w:rFonts w:ascii="Times New Roman" w:eastAsia="Times New Roman" w:hAnsi="Times New Roman" w:cs="Times New Roman"/>
                <w:color w:val="000000"/>
                <w:w w:val="97"/>
                <w:sz w:val="24"/>
                <w:szCs w:val="24"/>
                <w:lang w:val="ru-RU"/>
              </w:rPr>
              <w:t>Проведение элементарных экспериментов и наблюдений на примерах растений (гелиотропизм и геотропизм) и одноклеточных животных (фототаксис и хемотаксис) и др. с описанием целей, выдвижением гипотез (предположений), получения новых фактов</w:t>
            </w:r>
          </w:p>
        </w:tc>
        <w:tc>
          <w:tcPr>
            <w:tcW w:w="1086"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Pr="002B2932" w:rsidRDefault="00AC4925" w:rsidP="003B1790">
            <w:pPr>
              <w:autoSpaceDE w:val="0"/>
              <w:autoSpaceDN w:val="0"/>
              <w:spacing w:before="94" w:after="0" w:line="262" w:lineRule="auto"/>
              <w:ind w:left="68" w:right="432"/>
              <w:rPr>
                <w:lang w:val="ru-RU"/>
              </w:rPr>
            </w:pPr>
          </w:p>
        </w:tc>
      </w:tr>
      <w:tr w:rsidR="00AC4925" w:rsidRPr="006C54EA" w:rsidTr="00FF23FE">
        <w:trPr>
          <w:trHeight w:hRule="exact" w:val="1703"/>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Default="00AC4925" w:rsidP="003B1790">
            <w:pPr>
              <w:autoSpaceDE w:val="0"/>
              <w:autoSpaceDN w:val="0"/>
              <w:spacing w:before="94" w:after="0" w:line="233" w:lineRule="auto"/>
              <w:ind w:left="70"/>
            </w:pPr>
            <w:r>
              <w:rPr>
                <w:rFonts w:ascii="Times New Roman" w:eastAsia="Times New Roman" w:hAnsi="Times New Roman"/>
                <w:color w:val="000000"/>
                <w:sz w:val="23"/>
              </w:rPr>
              <w:lastRenderedPageBreak/>
              <w:t>8.</w:t>
            </w:r>
          </w:p>
        </w:tc>
        <w:tc>
          <w:tcPr>
            <w:tcW w:w="3196"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Pr="00915181" w:rsidRDefault="00AC4925" w:rsidP="003B1790">
            <w:pPr>
              <w:autoSpaceDE w:val="0"/>
              <w:autoSpaceDN w:val="0"/>
              <w:spacing w:before="94" w:after="0" w:line="271" w:lineRule="auto"/>
              <w:ind w:left="68" w:right="432"/>
              <w:rPr>
                <w:lang w:val="ru-RU"/>
              </w:rPr>
            </w:pPr>
            <w:r w:rsidRPr="00915181">
              <w:rPr>
                <w:rFonts w:ascii="Times New Roman" w:eastAsia="Times New Roman" w:hAnsi="Times New Roman"/>
                <w:color w:val="000000"/>
                <w:sz w:val="23"/>
                <w:lang w:val="ru-RU"/>
              </w:rPr>
              <w:t xml:space="preserve">Метод описания в биологии (наглядный, </w:t>
            </w:r>
            <w:r w:rsidRPr="00915181">
              <w:rPr>
                <w:lang w:val="ru-RU"/>
              </w:rPr>
              <w:br/>
            </w:r>
            <w:r w:rsidRPr="00915181">
              <w:rPr>
                <w:rFonts w:ascii="Times New Roman" w:eastAsia="Times New Roman" w:hAnsi="Times New Roman"/>
                <w:color w:val="000000"/>
                <w:sz w:val="23"/>
                <w:lang w:val="ru-RU"/>
              </w:rPr>
              <w:t>словесный,</w:t>
            </w:r>
            <w:r w:rsidR="004D235F">
              <w:rPr>
                <w:rFonts w:ascii="Times New Roman" w:eastAsia="Times New Roman" w:hAnsi="Times New Roman"/>
                <w:color w:val="000000"/>
                <w:sz w:val="23"/>
                <w:lang w:val="ru-RU"/>
              </w:rPr>
              <w:t xml:space="preserve"> </w:t>
            </w:r>
            <w:r w:rsidRPr="00915181">
              <w:rPr>
                <w:rFonts w:ascii="Times New Roman" w:eastAsia="Times New Roman" w:hAnsi="Times New Roman"/>
                <w:color w:val="000000"/>
                <w:sz w:val="23"/>
                <w:lang w:val="ru-RU"/>
              </w:rPr>
              <w:t xml:space="preserve">схематический) </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Pr="002B2932" w:rsidRDefault="005D07D1" w:rsidP="003B1790">
            <w:pPr>
              <w:autoSpaceDE w:val="0"/>
              <w:autoSpaceDN w:val="0"/>
              <w:spacing w:before="94" w:after="0" w:line="233" w:lineRule="auto"/>
              <w:ind w:left="68"/>
              <w:rPr>
                <w:lang w:val="ru-RU"/>
              </w:rPr>
            </w:pPr>
            <w:r>
              <w:rPr>
                <w:lang w:val="ru-RU"/>
              </w:rPr>
              <w:t>25.10</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Pr="002B2932" w:rsidRDefault="00AC4925" w:rsidP="003B1790">
            <w:pPr>
              <w:autoSpaceDE w:val="0"/>
              <w:autoSpaceDN w:val="0"/>
              <w:spacing w:before="94" w:after="0" w:line="233" w:lineRule="auto"/>
              <w:ind w:left="70"/>
              <w:rPr>
                <w:lang w:val="ru-RU"/>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Pr="00C50534" w:rsidRDefault="00C50534" w:rsidP="00C50534">
            <w:pPr>
              <w:autoSpaceDE w:val="0"/>
              <w:autoSpaceDN w:val="0"/>
              <w:spacing w:before="94" w:after="0" w:line="233" w:lineRule="auto"/>
              <w:rPr>
                <w:rFonts w:ascii="Times New Roman" w:hAnsi="Times New Roman" w:cs="Times New Roman"/>
                <w:sz w:val="24"/>
                <w:szCs w:val="24"/>
                <w:lang w:val="ru-RU"/>
              </w:rPr>
            </w:pPr>
            <w:r w:rsidRPr="00C50534">
              <w:rPr>
                <w:rFonts w:ascii="Times New Roman" w:hAnsi="Times New Roman" w:cs="Times New Roman"/>
                <w:sz w:val="24"/>
                <w:szCs w:val="24"/>
                <w:lang w:val="ru-RU"/>
              </w:rPr>
              <w:t xml:space="preserve">Характеризовать метод описания в биологии (наглядный, словесный, схематический). Описывать объекты живой природы по гербарным материалам и влажным препаратам. </w:t>
            </w:r>
            <w:r w:rsidRPr="00C50534">
              <w:rPr>
                <w:rFonts w:ascii="Times New Roman" w:hAnsi="Times New Roman" w:cs="Times New Roman"/>
                <w:sz w:val="24"/>
                <w:szCs w:val="24"/>
              </w:rPr>
              <w:t>Преобразовывать печатный текст в схему</w:t>
            </w:r>
            <w:r>
              <w:rPr>
                <w:rFonts w:ascii="Times New Roman" w:hAnsi="Times New Roman" w:cs="Times New Roman"/>
                <w:sz w:val="24"/>
                <w:szCs w:val="24"/>
                <w:lang w:val="ru-RU"/>
              </w:rPr>
              <w:t>.</w:t>
            </w:r>
          </w:p>
        </w:tc>
        <w:tc>
          <w:tcPr>
            <w:tcW w:w="1086"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Pr="00915181" w:rsidRDefault="00AC4925" w:rsidP="003B1790">
            <w:pPr>
              <w:autoSpaceDE w:val="0"/>
              <w:autoSpaceDN w:val="0"/>
              <w:spacing w:before="94" w:after="0"/>
              <w:ind w:left="68" w:right="144"/>
              <w:rPr>
                <w:lang w:val="ru-RU"/>
              </w:rPr>
            </w:pPr>
          </w:p>
        </w:tc>
      </w:tr>
      <w:tr w:rsidR="00AC4925" w:rsidRPr="002A1DA2" w:rsidTr="00FF23FE">
        <w:trPr>
          <w:trHeight w:hRule="exact" w:val="1838"/>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Default="00AC4925" w:rsidP="003B1790">
            <w:pPr>
              <w:autoSpaceDE w:val="0"/>
              <w:autoSpaceDN w:val="0"/>
              <w:spacing w:before="94" w:after="0" w:line="233" w:lineRule="auto"/>
              <w:ind w:left="70"/>
            </w:pPr>
            <w:r>
              <w:rPr>
                <w:rFonts w:ascii="Times New Roman" w:eastAsia="Times New Roman" w:hAnsi="Times New Roman"/>
                <w:color w:val="000000"/>
                <w:sz w:val="23"/>
              </w:rPr>
              <w:t>9.</w:t>
            </w:r>
          </w:p>
        </w:tc>
        <w:tc>
          <w:tcPr>
            <w:tcW w:w="3196" w:type="dxa"/>
            <w:tcBorders>
              <w:top w:val="single" w:sz="4" w:space="0" w:color="000000"/>
              <w:left w:val="single" w:sz="4" w:space="0" w:color="000000"/>
              <w:bottom w:val="single" w:sz="4" w:space="0" w:color="000000"/>
              <w:right w:val="single" w:sz="4" w:space="0" w:color="000000"/>
            </w:tcBorders>
            <w:tcMar>
              <w:left w:w="0" w:type="dxa"/>
              <w:right w:w="0" w:type="dxa"/>
            </w:tcMar>
          </w:tcPr>
          <w:p w:rsidR="002A1DA2" w:rsidRDefault="00AC4925" w:rsidP="002A1DA2">
            <w:pPr>
              <w:autoSpaceDE w:val="0"/>
              <w:autoSpaceDN w:val="0"/>
              <w:spacing w:before="94" w:after="0" w:line="271" w:lineRule="auto"/>
              <w:ind w:left="68"/>
              <w:rPr>
                <w:rFonts w:ascii="Times New Roman" w:eastAsia="Times New Roman" w:hAnsi="Times New Roman"/>
                <w:color w:val="000000"/>
                <w:sz w:val="23"/>
                <w:lang w:val="ru-RU"/>
              </w:rPr>
            </w:pPr>
            <w:r w:rsidRPr="00915181">
              <w:rPr>
                <w:rFonts w:ascii="Times New Roman" w:eastAsia="Times New Roman" w:hAnsi="Times New Roman"/>
                <w:color w:val="000000"/>
                <w:sz w:val="23"/>
                <w:lang w:val="ru-RU"/>
              </w:rPr>
              <w:t>Метод измерения (инструменты измерения). Лабор</w:t>
            </w:r>
            <w:r w:rsidR="00FF23FE">
              <w:rPr>
                <w:rFonts w:ascii="Times New Roman" w:eastAsia="Times New Roman" w:hAnsi="Times New Roman"/>
                <w:color w:val="000000"/>
                <w:sz w:val="23"/>
                <w:lang w:val="ru-RU"/>
              </w:rPr>
              <w:t>.</w:t>
            </w:r>
            <w:r w:rsidRPr="00915181">
              <w:rPr>
                <w:rFonts w:ascii="Times New Roman" w:eastAsia="Times New Roman" w:hAnsi="Times New Roman"/>
                <w:color w:val="000000"/>
                <w:sz w:val="23"/>
                <w:lang w:val="ru-RU"/>
              </w:rPr>
              <w:t xml:space="preserve"> работа №2</w:t>
            </w:r>
            <w:r w:rsidR="002A1DA2">
              <w:rPr>
                <w:rFonts w:ascii="Times New Roman" w:eastAsia="Times New Roman" w:hAnsi="Times New Roman"/>
                <w:color w:val="000000"/>
                <w:sz w:val="23"/>
                <w:lang w:val="ru-RU"/>
              </w:rPr>
              <w:t xml:space="preserve">. </w:t>
            </w:r>
            <w:r w:rsidR="002A1DA2" w:rsidRPr="00915181">
              <w:rPr>
                <w:rFonts w:ascii="Times New Roman" w:eastAsia="Times New Roman" w:hAnsi="Times New Roman"/>
                <w:color w:val="000000"/>
                <w:sz w:val="23"/>
                <w:lang w:val="ru-RU"/>
              </w:rPr>
              <w:t xml:space="preserve">Метод классификации </w:t>
            </w:r>
            <w:r w:rsidR="002A1DA2" w:rsidRPr="00915181">
              <w:rPr>
                <w:lang w:val="ru-RU"/>
              </w:rPr>
              <w:br/>
            </w:r>
            <w:r w:rsidR="002A1DA2" w:rsidRPr="00915181">
              <w:rPr>
                <w:rFonts w:ascii="Times New Roman" w:eastAsia="Times New Roman" w:hAnsi="Times New Roman"/>
                <w:color w:val="000000"/>
                <w:sz w:val="23"/>
                <w:lang w:val="ru-RU"/>
              </w:rPr>
              <w:t xml:space="preserve">организмов, применение </w:t>
            </w:r>
            <w:r w:rsidR="002A1DA2" w:rsidRPr="00915181">
              <w:rPr>
                <w:lang w:val="ru-RU"/>
              </w:rPr>
              <w:br/>
            </w:r>
            <w:r w:rsidR="002A1DA2" w:rsidRPr="00915181">
              <w:rPr>
                <w:rFonts w:ascii="Times New Roman" w:eastAsia="Times New Roman" w:hAnsi="Times New Roman"/>
                <w:color w:val="000000"/>
                <w:sz w:val="23"/>
                <w:lang w:val="ru-RU"/>
              </w:rPr>
              <w:t>двойных названий организмов</w:t>
            </w:r>
          </w:p>
          <w:p w:rsidR="002A1DA2" w:rsidRPr="00915181" w:rsidRDefault="002A1DA2" w:rsidP="003B1790">
            <w:pPr>
              <w:autoSpaceDE w:val="0"/>
              <w:autoSpaceDN w:val="0"/>
              <w:spacing w:before="94" w:after="0" w:line="271" w:lineRule="auto"/>
              <w:ind w:left="68"/>
              <w:rPr>
                <w:lang w:val="ru-RU"/>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Pr="002B2932" w:rsidRDefault="005D07D1" w:rsidP="003B1790">
            <w:pPr>
              <w:autoSpaceDE w:val="0"/>
              <w:autoSpaceDN w:val="0"/>
              <w:spacing w:before="94" w:after="0" w:line="233" w:lineRule="auto"/>
              <w:ind w:left="68"/>
              <w:rPr>
                <w:lang w:val="ru-RU"/>
              </w:rPr>
            </w:pPr>
            <w:r>
              <w:rPr>
                <w:lang w:val="ru-RU"/>
              </w:rPr>
              <w:t>08.11</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Pr="002B2932" w:rsidRDefault="00AC4925" w:rsidP="003B1790">
            <w:pPr>
              <w:autoSpaceDE w:val="0"/>
              <w:autoSpaceDN w:val="0"/>
              <w:spacing w:before="94" w:after="0" w:line="233" w:lineRule="auto"/>
              <w:ind w:left="70"/>
              <w:rPr>
                <w:lang w:val="ru-RU"/>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tcPr>
          <w:p w:rsidR="002A1DA2" w:rsidRPr="00ED0A87" w:rsidRDefault="00C50534" w:rsidP="00C50534">
            <w:pPr>
              <w:autoSpaceDE w:val="0"/>
              <w:autoSpaceDN w:val="0"/>
              <w:spacing w:before="94" w:after="0" w:line="233" w:lineRule="auto"/>
              <w:rPr>
                <w:lang w:val="ru-RU"/>
              </w:rPr>
            </w:pPr>
            <w:r w:rsidRPr="00C50534">
              <w:rPr>
                <w:rFonts w:ascii="Times New Roman" w:hAnsi="Times New Roman" w:cs="Times New Roman"/>
                <w:sz w:val="24"/>
                <w:szCs w:val="24"/>
                <w:lang w:val="ru-RU"/>
              </w:rPr>
              <w:t xml:space="preserve">Характеризовать метод измерения. Различать инструменты измерения. </w:t>
            </w:r>
            <w:r w:rsidRPr="002A1DA2">
              <w:rPr>
                <w:rFonts w:ascii="Times New Roman" w:hAnsi="Times New Roman" w:cs="Times New Roman"/>
                <w:sz w:val="24"/>
                <w:szCs w:val="24"/>
                <w:lang w:val="ru-RU"/>
              </w:rPr>
              <w:t>Объяснять в каких случаях</w:t>
            </w:r>
            <w:r w:rsidRPr="00C50534">
              <w:rPr>
                <w:rFonts w:ascii="Times New Roman" w:hAnsi="Times New Roman" w:cs="Times New Roman"/>
                <w:sz w:val="24"/>
                <w:szCs w:val="24"/>
                <w:lang w:val="ru-RU"/>
              </w:rPr>
              <w:t xml:space="preserve">  </w:t>
            </w:r>
            <w:r w:rsidRPr="002A1DA2">
              <w:rPr>
                <w:rFonts w:ascii="Times New Roman" w:hAnsi="Times New Roman" w:cs="Times New Roman"/>
                <w:sz w:val="24"/>
                <w:szCs w:val="24"/>
                <w:lang w:val="ru-RU"/>
              </w:rPr>
              <w:t xml:space="preserve">применяются инструменты </w:t>
            </w:r>
            <w:r w:rsidRPr="002A1DA2">
              <w:rPr>
                <w:lang w:val="ru-RU"/>
              </w:rPr>
              <w:t>измерения</w:t>
            </w:r>
            <w:r w:rsidR="00ED0A87">
              <w:rPr>
                <w:lang w:val="ru-RU"/>
              </w:rPr>
              <w:t xml:space="preserve">. </w:t>
            </w:r>
            <w:r w:rsidR="002A1DA2" w:rsidRPr="002A1DA2">
              <w:rPr>
                <w:rFonts w:ascii="Times New Roman" w:hAnsi="Times New Roman" w:cs="Times New Roman"/>
                <w:sz w:val="24"/>
                <w:szCs w:val="24"/>
                <w:lang w:val="ru-RU"/>
              </w:rPr>
              <w:t>Преобразовывать печатный текст в схему</w:t>
            </w:r>
          </w:p>
        </w:tc>
        <w:tc>
          <w:tcPr>
            <w:tcW w:w="1086"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Pr="002B2932" w:rsidRDefault="00AC4925" w:rsidP="003B1790">
            <w:pPr>
              <w:autoSpaceDE w:val="0"/>
              <w:autoSpaceDN w:val="0"/>
              <w:spacing w:before="94" w:after="0" w:line="262" w:lineRule="auto"/>
              <w:ind w:left="68" w:right="288"/>
              <w:rPr>
                <w:lang w:val="ru-RU"/>
              </w:rPr>
            </w:pPr>
          </w:p>
        </w:tc>
      </w:tr>
      <w:tr w:rsidR="00AC4925" w:rsidRPr="00695C65" w:rsidTr="00FF23FE">
        <w:trPr>
          <w:trHeight w:hRule="exact" w:val="1029"/>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Default="00AC4925" w:rsidP="003B1790">
            <w:pPr>
              <w:autoSpaceDE w:val="0"/>
              <w:autoSpaceDN w:val="0"/>
              <w:spacing w:before="94" w:after="0" w:line="233" w:lineRule="auto"/>
              <w:jc w:val="center"/>
            </w:pPr>
            <w:r>
              <w:rPr>
                <w:rFonts w:ascii="Times New Roman" w:eastAsia="Times New Roman" w:hAnsi="Times New Roman"/>
                <w:color w:val="000000"/>
                <w:sz w:val="23"/>
              </w:rPr>
              <w:t>10.</w:t>
            </w:r>
          </w:p>
        </w:tc>
        <w:tc>
          <w:tcPr>
            <w:tcW w:w="3196" w:type="dxa"/>
            <w:tcBorders>
              <w:top w:val="single" w:sz="4" w:space="0" w:color="000000"/>
              <w:left w:val="single" w:sz="4" w:space="0" w:color="000000"/>
              <w:bottom w:val="single" w:sz="4" w:space="0" w:color="000000"/>
              <w:right w:val="single" w:sz="4" w:space="0" w:color="000000"/>
            </w:tcBorders>
            <w:tcMar>
              <w:left w:w="0" w:type="dxa"/>
              <w:right w:w="0" w:type="dxa"/>
            </w:tcMar>
          </w:tcPr>
          <w:p w:rsidR="002A1DA2" w:rsidRPr="002A1DA2" w:rsidRDefault="002A1DA2" w:rsidP="003B1790">
            <w:pPr>
              <w:autoSpaceDE w:val="0"/>
              <w:autoSpaceDN w:val="0"/>
              <w:spacing w:before="94" w:after="0" w:line="271" w:lineRule="auto"/>
              <w:ind w:left="68" w:right="288"/>
              <w:rPr>
                <w:rFonts w:ascii="Times New Roman" w:eastAsia="Times New Roman" w:hAnsi="Times New Roman"/>
                <w:color w:val="000000"/>
                <w:sz w:val="23"/>
                <w:lang w:val="ru-RU"/>
              </w:rPr>
            </w:pPr>
            <w:r w:rsidRPr="002A1DA2">
              <w:rPr>
                <w:lang w:val="ru-RU"/>
              </w:rPr>
              <w:t>Контр</w:t>
            </w:r>
            <w:r w:rsidR="00FF23FE">
              <w:rPr>
                <w:lang w:val="ru-RU"/>
              </w:rPr>
              <w:t>.</w:t>
            </w:r>
            <w:r w:rsidRPr="002A1DA2">
              <w:rPr>
                <w:lang w:val="ru-RU"/>
              </w:rPr>
              <w:t xml:space="preserve"> работа № 1 по теме: Методы изучения живой природы (урок рефлексии)</w:t>
            </w:r>
          </w:p>
          <w:p w:rsidR="002A1DA2" w:rsidRDefault="002A1DA2" w:rsidP="003B1790">
            <w:pPr>
              <w:autoSpaceDE w:val="0"/>
              <w:autoSpaceDN w:val="0"/>
              <w:spacing w:before="94" w:after="0" w:line="271" w:lineRule="auto"/>
              <w:ind w:left="68" w:right="288"/>
              <w:rPr>
                <w:rFonts w:ascii="Times New Roman" w:eastAsia="Times New Roman" w:hAnsi="Times New Roman"/>
                <w:color w:val="000000"/>
                <w:sz w:val="23"/>
                <w:lang w:val="ru-RU"/>
              </w:rPr>
            </w:pPr>
          </w:p>
          <w:p w:rsidR="002A1DA2" w:rsidRDefault="002A1DA2" w:rsidP="003B1790">
            <w:pPr>
              <w:autoSpaceDE w:val="0"/>
              <w:autoSpaceDN w:val="0"/>
              <w:spacing w:before="94" w:after="0" w:line="271" w:lineRule="auto"/>
              <w:ind w:left="68" w:right="288"/>
              <w:rPr>
                <w:rFonts w:ascii="Times New Roman" w:eastAsia="Times New Roman" w:hAnsi="Times New Roman"/>
                <w:color w:val="000000"/>
                <w:sz w:val="23"/>
                <w:lang w:val="ru-RU"/>
              </w:rPr>
            </w:pPr>
          </w:p>
          <w:p w:rsidR="002A1DA2" w:rsidRPr="00915181" w:rsidRDefault="002A1DA2" w:rsidP="003B1790">
            <w:pPr>
              <w:autoSpaceDE w:val="0"/>
              <w:autoSpaceDN w:val="0"/>
              <w:spacing w:before="94" w:after="0" w:line="271" w:lineRule="auto"/>
              <w:ind w:left="68" w:right="288"/>
              <w:rPr>
                <w:lang w:val="ru-RU"/>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Pr="002B2932" w:rsidRDefault="005D07D1" w:rsidP="003B1790">
            <w:pPr>
              <w:autoSpaceDE w:val="0"/>
              <w:autoSpaceDN w:val="0"/>
              <w:spacing w:before="94" w:after="0" w:line="233" w:lineRule="auto"/>
              <w:ind w:left="68"/>
              <w:rPr>
                <w:lang w:val="ru-RU"/>
              </w:rPr>
            </w:pPr>
            <w:r>
              <w:rPr>
                <w:lang w:val="ru-RU"/>
              </w:rPr>
              <w:t>15.11</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Pr="002B2932" w:rsidRDefault="00AC4925" w:rsidP="003B1790">
            <w:pPr>
              <w:autoSpaceDE w:val="0"/>
              <w:autoSpaceDN w:val="0"/>
              <w:spacing w:before="94" w:after="0" w:line="233" w:lineRule="auto"/>
              <w:ind w:left="70"/>
              <w:rPr>
                <w:lang w:val="ru-RU"/>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Default="00AC4925" w:rsidP="00ED0A87">
            <w:pPr>
              <w:autoSpaceDE w:val="0"/>
              <w:autoSpaceDN w:val="0"/>
              <w:spacing w:before="94" w:after="0" w:line="233" w:lineRule="auto"/>
              <w:rPr>
                <w:rFonts w:ascii="Times New Roman" w:hAnsi="Times New Roman" w:cs="Times New Roman"/>
                <w:sz w:val="24"/>
                <w:szCs w:val="24"/>
                <w:lang w:val="ru-RU"/>
              </w:rPr>
            </w:pPr>
          </w:p>
          <w:p w:rsidR="002A1DA2" w:rsidRPr="002A1DA2" w:rsidRDefault="002A1DA2" w:rsidP="00ED0A87">
            <w:pPr>
              <w:autoSpaceDE w:val="0"/>
              <w:autoSpaceDN w:val="0"/>
              <w:spacing w:before="94" w:after="0" w:line="233" w:lineRule="auto"/>
              <w:rPr>
                <w:rFonts w:ascii="Times New Roman" w:hAnsi="Times New Roman" w:cs="Times New Roman"/>
                <w:sz w:val="24"/>
                <w:szCs w:val="24"/>
                <w:lang w:val="ru-RU"/>
              </w:rPr>
            </w:pPr>
          </w:p>
        </w:tc>
        <w:tc>
          <w:tcPr>
            <w:tcW w:w="1086" w:type="dxa"/>
            <w:tcBorders>
              <w:top w:val="single" w:sz="4" w:space="0" w:color="000000"/>
              <w:left w:val="single" w:sz="4" w:space="0" w:color="000000"/>
              <w:bottom w:val="single" w:sz="4" w:space="0" w:color="000000"/>
              <w:right w:val="single" w:sz="4" w:space="0" w:color="000000"/>
            </w:tcBorders>
            <w:tcMar>
              <w:left w:w="0" w:type="dxa"/>
              <w:right w:w="0" w:type="dxa"/>
            </w:tcMar>
          </w:tcPr>
          <w:p w:rsidR="00AC4925" w:rsidRPr="002B2932" w:rsidRDefault="00AC4925" w:rsidP="003B1790">
            <w:pPr>
              <w:autoSpaceDE w:val="0"/>
              <w:autoSpaceDN w:val="0"/>
              <w:spacing w:before="94" w:after="0" w:line="233" w:lineRule="auto"/>
              <w:ind w:left="68"/>
              <w:rPr>
                <w:lang w:val="ru-RU"/>
              </w:rPr>
            </w:pPr>
          </w:p>
        </w:tc>
      </w:tr>
      <w:tr w:rsidR="007D2947" w:rsidRPr="00695C65" w:rsidTr="00FF23FE">
        <w:trPr>
          <w:trHeight w:hRule="exact" w:val="1413"/>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6C54EA" w:rsidRDefault="007D2947" w:rsidP="003B1790">
            <w:pPr>
              <w:autoSpaceDE w:val="0"/>
              <w:autoSpaceDN w:val="0"/>
              <w:spacing w:before="94" w:after="0" w:line="233" w:lineRule="auto"/>
              <w:jc w:val="center"/>
              <w:rPr>
                <w:rFonts w:ascii="Times New Roman" w:eastAsia="Times New Roman" w:hAnsi="Times New Roman"/>
                <w:color w:val="000000"/>
                <w:sz w:val="23"/>
                <w:lang w:val="ru-RU"/>
              </w:rPr>
            </w:pPr>
          </w:p>
          <w:p w:rsidR="007D2947" w:rsidRPr="007D2947" w:rsidRDefault="007D2947" w:rsidP="007D2947">
            <w:pPr>
              <w:rPr>
                <w:rFonts w:ascii="Times New Roman" w:eastAsia="Times New Roman" w:hAnsi="Times New Roman"/>
                <w:sz w:val="23"/>
                <w:lang w:val="ru-RU"/>
              </w:rPr>
            </w:pPr>
            <w:r>
              <w:rPr>
                <w:rFonts w:ascii="Times New Roman" w:eastAsia="Times New Roman" w:hAnsi="Times New Roman"/>
                <w:sz w:val="23"/>
                <w:lang w:val="ru-RU"/>
              </w:rPr>
              <w:t>11</w:t>
            </w:r>
          </w:p>
        </w:tc>
        <w:tc>
          <w:tcPr>
            <w:tcW w:w="319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915181" w:rsidRDefault="007D2947" w:rsidP="00C50534">
            <w:pPr>
              <w:autoSpaceDE w:val="0"/>
              <w:autoSpaceDN w:val="0"/>
              <w:spacing w:before="94" w:after="0" w:line="230" w:lineRule="auto"/>
              <w:ind w:left="68"/>
              <w:rPr>
                <w:lang w:val="ru-RU"/>
              </w:rPr>
            </w:pPr>
            <w:r w:rsidRPr="00915181">
              <w:rPr>
                <w:rFonts w:ascii="Times New Roman" w:eastAsia="Times New Roman" w:hAnsi="Times New Roman"/>
                <w:color w:val="000000"/>
                <w:sz w:val="23"/>
                <w:lang w:val="ru-RU"/>
              </w:rPr>
              <w:t>Понятие об организме.</w:t>
            </w:r>
          </w:p>
          <w:p w:rsidR="007D2947" w:rsidRPr="009C3E0A" w:rsidRDefault="007D2947" w:rsidP="00FF23FE">
            <w:pPr>
              <w:autoSpaceDE w:val="0"/>
              <w:autoSpaceDN w:val="0"/>
              <w:spacing w:before="68" w:after="0" w:line="271" w:lineRule="auto"/>
              <w:ind w:left="68" w:right="720"/>
              <w:rPr>
                <w:lang w:val="ru-RU"/>
              </w:rPr>
            </w:pPr>
            <w:r w:rsidRPr="00915181">
              <w:rPr>
                <w:rFonts w:ascii="Times New Roman" w:eastAsia="Times New Roman" w:hAnsi="Times New Roman"/>
                <w:color w:val="000000"/>
                <w:sz w:val="23"/>
                <w:lang w:val="ru-RU"/>
              </w:rPr>
              <w:t xml:space="preserve">Доядерные и ядерные организмы. </w:t>
            </w:r>
            <w:r w:rsidRPr="009C3E0A">
              <w:rPr>
                <w:rFonts w:ascii="Times New Roman" w:eastAsia="Times New Roman" w:hAnsi="Times New Roman"/>
                <w:color w:val="000000"/>
                <w:sz w:val="23"/>
                <w:lang w:val="ru-RU"/>
              </w:rPr>
              <w:t>Лабор</w:t>
            </w:r>
            <w:r w:rsidR="00FF23FE">
              <w:rPr>
                <w:rFonts w:ascii="Times New Roman" w:eastAsia="Times New Roman" w:hAnsi="Times New Roman"/>
                <w:color w:val="000000"/>
                <w:sz w:val="23"/>
                <w:lang w:val="ru-RU"/>
              </w:rPr>
              <w:t>.</w:t>
            </w:r>
            <w:r w:rsidR="002A1DA2">
              <w:rPr>
                <w:rFonts w:ascii="Times New Roman" w:eastAsia="Times New Roman" w:hAnsi="Times New Roman"/>
                <w:color w:val="000000"/>
                <w:sz w:val="23"/>
                <w:lang w:val="ru-RU"/>
              </w:rPr>
              <w:t xml:space="preserve"> </w:t>
            </w:r>
            <w:r w:rsidRPr="009C3E0A">
              <w:rPr>
                <w:rFonts w:ascii="Times New Roman" w:eastAsia="Times New Roman" w:hAnsi="Times New Roman"/>
                <w:color w:val="000000"/>
                <w:sz w:val="23"/>
                <w:lang w:val="ru-RU"/>
              </w:rPr>
              <w:t>работа №3</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5D07D1" w:rsidP="003B1790">
            <w:pPr>
              <w:autoSpaceDE w:val="0"/>
              <w:autoSpaceDN w:val="0"/>
              <w:spacing w:before="94" w:after="0" w:line="233" w:lineRule="auto"/>
              <w:ind w:left="68"/>
              <w:rPr>
                <w:lang w:val="ru-RU"/>
              </w:rPr>
            </w:pPr>
            <w:r>
              <w:rPr>
                <w:lang w:val="ru-RU"/>
              </w:rPr>
              <w:t>22.11</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70"/>
              <w:rPr>
                <w:lang w:val="ru-RU"/>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ED0A87" w:rsidRDefault="00C50534" w:rsidP="00ED0A87">
            <w:pPr>
              <w:autoSpaceDE w:val="0"/>
              <w:autoSpaceDN w:val="0"/>
              <w:spacing w:before="94" w:after="0" w:line="233" w:lineRule="auto"/>
              <w:rPr>
                <w:rFonts w:ascii="Times New Roman" w:hAnsi="Times New Roman" w:cs="Times New Roman"/>
                <w:sz w:val="24"/>
                <w:szCs w:val="24"/>
                <w:lang w:val="ru-RU"/>
              </w:rPr>
            </w:pPr>
            <w:r w:rsidRPr="00ED0A87">
              <w:rPr>
                <w:rFonts w:ascii="Times New Roman" w:hAnsi="Times New Roman" w:cs="Times New Roman"/>
                <w:sz w:val="24"/>
                <w:szCs w:val="24"/>
                <w:lang w:val="ru-RU"/>
              </w:rPr>
              <w:t xml:space="preserve">Определяют понятие и организм. Организуют образовательное пространство. Выбирают основания и критерии для классификации  доядерных и ядерных организмов. </w:t>
            </w:r>
          </w:p>
        </w:tc>
        <w:tc>
          <w:tcPr>
            <w:tcW w:w="108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68"/>
              <w:rPr>
                <w:lang w:val="ru-RU"/>
              </w:rPr>
            </w:pPr>
          </w:p>
        </w:tc>
      </w:tr>
      <w:tr w:rsidR="007D2947" w:rsidRPr="00695C65" w:rsidTr="00FF23FE">
        <w:trPr>
          <w:trHeight w:hRule="exact" w:val="1136"/>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4D235F" w:rsidRDefault="007D2947" w:rsidP="003B1790">
            <w:pPr>
              <w:autoSpaceDE w:val="0"/>
              <w:autoSpaceDN w:val="0"/>
              <w:spacing w:before="94" w:after="0" w:line="233" w:lineRule="auto"/>
              <w:jc w:val="center"/>
              <w:rPr>
                <w:rFonts w:ascii="Times New Roman" w:eastAsia="Times New Roman" w:hAnsi="Times New Roman"/>
                <w:color w:val="000000"/>
                <w:sz w:val="23"/>
                <w:lang w:val="ru-RU"/>
              </w:rPr>
            </w:pPr>
            <w:r>
              <w:rPr>
                <w:rFonts w:ascii="Times New Roman" w:eastAsia="Times New Roman" w:hAnsi="Times New Roman"/>
                <w:color w:val="000000"/>
                <w:sz w:val="23"/>
                <w:lang w:val="ru-RU"/>
              </w:rPr>
              <w:t>12</w:t>
            </w:r>
          </w:p>
        </w:tc>
        <w:tc>
          <w:tcPr>
            <w:tcW w:w="319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915181" w:rsidRDefault="007D2947" w:rsidP="00C50534">
            <w:pPr>
              <w:autoSpaceDE w:val="0"/>
              <w:autoSpaceDN w:val="0"/>
              <w:spacing w:before="94" w:after="0" w:line="262" w:lineRule="auto"/>
              <w:ind w:left="68"/>
              <w:rPr>
                <w:lang w:val="ru-RU"/>
              </w:rPr>
            </w:pPr>
            <w:r w:rsidRPr="00915181">
              <w:rPr>
                <w:rFonts w:ascii="Times New Roman" w:eastAsia="Times New Roman" w:hAnsi="Times New Roman"/>
                <w:color w:val="000000"/>
                <w:sz w:val="23"/>
                <w:lang w:val="ru-RU"/>
              </w:rPr>
              <w:t>Клетка и её открытие.</w:t>
            </w:r>
            <w:r w:rsidR="00ED0A87">
              <w:rPr>
                <w:rFonts w:ascii="Times New Roman" w:eastAsia="Times New Roman" w:hAnsi="Times New Roman"/>
                <w:color w:val="000000"/>
                <w:sz w:val="23"/>
                <w:lang w:val="ru-RU"/>
              </w:rPr>
              <w:t xml:space="preserve"> </w:t>
            </w:r>
            <w:r w:rsidRPr="00915181">
              <w:rPr>
                <w:rFonts w:ascii="Times New Roman" w:eastAsia="Times New Roman" w:hAnsi="Times New Roman"/>
                <w:color w:val="000000"/>
                <w:sz w:val="23"/>
                <w:lang w:val="ru-RU"/>
              </w:rPr>
              <w:t xml:space="preserve">Цитология— наука о клетке </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5D07D1" w:rsidP="003B1790">
            <w:pPr>
              <w:autoSpaceDE w:val="0"/>
              <w:autoSpaceDN w:val="0"/>
              <w:spacing w:before="94" w:after="0" w:line="233" w:lineRule="auto"/>
              <w:ind w:left="68"/>
              <w:rPr>
                <w:lang w:val="ru-RU"/>
              </w:rPr>
            </w:pPr>
            <w:r>
              <w:rPr>
                <w:lang w:val="ru-RU"/>
              </w:rPr>
              <w:t>29.11</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70"/>
              <w:rPr>
                <w:lang w:val="ru-RU"/>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9C3E0A" w:rsidP="009C3E0A">
            <w:pPr>
              <w:autoSpaceDE w:val="0"/>
              <w:autoSpaceDN w:val="0"/>
              <w:spacing w:before="94" w:after="0" w:line="233" w:lineRule="auto"/>
              <w:rPr>
                <w:lang w:val="ru-RU"/>
              </w:rPr>
            </w:pPr>
            <w:r>
              <w:rPr>
                <w:rFonts w:ascii="Times New Roman" w:hAnsi="Times New Roman" w:cs="Times New Roman"/>
                <w:sz w:val="24"/>
                <w:szCs w:val="24"/>
                <w:lang w:val="ru-RU"/>
              </w:rPr>
              <w:t xml:space="preserve">Определяют </w:t>
            </w:r>
            <w:r w:rsidR="00ED0A87" w:rsidRPr="00ED0A87">
              <w:rPr>
                <w:rFonts w:ascii="Times New Roman" w:eastAsia="Times New Roman" w:hAnsi="Times New Roman" w:cs="Times New Roman"/>
                <w:color w:val="000000"/>
                <w:w w:val="97"/>
                <w:sz w:val="24"/>
                <w:szCs w:val="24"/>
                <w:lang w:val="ru-RU"/>
              </w:rPr>
              <w:t>особенност</w:t>
            </w:r>
            <w:r>
              <w:rPr>
                <w:rFonts w:ascii="Times New Roman" w:eastAsia="Times New Roman" w:hAnsi="Times New Roman" w:cs="Times New Roman"/>
                <w:color w:val="000000"/>
                <w:w w:val="97"/>
                <w:sz w:val="24"/>
                <w:szCs w:val="24"/>
                <w:lang w:val="ru-RU"/>
              </w:rPr>
              <w:t>и</w:t>
            </w:r>
            <w:r w:rsidR="00ED0A87" w:rsidRPr="00ED0A87">
              <w:rPr>
                <w:rFonts w:ascii="Times New Roman" w:eastAsia="Times New Roman" w:hAnsi="Times New Roman" w:cs="Times New Roman"/>
                <w:color w:val="000000"/>
                <w:w w:val="97"/>
                <w:sz w:val="24"/>
                <w:szCs w:val="24"/>
                <w:lang w:val="ru-RU"/>
              </w:rPr>
              <w:t xml:space="preserve"> строения и функци</w:t>
            </w:r>
            <w:r>
              <w:rPr>
                <w:rFonts w:ascii="Times New Roman" w:eastAsia="Times New Roman" w:hAnsi="Times New Roman" w:cs="Times New Roman"/>
                <w:color w:val="000000"/>
                <w:w w:val="97"/>
                <w:sz w:val="24"/>
                <w:szCs w:val="24"/>
                <w:lang w:val="ru-RU"/>
              </w:rPr>
              <w:t>и</w:t>
            </w:r>
            <w:r w:rsidR="00ED0A87" w:rsidRPr="00ED0A87">
              <w:rPr>
                <w:rFonts w:ascii="Times New Roman" w:eastAsia="Times New Roman" w:hAnsi="Times New Roman" w:cs="Times New Roman"/>
                <w:color w:val="000000"/>
                <w:w w:val="97"/>
                <w:sz w:val="24"/>
                <w:szCs w:val="24"/>
                <w:lang w:val="ru-RU"/>
              </w:rPr>
              <w:t xml:space="preserve"> клеток</w:t>
            </w:r>
            <w:r>
              <w:rPr>
                <w:rFonts w:ascii="Times New Roman" w:eastAsia="Times New Roman" w:hAnsi="Times New Roman" w:cs="Times New Roman"/>
                <w:color w:val="000000"/>
                <w:w w:val="97"/>
                <w:sz w:val="24"/>
                <w:szCs w:val="24"/>
                <w:lang w:val="ru-RU"/>
              </w:rPr>
              <w:t>.</w:t>
            </w:r>
            <w:r w:rsidR="00ED0A87" w:rsidRPr="00ED0A87">
              <w:rPr>
                <w:rFonts w:ascii="Times New Roman" w:eastAsia="Times New Roman" w:hAnsi="Times New Roman" w:cs="Times New Roman"/>
                <w:color w:val="000000"/>
                <w:w w:val="97"/>
                <w:sz w:val="24"/>
                <w:szCs w:val="24"/>
                <w:lang w:val="ru-RU"/>
              </w:rPr>
              <w:t xml:space="preserve">  Аргументирование доводов о клетке как единице строения и жизнедеятельности организмов</w:t>
            </w:r>
          </w:p>
        </w:tc>
        <w:tc>
          <w:tcPr>
            <w:tcW w:w="108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68"/>
              <w:rPr>
                <w:lang w:val="ru-RU"/>
              </w:rPr>
            </w:pPr>
          </w:p>
        </w:tc>
      </w:tr>
      <w:tr w:rsidR="007D2947" w:rsidRPr="00695C65" w:rsidTr="00FF23FE">
        <w:trPr>
          <w:trHeight w:hRule="exact" w:val="982"/>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4D235F" w:rsidRDefault="007D2947" w:rsidP="003B1790">
            <w:pPr>
              <w:autoSpaceDE w:val="0"/>
              <w:autoSpaceDN w:val="0"/>
              <w:spacing w:before="94" w:after="0" w:line="233" w:lineRule="auto"/>
              <w:jc w:val="center"/>
              <w:rPr>
                <w:rFonts w:ascii="Times New Roman" w:eastAsia="Times New Roman" w:hAnsi="Times New Roman"/>
                <w:color w:val="000000"/>
                <w:sz w:val="23"/>
                <w:lang w:val="ru-RU"/>
              </w:rPr>
            </w:pPr>
            <w:r>
              <w:rPr>
                <w:rFonts w:ascii="Times New Roman" w:eastAsia="Times New Roman" w:hAnsi="Times New Roman"/>
                <w:color w:val="000000"/>
                <w:sz w:val="23"/>
                <w:lang w:val="ru-RU"/>
              </w:rPr>
              <w:t>13</w:t>
            </w:r>
          </w:p>
        </w:tc>
        <w:tc>
          <w:tcPr>
            <w:tcW w:w="319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915181" w:rsidRDefault="007D2947" w:rsidP="00FF23FE">
            <w:pPr>
              <w:autoSpaceDE w:val="0"/>
              <w:autoSpaceDN w:val="0"/>
              <w:spacing w:before="92" w:after="0" w:line="271" w:lineRule="auto"/>
              <w:ind w:left="68" w:right="144"/>
              <w:rPr>
                <w:lang w:val="ru-RU"/>
              </w:rPr>
            </w:pPr>
            <w:r w:rsidRPr="00915181">
              <w:rPr>
                <w:rFonts w:ascii="Times New Roman" w:eastAsia="Times New Roman" w:hAnsi="Times New Roman"/>
                <w:color w:val="000000"/>
                <w:sz w:val="23"/>
                <w:lang w:val="ru-RU"/>
              </w:rPr>
              <w:t>Клетка — н</w:t>
            </w:r>
            <w:r w:rsidR="00FF23FE">
              <w:rPr>
                <w:rFonts w:ascii="Times New Roman" w:eastAsia="Times New Roman" w:hAnsi="Times New Roman"/>
                <w:color w:val="000000"/>
                <w:sz w:val="23"/>
                <w:lang w:val="ru-RU"/>
              </w:rPr>
              <w:t>аименьшая единица строения. Лаб.</w:t>
            </w:r>
            <w:r w:rsidRPr="00915181">
              <w:rPr>
                <w:rFonts w:ascii="Times New Roman" w:eastAsia="Times New Roman" w:hAnsi="Times New Roman"/>
                <w:color w:val="000000"/>
                <w:sz w:val="23"/>
                <w:lang w:val="ru-RU"/>
              </w:rPr>
              <w:t>работа</w:t>
            </w:r>
            <w:r w:rsidR="009C3E0A">
              <w:rPr>
                <w:rFonts w:ascii="Times New Roman" w:eastAsia="Times New Roman" w:hAnsi="Times New Roman"/>
                <w:color w:val="000000"/>
                <w:sz w:val="23"/>
                <w:lang w:val="ru-RU"/>
              </w:rPr>
              <w:t xml:space="preserve"> </w:t>
            </w:r>
            <w:r w:rsidRPr="00915181">
              <w:rPr>
                <w:rFonts w:ascii="Times New Roman" w:eastAsia="Times New Roman" w:hAnsi="Times New Roman"/>
                <w:color w:val="000000"/>
                <w:sz w:val="23"/>
                <w:lang w:val="ru-RU"/>
              </w:rPr>
              <w:t>№ 4</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5D07D1" w:rsidP="003B1790">
            <w:pPr>
              <w:autoSpaceDE w:val="0"/>
              <w:autoSpaceDN w:val="0"/>
              <w:spacing w:before="94" w:after="0" w:line="233" w:lineRule="auto"/>
              <w:ind w:left="68"/>
              <w:rPr>
                <w:lang w:val="ru-RU"/>
              </w:rPr>
            </w:pPr>
            <w:r>
              <w:rPr>
                <w:lang w:val="ru-RU"/>
              </w:rPr>
              <w:t>06.12</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70"/>
              <w:rPr>
                <w:lang w:val="ru-RU"/>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401FCD" w:rsidP="00E0614D">
            <w:pPr>
              <w:autoSpaceDE w:val="0"/>
              <w:autoSpaceDN w:val="0"/>
              <w:spacing w:before="94" w:after="0" w:line="233" w:lineRule="auto"/>
              <w:jc w:val="both"/>
              <w:rPr>
                <w:lang w:val="ru-RU"/>
              </w:rPr>
            </w:pPr>
            <w:r w:rsidRPr="00C43416">
              <w:rPr>
                <w:rFonts w:ascii="Times New Roman" w:eastAsia="Times New Roman" w:hAnsi="Times New Roman" w:cs="Times New Roman"/>
                <w:color w:val="000000"/>
                <w:w w:val="97"/>
                <w:sz w:val="24"/>
                <w:szCs w:val="24"/>
                <w:lang w:val="ru-RU"/>
              </w:rPr>
              <w:t xml:space="preserve">Аргументирование доводов о клетке как единице строения и </w:t>
            </w:r>
            <w:r w:rsidRPr="00C43416">
              <w:rPr>
                <w:rFonts w:ascii="Times New Roman" w:hAnsi="Times New Roman" w:cs="Times New Roman"/>
                <w:sz w:val="24"/>
                <w:szCs w:val="24"/>
                <w:lang w:val="ru-RU"/>
              </w:rPr>
              <w:br/>
            </w:r>
            <w:r w:rsidRPr="00C43416">
              <w:rPr>
                <w:rFonts w:ascii="Times New Roman" w:eastAsia="Times New Roman" w:hAnsi="Times New Roman" w:cs="Times New Roman"/>
                <w:color w:val="000000"/>
                <w:w w:val="97"/>
                <w:sz w:val="24"/>
                <w:szCs w:val="24"/>
                <w:lang w:val="ru-RU"/>
              </w:rPr>
              <w:t>жизнедеятельности организмов</w:t>
            </w:r>
          </w:p>
        </w:tc>
        <w:tc>
          <w:tcPr>
            <w:tcW w:w="108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68"/>
              <w:rPr>
                <w:lang w:val="ru-RU"/>
              </w:rPr>
            </w:pPr>
          </w:p>
        </w:tc>
      </w:tr>
      <w:tr w:rsidR="007D2947" w:rsidRPr="00695C65" w:rsidTr="00FF23FE">
        <w:trPr>
          <w:trHeight w:hRule="exact" w:val="1279"/>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4D235F" w:rsidRDefault="007D2947" w:rsidP="003B1790">
            <w:pPr>
              <w:autoSpaceDE w:val="0"/>
              <w:autoSpaceDN w:val="0"/>
              <w:spacing w:before="94" w:after="0" w:line="233" w:lineRule="auto"/>
              <w:jc w:val="center"/>
              <w:rPr>
                <w:rFonts w:ascii="Times New Roman" w:eastAsia="Times New Roman" w:hAnsi="Times New Roman"/>
                <w:color w:val="000000"/>
                <w:sz w:val="23"/>
                <w:lang w:val="ru-RU"/>
              </w:rPr>
            </w:pPr>
            <w:r>
              <w:rPr>
                <w:rFonts w:ascii="Times New Roman" w:eastAsia="Times New Roman" w:hAnsi="Times New Roman"/>
                <w:color w:val="000000"/>
                <w:sz w:val="23"/>
                <w:lang w:val="ru-RU"/>
              </w:rPr>
              <w:t>14</w:t>
            </w:r>
          </w:p>
        </w:tc>
        <w:tc>
          <w:tcPr>
            <w:tcW w:w="319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915181" w:rsidRDefault="007D2947" w:rsidP="00FF23FE">
            <w:pPr>
              <w:autoSpaceDE w:val="0"/>
              <w:autoSpaceDN w:val="0"/>
              <w:spacing w:before="92" w:after="0" w:line="262" w:lineRule="auto"/>
              <w:ind w:left="68" w:right="432"/>
              <w:rPr>
                <w:lang w:val="ru-RU"/>
              </w:rPr>
            </w:pPr>
            <w:r w:rsidRPr="00915181">
              <w:rPr>
                <w:rFonts w:ascii="Times New Roman" w:eastAsia="Times New Roman" w:hAnsi="Times New Roman"/>
                <w:color w:val="000000"/>
                <w:sz w:val="23"/>
                <w:lang w:val="ru-RU"/>
              </w:rPr>
              <w:t xml:space="preserve">Одноклеточные и </w:t>
            </w:r>
            <w:r w:rsidRPr="00915181">
              <w:rPr>
                <w:lang w:val="ru-RU"/>
              </w:rPr>
              <w:br/>
            </w:r>
            <w:r w:rsidRPr="00915181">
              <w:rPr>
                <w:rFonts w:ascii="Times New Roman" w:eastAsia="Times New Roman" w:hAnsi="Times New Roman"/>
                <w:color w:val="000000"/>
                <w:sz w:val="23"/>
                <w:lang w:val="ru-RU"/>
              </w:rPr>
              <w:t>многоклеточные организмы.</w:t>
            </w:r>
            <w:r w:rsidR="00FF23FE">
              <w:rPr>
                <w:lang w:val="ru-RU"/>
              </w:rPr>
              <w:t xml:space="preserve"> </w:t>
            </w:r>
            <w:r w:rsidRPr="00915181">
              <w:rPr>
                <w:rFonts w:ascii="Times New Roman" w:eastAsia="Times New Roman" w:hAnsi="Times New Roman"/>
                <w:color w:val="000000"/>
                <w:sz w:val="23"/>
                <w:lang w:val="ru-RU"/>
              </w:rPr>
              <w:t>Клетки, ткани, органы, системы органов</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5D07D1" w:rsidP="003B1790">
            <w:pPr>
              <w:autoSpaceDE w:val="0"/>
              <w:autoSpaceDN w:val="0"/>
              <w:spacing w:before="94" w:after="0" w:line="233" w:lineRule="auto"/>
              <w:ind w:left="68"/>
              <w:rPr>
                <w:lang w:val="ru-RU"/>
              </w:rPr>
            </w:pPr>
            <w:r>
              <w:rPr>
                <w:lang w:val="ru-RU"/>
              </w:rPr>
              <w:t>13.12</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70"/>
              <w:rPr>
                <w:lang w:val="ru-RU"/>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401FCD" w:rsidP="00E0614D">
            <w:pPr>
              <w:autoSpaceDE w:val="0"/>
              <w:autoSpaceDN w:val="0"/>
              <w:spacing w:before="94" w:after="0" w:line="233" w:lineRule="auto"/>
              <w:jc w:val="both"/>
              <w:rPr>
                <w:lang w:val="ru-RU"/>
              </w:rPr>
            </w:pPr>
            <w:r w:rsidRPr="00C43416">
              <w:rPr>
                <w:rFonts w:ascii="Times New Roman" w:eastAsia="Times New Roman" w:hAnsi="Times New Roman" w:cs="Times New Roman"/>
                <w:color w:val="000000"/>
                <w:w w:val="97"/>
                <w:sz w:val="24"/>
                <w:szCs w:val="24"/>
                <w:lang w:val="ru-RU"/>
              </w:rPr>
              <w:t>Установление взаимосвязей между особенностями строения и функциями клеток и тканей, органов и систем органов</w:t>
            </w:r>
          </w:p>
        </w:tc>
        <w:tc>
          <w:tcPr>
            <w:tcW w:w="108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68"/>
              <w:rPr>
                <w:lang w:val="ru-RU"/>
              </w:rPr>
            </w:pPr>
          </w:p>
        </w:tc>
      </w:tr>
      <w:tr w:rsidR="007D2947" w:rsidRPr="00695C65" w:rsidTr="00FF23FE">
        <w:trPr>
          <w:trHeight w:hRule="exact" w:val="1553"/>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4D235F" w:rsidRDefault="007D2947" w:rsidP="003B1790">
            <w:pPr>
              <w:autoSpaceDE w:val="0"/>
              <w:autoSpaceDN w:val="0"/>
              <w:spacing w:before="94" w:after="0" w:line="233" w:lineRule="auto"/>
              <w:jc w:val="center"/>
              <w:rPr>
                <w:rFonts w:ascii="Times New Roman" w:eastAsia="Times New Roman" w:hAnsi="Times New Roman"/>
                <w:color w:val="000000"/>
                <w:sz w:val="23"/>
                <w:lang w:val="ru-RU"/>
              </w:rPr>
            </w:pPr>
            <w:r>
              <w:rPr>
                <w:rFonts w:ascii="Times New Roman" w:eastAsia="Times New Roman" w:hAnsi="Times New Roman"/>
                <w:color w:val="000000"/>
                <w:sz w:val="23"/>
                <w:lang w:val="ru-RU"/>
              </w:rPr>
              <w:t>15</w:t>
            </w:r>
          </w:p>
        </w:tc>
        <w:tc>
          <w:tcPr>
            <w:tcW w:w="319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915181" w:rsidRDefault="007D2947" w:rsidP="00C50534">
            <w:pPr>
              <w:autoSpaceDE w:val="0"/>
              <w:autoSpaceDN w:val="0"/>
              <w:spacing w:before="92" w:after="0" w:line="233" w:lineRule="auto"/>
              <w:jc w:val="center"/>
              <w:rPr>
                <w:lang w:val="ru-RU"/>
              </w:rPr>
            </w:pPr>
            <w:r w:rsidRPr="00915181">
              <w:rPr>
                <w:rFonts w:ascii="Times New Roman" w:eastAsia="Times New Roman" w:hAnsi="Times New Roman"/>
                <w:color w:val="000000"/>
                <w:sz w:val="23"/>
                <w:lang w:val="ru-RU"/>
              </w:rPr>
              <w:t>Жизнедеятельность организмов.</w:t>
            </w:r>
          </w:p>
          <w:p w:rsidR="007D2947" w:rsidRPr="00915181" w:rsidRDefault="007D2947" w:rsidP="00E0614D">
            <w:pPr>
              <w:autoSpaceDE w:val="0"/>
              <w:autoSpaceDN w:val="0"/>
              <w:spacing w:before="68" w:after="0"/>
              <w:ind w:left="68"/>
              <w:rPr>
                <w:lang w:val="ru-RU"/>
              </w:rPr>
            </w:pPr>
            <w:r w:rsidRPr="00915181">
              <w:rPr>
                <w:rFonts w:ascii="Times New Roman" w:eastAsia="Times New Roman" w:hAnsi="Times New Roman"/>
                <w:color w:val="000000"/>
                <w:sz w:val="23"/>
                <w:lang w:val="ru-RU"/>
              </w:rPr>
              <w:t>Особенности строения и процессов</w:t>
            </w:r>
            <w:r w:rsidR="00E0614D">
              <w:rPr>
                <w:rFonts w:ascii="Times New Roman" w:eastAsia="Times New Roman" w:hAnsi="Times New Roman"/>
                <w:color w:val="000000"/>
                <w:sz w:val="23"/>
                <w:lang w:val="ru-RU"/>
              </w:rPr>
              <w:t xml:space="preserve"> </w:t>
            </w:r>
            <w:r w:rsidRPr="00915181">
              <w:rPr>
                <w:rFonts w:ascii="Times New Roman" w:eastAsia="Times New Roman" w:hAnsi="Times New Roman"/>
                <w:color w:val="000000"/>
                <w:sz w:val="23"/>
                <w:lang w:val="ru-RU"/>
              </w:rPr>
              <w:t>жизнедеятельности у растений, животных, бактерий и грибов</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5D07D1" w:rsidP="003B1790">
            <w:pPr>
              <w:autoSpaceDE w:val="0"/>
              <w:autoSpaceDN w:val="0"/>
              <w:spacing w:before="94" w:after="0" w:line="233" w:lineRule="auto"/>
              <w:ind w:left="68"/>
              <w:rPr>
                <w:lang w:val="ru-RU"/>
              </w:rPr>
            </w:pPr>
            <w:r>
              <w:rPr>
                <w:lang w:val="ru-RU"/>
              </w:rPr>
              <w:t>20.12</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70"/>
              <w:rPr>
                <w:lang w:val="ru-RU"/>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401FCD" w:rsidP="00E0614D">
            <w:pPr>
              <w:autoSpaceDE w:val="0"/>
              <w:autoSpaceDN w:val="0"/>
              <w:spacing w:before="94" w:after="0" w:line="233" w:lineRule="auto"/>
              <w:jc w:val="both"/>
              <w:rPr>
                <w:lang w:val="ru-RU"/>
              </w:rPr>
            </w:pPr>
            <w:r w:rsidRPr="00C43416">
              <w:rPr>
                <w:rFonts w:ascii="Times New Roman" w:eastAsia="Times New Roman" w:hAnsi="Times New Roman" w:cs="Times New Roman"/>
                <w:color w:val="000000"/>
                <w:w w:val="97"/>
                <w:sz w:val="24"/>
                <w:szCs w:val="24"/>
                <w:lang w:val="ru-RU"/>
              </w:rPr>
              <w:t>Выявление сущности жизненно важных процессов у организмов разных царств: питание, дыхание, выделение, их сравнение; Обоснование роли раздражимости клеток;</w:t>
            </w:r>
          </w:p>
        </w:tc>
        <w:tc>
          <w:tcPr>
            <w:tcW w:w="108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68"/>
              <w:rPr>
                <w:lang w:val="ru-RU"/>
              </w:rPr>
            </w:pPr>
          </w:p>
        </w:tc>
      </w:tr>
      <w:tr w:rsidR="007D2947" w:rsidRPr="00E0614D" w:rsidTr="00FF23FE">
        <w:trPr>
          <w:trHeight w:hRule="exact" w:val="1968"/>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4D235F" w:rsidRDefault="007D2947" w:rsidP="003B1790">
            <w:pPr>
              <w:autoSpaceDE w:val="0"/>
              <w:autoSpaceDN w:val="0"/>
              <w:spacing w:before="94" w:after="0" w:line="233" w:lineRule="auto"/>
              <w:jc w:val="center"/>
              <w:rPr>
                <w:rFonts w:ascii="Times New Roman" w:eastAsia="Times New Roman" w:hAnsi="Times New Roman"/>
                <w:color w:val="000000"/>
                <w:sz w:val="23"/>
                <w:lang w:val="ru-RU"/>
              </w:rPr>
            </w:pPr>
            <w:r>
              <w:rPr>
                <w:rFonts w:ascii="Times New Roman" w:eastAsia="Times New Roman" w:hAnsi="Times New Roman"/>
                <w:color w:val="000000"/>
                <w:sz w:val="23"/>
                <w:lang w:val="ru-RU"/>
              </w:rPr>
              <w:t>16</w:t>
            </w:r>
          </w:p>
        </w:tc>
        <w:tc>
          <w:tcPr>
            <w:tcW w:w="319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915181" w:rsidRDefault="007D2947" w:rsidP="00E0614D">
            <w:pPr>
              <w:autoSpaceDE w:val="0"/>
              <w:autoSpaceDN w:val="0"/>
              <w:spacing w:before="94" w:after="0" w:line="281" w:lineRule="auto"/>
              <w:ind w:left="68"/>
              <w:rPr>
                <w:lang w:val="ru-RU"/>
              </w:rPr>
            </w:pPr>
            <w:r w:rsidRPr="00915181">
              <w:rPr>
                <w:rFonts w:ascii="Times New Roman" w:eastAsia="Times New Roman" w:hAnsi="Times New Roman"/>
                <w:color w:val="000000"/>
                <w:sz w:val="23"/>
                <w:lang w:val="ru-RU"/>
              </w:rPr>
              <w:t>Свойства организмов: питание, дыхание, выделение, движение,</w:t>
            </w:r>
            <w:r w:rsidR="00401FCD">
              <w:rPr>
                <w:rFonts w:ascii="Times New Roman" w:eastAsia="Times New Roman" w:hAnsi="Times New Roman"/>
                <w:color w:val="000000"/>
                <w:sz w:val="23"/>
                <w:lang w:val="ru-RU"/>
              </w:rPr>
              <w:t xml:space="preserve"> </w:t>
            </w:r>
            <w:r w:rsidRPr="00915181">
              <w:rPr>
                <w:rFonts w:ascii="Times New Roman" w:eastAsia="Times New Roman" w:hAnsi="Times New Roman"/>
                <w:color w:val="000000"/>
                <w:sz w:val="23"/>
                <w:lang w:val="ru-RU"/>
              </w:rPr>
              <w:t>размножение, развитие, раздражимость, приспособленность.</w:t>
            </w:r>
            <w:r w:rsidR="00401FCD">
              <w:rPr>
                <w:rFonts w:ascii="Times New Roman" w:eastAsia="Times New Roman" w:hAnsi="Times New Roman"/>
                <w:color w:val="000000"/>
                <w:sz w:val="23"/>
                <w:lang w:val="ru-RU"/>
              </w:rPr>
              <w:t xml:space="preserve"> </w:t>
            </w:r>
            <w:r w:rsidRPr="00915181">
              <w:rPr>
                <w:rFonts w:ascii="Times New Roman" w:eastAsia="Times New Roman" w:hAnsi="Times New Roman"/>
                <w:color w:val="000000"/>
                <w:sz w:val="23"/>
                <w:lang w:val="ru-RU"/>
              </w:rPr>
              <w:t xml:space="preserve">Организм </w:t>
            </w:r>
            <w:r w:rsidR="00E0614D">
              <w:rPr>
                <w:rFonts w:ascii="Times New Roman" w:eastAsia="Times New Roman" w:hAnsi="Times New Roman"/>
                <w:color w:val="000000"/>
                <w:sz w:val="23"/>
                <w:lang w:val="ru-RU"/>
              </w:rPr>
              <w:t>-</w:t>
            </w:r>
            <w:r w:rsidRPr="00915181">
              <w:rPr>
                <w:rFonts w:ascii="Times New Roman" w:eastAsia="Times New Roman" w:hAnsi="Times New Roman"/>
                <w:color w:val="000000"/>
                <w:sz w:val="23"/>
                <w:lang w:val="ru-RU"/>
              </w:rPr>
              <w:t>единое цело</w:t>
            </w:r>
            <w:r w:rsidR="00401FCD">
              <w:rPr>
                <w:rFonts w:ascii="Times New Roman" w:eastAsia="Times New Roman" w:hAnsi="Times New Roman"/>
                <w:color w:val="000000"/>
                <w:sz w:val="23"/>
                <w:lang w:val="ru-RU"/>
              </w:rPr>
              <w:t>е.</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5D07D1" w:rsidP="003B1790">
            <w:pPr>
              <w:autoSpaceDE w:val="0"/>
              <w:autoSpaceDN w:val="0"/>
              <w:spacing w:before="94" w:after="0" w:line="233" w:lineRule="auto"/>
              <w:ind w:left="68"/>
              <w:rPr>
                <w:lang w:val="ru-RU"/>
              </w:rPr>
            </w:pPr>
            <w:r>
              <w:rPr>
                <w:lang w:val="ru-RU"/>
              </w:rPr>
              <w:t>27.12</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70"/>
              <w:rPr>
                <w:lang w:val="ru-RU"/>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2C4FAA" w:rsidP="009C3E0A">
            <w:pPr>
              <w:autoSpaceDE w:val="0"/>
              <w:autoSpaceDN w:val="0"/>
              <w:spacing w:before="94" w:after="0" w:line="233" w:lineRule="auto"/>
              <w:rPr>
                <w:lang w:val="ru-RU"/>
              </w:rPr>
            </w:pPr>
            <w:r w:rsidRPr="00C43416">
              <w:rPr>
                <w:rFonts w:ascii="Times New Roman" w:eastAsia="Times New Roman" w:hAnsi="Times New Roman" w:cs="Times New Roman"/>
                <w:color w:val="000000"/>
                <w:w w:val="97"/>
                <w:sz w:val="24"/>
                <w:szCs w:val="24"/>
                <w:lang w:val="ru-RU"/>
              </w:rPr>
              <w:t>Сравнение свойств организмов: движения, размножения, развития; Анализ причин разнообразия организмов</w:t>
            </w:r>
            <w:r w:rsidR="009C3E0A">
              <w:rPr>
                <w:rFonts w:ascii="Times New Roman" w:eastAsia="Times New Roman" w:hAnsi="Times New Roman" w:cs="Times New Roman"/>
                <w:color w:val="000000"/>
                <w:w w:val="97"/>
                <w:sz w:val="24"/>
                <w:szCs w:val="24"/>
                <w:lang w:val="ru-RU"/>
              </w:rPr>
              <w:t>.</w:t>
            </w:r>
          </w:p>
        </w:tc>
        <w:tc>
          <w:tcPr>
            <w:tcW w:w="108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68"/>
              <w:rPr>
                <w:lang w:val="ru-RU"/>
              </w:rPr>
            </w:pPr>
          </w:p>
        </w:tc>
      </w:tr>
      <w:tr w:rsidR="007D2947" w:rsidRPr="00E0614D" w:rsidTr="00FF23FE">
        <w:trPr>
          <w:trHeight w:hRule="exact" w:val="2311"/>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4D235F" w:rsidRDefault="007D2947" w:rsidP="003B1790">
            <w:pPr>
              <w:autoSpaceDE w:val="0"/>
              <w:autoSpaceDN w:val="0"/>
              <w:spacing w:before="94" w:after="0" w:line="233" w:lineRule="auto"/>
              <w:jc w:val="center"/>
              <w:rPr>
                <w:rFonts w:ascii="Times New Roman" w:eastAsia="Times New Roman" w:hAnsi="Times New Roman"/>
                <w:color w:val="000000"/>
                <w:sz w:val="23"/>
                <w:lang w:val="ru-RU"/>
              </w:rPr>
            </w:pPr>
            <w:r>
              <w:rPr>
                <w:rFonts w:ascii="Times New Roman" w:eastAsia="Times New Roman" w:hAnsi="Times New Roman"/>
                <w:color w:val="000000"/>
                <w:sz w:val="23"/>
                <w:lang w:val="ru-RU"/>
              </w:rPr>
              <w:lastRenderedPageBreak/>
              <w:t>17</w:t>
            </w:r>
          </w:p>
        </w:tc>
        <w:tc>
          <w:tcPr>
            <w:tcW w:w="319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915181" w:rsidRDefault="007D2947" w:rsidP="00E0614D">
            <w:pPr>
              <w:autoSpaceDE w:val="0"/>
              <w:autoSpaceDN w:val="0"/>
              <w:spacing w:before="94" w:after="0" w:line="283" w:lineRule="auto"/>
              <w:ind w:left="68" w:right="144"/>
              <w:rPr>
                <w:lang w:val="ru-RU"/>
              </w:rPr>
            </w:pPr>
            <w:r w:rsidRPr="00915181">
              <w:rPr>
                <w:rFonts w:ascii="Times New Roman" w:eastAsia="Times New Roman" w:hAnsi="Times New Roman"/>
                <w:color w:val="000000"/>
                <w:sz w:val="23"/>
                <w:lang w:val="ru-RU"/>
              </w:rPr>
              <w:t>Разнообразие организмов и их классификация (таксоны в биологии:</w:t>
            </w:r>
            <w:r w:rsidR="00E0614D">
              <w:rPr>
                <w:rFonts w:ascii="Times New Roman" w:eastAsia="Times New Roman" w:hAnsi="Times New Roman"/>
                <w:color w:val="000000"/>
                <w:sz w:val="23"/>
                <w:lang w:val="ru-RU"/>
              </w:rPr>
              <w:t xml:space="preserve"> </w:t>
            </w:r>
            <w:r w:rsidRPr="00915181">
              <w:rPr>
                <w:rFonts w:ascii="Times New Roman" w:eastAsia="Times New Roman" w:hAnsi="Times New Roman"/>
                <w:color w:val="000000"/>
                <w:sz w:val="23"/>
                <w:lang w:val="ru-RU"/>
              </w:rPr>
              <w:t xml:space="preserve">царства, типы (отделы), классы, отряды </w:t>
            </w:r>
            <w:r w:rsidRPr="00915181">
              <w:rPr>
                <w:lang w:val="ru-RU"/>
              </w:rPr>
              <w:br/>
            </w:r>
            <w:r w:rsidRPr="00915181">
              <w:rPr>
                <w:rFonts w:ascii="Times New Roman" w:eastAsia="Times New Roman" w:hAnsi="Times New Roman"/>
                <w:color w:val="000000"/>
                <w:sz w:val="23"/>
                <w:lang w:val="ru-RU"/>
              </w:rPr>
              <w:t xml:space="preserve">(порядки), семейства, </w:t>
            </w:r>
            <w:r w:rsidRPr="00915181">
              <w:rPr>
                <w:lang w:val="ru-RU"/>
              </w:rPr>
              <w:br/>
            </w:r>
            <w:r w:rsidRPr="00915181">
              <w:rPr>
                <w:rFonts w:ascii="Times New Roman" w:eastAsia="Times New Roman" w:hAnsi="Times New Roman"/>
                <w:color w:val="000000"/>
                <w:sz w:val="23"/>
                <w:lang w:val="ru-RU"/>
              </w:rPr>
              <w:t>роды,</w:t>
            </w:r>
            <w:r w:rsidR="009C3E0A">
              <w:rPr>
                <w:rFonts w:ascii="Times New Roman" w:eastAsia="Times New Roman" w:hAnsi="Times New Roman"/>
                <w:color w:val="000000"/>
                <w:sz w:val="23"/>
                <w:lang w:val="ru-RU"/>
              </w:rPr>
              <w:t xml:space="preserve"> </w:t>
            </w:r>
            <w:r w:rsidRPr="00915181">
              <w:rPr>
                <w:rFonts w:ascii="Times New Roman" w:eastAsia="Times New Roman" w:hAnsi="Times New Roman"/>
                <w:color w:val="000000"/>
                <w:sz w:val="23"/>
                <w:lang w:val="ru-RU"/>
              </w:rPr>
              <w:t>виды. Бактерии и вирусы как формы жизни</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5D07D1" w:rsidP="005D07D1">
            <w:pPr>
              <w:autoSpaceDE w:val="0"/>
              <w:autoSpaceDN w:val="0"/>
              <w:spacing w:before="94" w:after="0" w:line="233" w:lineRule="auto"/>
              <w:ind w:left="68"/>
              <w:rPr>
                <w:lang w:val="ru-RU"/>
              </w:rPr>
            </w:pPr>
            <w:r>
              <w:rPr>
                <w:lang w:val="ru-RU"/>
              </w:rPr>
              <w:t>10.01</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70"/>
              <w:rPr>
                <w:lang w:val="ru-RU"/>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9C3E0A" w:rsidP="009C3E0A">
            <w:pPr>
              <w:autoSpaceDE w:val="0"/>
              <w:autoSpaceDN w:val="0"/>
              <w:spacing w:before="94" w:after="0" w:line="233" w:lineRule="auto"/>
              <w:rPr>
                <w:lang w:val="ru-RU"/>
              </w:rPr>
            </w:pPr>
            <w:r w:rsidRPr="00C43416">
              <w:rPr>
                <w:rFonts w:ascii="Times New Roman" w:eastAsia="Times New Roman" w:hAnsi="Times New Roman" w:cs="Times New Roman"/>
                <w:color w:val="000000"/>
                <w:w w:val="97"/>
                <w:sz w:val="24"/>
                <w:szCs w:val="24"/>
                <w:lang w:val="ru-RU"/>
              </w:rPr>
              <w:t>Классифицирование организмов; Выявление существенных признаков вирусов: паразитизм, большая репродуктивная способность, изменчивость; Исследование и сравнение растительных, животных клеток и тканей;</w:t>
            </w:r>
          </w:p>
        </w:tc>
        <w:tc>
          <w:tcPr>
            <w:tcW w:w="108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68"/>
              <w:rPr>
                <w:lang w:val="ru-RU"/>
              </w:rPr>
            </w:pPr>
          </w:p>
        </w:tc>
      </w:tr>
      <w:tr w:rsidR="007D2947" w:rsidRPr="00695C65" w:rsidTr="00FF23FE">
        <w:trPr>
          <w:trHeight w:hRule="exact" w:val="1550"/>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4D235F" w:rsidRDefault="007D2947" w:rsidP="003B1790">
            <w:pPr>
              <w:autoSpaceDE w:val="0"/>
              <w:autoSpaceDN w:val="0"/>
              <w:spacing w:before="94" w:after="0" w:line="233" w:lineRule="auto"/>
              <w:jc w:val="center"/>
              <w:rPr>
                <w:rFonts w:ascii="Times New Roman" w:eastAsia="Times New Roman" w:hAnsi="Times New Roman"/>
                <w:color w:val="000000"/>
                <w:sz w:val="23"/>
                <w:lang w:val="ru-RU"/>
              </w:rPr>
            </w:pPr>
            <w:r>
              <w:rPr>
                <w:rFonts w:ascii="Times New Roman" w:eastAsia="Times New Roman" w:hAnsi="Times New Roman"/>
                <w:color w:val="000000"/>
                <w:sz w:val="23"/>
                <w:lang w:val="ru-RU"/>
              </w:rPr>
              <w:t>18</w:t>
            </w:r>
          </w:p>
        </w:tc>
        <w:tc>
          <w:tcPr>
            <w:tcW w:w="319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915181" w:rsidRDefault="007D2947" w:rsidP="00C50534">
            <w:pPr>
              <w:autoSpaceDE w:val="0"/>
              <w:autoSpaceDN w:val="0"/>
              <w:spacing w:before="94" w:after="0" w:line="230" w:lineRule="auto"/>
              <w:ind w:left="68"/>
              <w:rPr>
                <w:lang w:val="ru-RU"/>
              </w:rPr>
            </w:pPr>
            <w:r w:rsidRPr="00915181">
              <w:rPr>
                <w:rFonts w:ascii="Times New Roman" w:eastAsia="Times New Roman" w:hAnsi="Times New Roman"/>
                <w:color w:val="000000"/>
                <w:sz w:val="23"/>
                <w:lang w:val="ru-RU"/>
              </w:rPr>
              <w:t>Понятие о среде обитания.</w:t>
            </w:r>
          </w:p>
          <w:p w:rsidR="007D2947" w:rsidRPr="00915181" w:rsidRDefault="007D2947" w:rsidP="00E0614D">
            <w:pPr>
              <w:autoSpaceDE w:val="0"/>
              <w:autoSpaceDN w:val="0"/>
              <w:spacing w:before="68" w:after="0" w:line="271" w:lineRule="auto"/>
              <w:ind w:left="68"/>
              <w:rPr>
                <w:lang w:val="ru-RU"/>
              </w:rPr>
            </w:pPr>
            <w:r w:rsidRPr="00915181">
              <w:rPr>
                <w:rFonts w:ascii="Times New Roman" w:eastAsia="Times New Roman" w:hAnsi="Times New Roman"/>
                <w:color w:val="000000"/>
                <w:sz w:val="23"/>
                <w:lang w:val="ru-RU"/>
              </w:rPr>
              <w:t>Водная, наземно-воздушная, почвенная,</w:t>
            </w:r>
            <w:r w:rsidR="00FF23FE">
              <w:rPr>
                <w:rFonts w:ascii="Times New Roman" w:eastAsia="Times New Roman" w:hAnsi="Times New Roman"/>
                <w:color w:val="000000"/>
                <w:sz w:val="23"/>
                <w:lang w:val="ru-RU"/>
              </w:rPr>
              <w:t xml:space="preserve"> </w:t>
            </w:r>
            <w:r w:rsidRPr="00915181">
              <w:rPr>
                <w:rFonts w:ascii="Times New Roman" w:eastAsia="Times New Roman" w:hAnsi="Times New Roman"/>
                <w:color w:val="000000"/>
                <w:sz w:val="23"/>
                <w:lang w:val="ru-RU"/>
              </w:rPr>
              <w:t>внутриорганизменная среды обитания</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5D07D1" w:rsidP="005D07D1">
            <w:pPr>
              <w:autoSpaceDE w:val="0"/>
              <w:autoSpaceDN w:val="0"/>
              <w:spacing w:before="94" w:after="0" w:line="233" w:lineRule="auto"/>
              <w:ind w:left="68"/>
              <w:rPr>
                <w:lang w:val="ru-RU"/>
              </w:rPr>
            </w:pPr>
            <w:r>
              <w:rPr>
                <w:lang w:val="ru-RU"/>
              </w:rPr>
              <w:t>17.01</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70"/>
              <w:rPr>
                <w:lang w:val="ru-RU"/>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9C3E0A" w:rsidP="009C3E0A">
            <w:pPr>
              <w:autoSpaceDE w:val="0"/>
              <w:autoSpaceDN w:val="0"/>
              <w:spacing w:before="94" w:after="0" w:line="233" w:lineRule="auto"/>
              <w:jc w:val="both"/>
              <w:rPr>
                <w:lang w:val="ru-RU"/>
              </w:rPr>
            </w:pPr>
            <w:r w:rsidRPr="00C43416">
              <w:rPr>
                <w:rFonts w:ascii="Times New Roman" w:eastAsia="Times New Roman" w:hAnsi="Times New Roman" w:cs="Times New Roman"/>
                <w:color w:val="000000"/>
                <w:w w:val="97"/>
                <w:sz w:val="24"/>
                <w:szCs w:val="24"/>
                <w:lang w:val="ru-RU"/>
              </w:rPr>
              <w:t xml:space="preserve">Раскрытие сущности терминов: среда жизни, факторы среды; </w:t>
            </w:r>
            <w:r w:rsidRPr="00C43416">
              <w:rPr>
                <w:rFonts w:ascii="Times New Roman" w:hAnsi="Times New Roman" w:cs="Times New Roman"/>
                <w:sz w:val="24"/>
                <w:szCs w:val="24"/>
                <w:lang w:val="ru-RU"/>
              </w:rPr>
              <w:br/>
            </w:r>
          </w:p>
        </w:tc>
        <w:tc>
          <w:tcPr>
            <w:tcW w:w="108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68"/>
              <w:rPr>
                <w:lang w:val="ru-RU"/>
              </w:rPr>
            </w:pPr>
          </w:p>
        </w:tc>
      </w:tr>
      <w:tr w:rsidR="007D2947" w:rsidRPr="00695C65" w:rsidTr="00FF23FE">
        <w:trPr>
          <w:trHeight w:hRule="exact" w:val="1714"/>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4D235F" w:rsidRDefault="007D2947" w:rsidP="003B1790">
            <w:pPr>
              <w:autoSpaceDE w:val="0"/>
              <w:autoSpaceDN w:val="0"/>
              <w:spacing w:before="94" w:after="0" w:line="233" w:lineRule="auto"/>
              <w:jc w:val="center"/>
              <w:rPr>
                <w:rFonts w:ascii="Times New Roman" w:eastAsia="Times New Roman" w:hAnsi="Times New Roman"/>
                <w:color w:val="000000"/>
                <w:sz w:val="23"/>
                <w:lang w:val="ru-RU"/>
              </w:rPr>
            </w:pPr>
            <w:r>
              <w:rPr>
                <w:rFonts w:ascii="Times New Roman" w:eastAsia="Times New Roman" w:hAnsi="Times New Roman"/>
                <w:color w:val="000000"/>
                <w:sz w:val="23"/>
                <w:lang w:val="ru-RU"/>
              </w:rPr>
              <w:t>19</w:t>
            </w:r>
          </w:p>
        </w:tc>
        <w:tc>
          <w:tcPr>
            <w:tcW w:w="319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915181" w:rsidRDefault="007D2947" w:rsidP="00C50534">
            <w:pPr>
              <w:autoSpaceDE w:val="0"/>
              <w:autoSpaceDN w:val="0"/>
              <w:spacing w:before="94" w:after="0" w:line="271" w:lineRule="auto"/>
              <w:ind w:left="68" w:right="288"/>
              <w:rPr>
                <w:lang w:val="ru-RU"/>
              </w:rPr>
            </w:pPr>
            <w:r w:rsidRPr="00915181">
              <w:rPr>
                <w:rFonts w:ascii="Times New Roman" w:eastAsia="Times New Roman" w:hAnsi="Times New Roman"/>
                <w:color w:val="000000"/>
                <w:sz w:val="23"/>
                <w:lang w:val="ru-RU"/>
              </w:rPr>
              <w:t>Представители сред</w:t>
            </w:r>
            <w:r w:rsidR="009C3E0A">
              <w:rPr>
                <w:rFonts w:ascii="Times New Roman" w:eastAsia="Times New Roman" w:hAnsi="Times New Roman"/>
                <w:color w:val="000000"/>
                <w:sz w:val="23"/>
                <w:lang w:val="ru-RU"/>
              </w:rPr>
              <w:t xml:space="preserve"> </w:t>
            </w:r>
            <w:r w:rsidRPr="00915181">
              <w:rPr>
                <w:rFonts w:ascii="Times New Roman" w:eastAsia="Times New Roman" w:hAnsi="Times New Roman"/>
                <w:color w:val="000000"/>
                <w:sz w:val="23"/>
                <w:lang w:val="ru-RU"/>
              </w:rPr>
              <w:t xml:space="preserve">обитания. Особенности сред обитания организмов </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5D07D1" w:rsidP="005D07D1">
            <w:pPr>
              <w:autoSpaceDE w:val="0"/>
              <w:autoSpaceDN w:val="0"/>
              <w:spacing w:before="94" w:after="0" w:line="233" w:lineRule="auto"/>
              <w:ind w:left="68"/>
              <w:rPr>
                <w:lang w:val="ru-RU"/>
              </w:rPr>
            </w:pPr>
            <w:r>
              <w:rPr>
                <w:lang w:val="ru-RU"/>
              </w:rPr>
              <w:t>24.01</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70"/>
              <w:rPr>
                <w:lang w:val="ru-RU"/>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9C3E0A" w:rsidP="009C3E0A">
            <w:pPr>
              <w:autoSpaceDE w:val="0"/>
              <w:autoSpaceDN w:val="0"/>
              <w:spacing w:before="94" w:after="0" w:line="233" w:lineRule="auto"/>
              <w:rPr>
                <w:lang w:val="ru-RU"/>
              </w:rPr>
            </w:pPr>
            <w:r w:rsidRPr="00C43416">
              <w:rPr>
                <w:rFonts w:ascii="Times New Roman" w:eastAsia="Times New Roman" w:hAnsi="Times New Roman" w:cs="Times New Roman"/>
                <w:color w:val="000000"/>
                <w:w w:val="97"/>
                <w:sz w:val="24"/>
                <w:szCs w:val="24"/>
                <w:lang w:val="ru-RU"/>
              </w:rPr>
              <w:t>Выявление существенных признаков сред обитания: водной, наземно-воздушной, почвенной, организменной; Установление взаимосвязей между распространением организмов в разных средах обитания и приспособленностью к ним</w:t>
            </w:r>
          </w:p>
        </w:tc>
        <w:tc>
          <w:tcPr>
            <w:tcW w:w="108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68"/>
              <w:rPr>
                <w:lang w:val="ru-RU"/>
              </w:rPr>
            </w:pPr>
          </w:p>
        </w:tc>
      </w:tr>
      <w:tr w:rsidR="007D2947" w:rsidRPr="009C3E0A" w:rsidTr="00FF23FE">
        <w:trPr>
          <w:trHeight w:hRule="exact" w:val="1696"/>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4D235F" w:rsidRDefault="007D2947" w:rsidP="003B1790">
            <w:pPr>
              <w:autoSpaceDE w:val="0"/>
              <w:autoSpaceDN w:val="0"/>
              <w:spacing w:before="94" w:after="0" w:line="233" w:lineRule="auto"/>
              <w:jc w:val="center"/>
              <w:rPr>
                <w:rFonts w:ascii="Times New Roman" w:eastAsia="Times New Roman" w:hAnsi="Times New Roman"/>
                <w:color w:val="000000"/>
                <w:sz w:val="23"/>
                <w:lang w:val="ru-RU"/>
              </w:rPr>
            </w:pPr>
            <w:r>
              <w:rPr>
                <w:rFonts w:ascii="Times New Roman" w:eastAsia="Times New Roman" w:hAnsi="Times New Roman"/>
                <w:color w:val="000000"/>
                <w:sz w:val="23"/>
                <w:lang w:val="ru-RU"/>
              </w:rPr>
              <w:t>20</w:t>
            </w:r>
          </w:p>
        </w:tc>
        <w:tc>
          <w:tcPr>
            <w:tcW w:w="319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Default="007D2947" w:rsidP="00C50534">
            <w:pPr>
              <w:autoSpaceDE w:val="0"/>
              <w:autoSpaceDN w:val="0"/>
              <w:spacing w:before="94" w:after="0" w:line="230" w:lineRule="auto"/>
              <w:ind w:left="68"/>
            </w:pPr>
            <w:r>
              <w:rPr>
                <w:rFonts w:ascii="Times New Roman" w:eastAsia="Times New Roman" w:hAnsi="Times New Roman"/>
                <w:color w:val="000000"/>
                <w:sz w:val="23"/>
              </w:rPr>
              <w:t>Особенности сред обитания</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5D07D1" w:rsidP="005D07D1">
            <w:pPr>
              <w:autoSpaceDE w:val="0"/>
              <w:autoSpaceDN w:val="0"/>
              <w:spacing w:before="94" w:after="0" w:line="233" w:lineRule="auto"/>
              <w:ind w:left="68"/>
              <w:rPr>
                <w:lang w:val="ru-RU"/>
              </w:rPr>
            </w:pPr>
            <w:r>
              <w:rPr>
                <w:lang w:val="ru-RU"/>
              </w:rPr>
              <w:t>31.01</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70"/>
              <w:rPr>
                <w:lang w:val="ru-RU"/>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9C3E0A" w:rsidP="00B805C6">
            <w:pPr>
              <w:autoSpaceDE w:val="0"/>
              <w:autoSpaceDN w:val="0"/>
              <w:spacing w:before="94" w:after="0" w:line="233" w:lineRule="auto"/>
              <w:rPr>
                <w:lang w:val="ru-RU"/>
              </w:rPr>
            </w:pPr>
            <w:r w:rsidRPr="00C43416">
              <w:rPr>
                <w:rFonts w:ascii="Times New Roman" w:eastAsia="Times New Roman" w:hAnsi="Times New Roman" w:cs="Times New Roman"/>
                <w:color w:val="000000"/>
                <w:w w:val="97"/>
                <w:sz w:val="24"/>
                <w:szCs w:val="24"/>
                <w:lang w:val="ru-RU"/>
              </w:rPr>
              <w:t>Выявление существенных признаков сред обитания: водной, наземно-воздушной, почвенной, организменной; Установление взаимосвязей между распространением организмов в разных средах обитания и приспособленностью к ним</w:t>
            </w:r>
          </w:p>
        </w:tc>
        <w:tc>
          <w:tcPr>
            <w:tcW w:w="108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68"/>
              <w:rPr>
                <w:lang w:val="ru-RU"/>
              </w:rPr>
            </w:pPr>
          </w:p>
        </w:tc>
      </w:tr>
      <w:tr w:rsidR="007D2947" w:rsidRPr="009C3E0A" w:rsidTr="00FF23FE">
        <w:trPr>
          <w:trHeight w:hRule="exact" w:val="2415"/>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4D235F" w:rsidRDefault="007D2947" w:rsidP="003B1790">
            <w:pPr>
              <w:autoSpaceDE w:val="0"/>
              <w:autoSpaceDN w:val="0"/>
              <w:spacing w:before="94" w:after="0" w:line="233" w:lineRule="auto"/>
              <w:jc w:val="center"/>
              <w:rPr>
                <w:rFonts w:ascii="Times New Roman" w:eastAsia="Times New Roman" w:hAnsi="Times New Roman"/>
                <w:color w:val="000000"/>
                <w:sz w:val="23"/>
                <w:lang w:val="ru-RU"/>
              </w:rPr>
            </w:pPr>
            <w:r>
              <w:rPr>
                <w:rFonts w:ascii="Times New Roman" w:eastAsia="Times New Roman" w:hAnsi="Times New Roman"/>
                <w:color w:val="000000"/>
                <w:sz w:val="23"/>
                <w:lang w:val="ru-RU"/>
              </w:rPr>
              <w:t>21</w:t>
            </w:r>
          </w:p>
        </w:tc>
        <w:tc>
          <w:tcPr>
            <w:tcW w:w="319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Default="007D2947" w:rsidP="00C50534">
            <w:pPr>
              <w:autoSpaceDE w:val="0"/>
              <w:autoSpaceDN w:val="0"/>
              <w:spacing w:before="94" w:after="0" w:line="271" w:lineRule="auto"/>
              <w:ind w:left="68" w:right="282"/>
              <w:jc w:val="both"/>
              <w:rPr>
                <w:rFonts w:ascii="Times New Roman" w:eastAsia="Times New Roman" w:hAnsi="Times New Roman"/>
                <w:color w:val="000000"/>
                <w:sz w:val="23"/>
                <w:lang w:val="ru-RU"/>
              </w:rPr>
            </w:pPr>
            <w:r w:rsidRPr="00915181">
              <w:rPr>
                <w:rFonts w:ascii="Times New Roman" w:eastAsia="Times New Roman" w:hAnsi="Times New Roman"/>
                <w:color w:val="000000"/>
                <w:sz w:val="23"/>
                <w:lang w:val="ru-RU"/>
              </w:rPr>
              <w:t xml:space="preserve">Приспособления организмов к среде обитания. </w:t>
            </w:r>
          </w:p>
          <w:p w:rsidR="007D2947" w:rsidRDefault="007D2947" w:rsidP="00C50534">
            <w:pPr>
              <w:autoSpaceDE w:val="0"/>
              <w:autoSpaceDN w:val="0"/>
              <w:spacing w:before="94" w:after="0" w:line="271" w:lineRule="auto"/>
              <w:ind w:left="68" w:right="282"/>
              <w:jc w:val="both"/>
            </w:pPr>
            <w:r>
              <w:rPr>
                <w:rFonts w:ascii="Times New Roman" w:eastAsia="Times New Roman" w:hAnsi="Times New Roman"/>
                <w:color w:val="000000"/>
                <w:sz w:val="23"/>
              </w:rPr>
              <w:t>Лабораторная</w:t>
            </w:r>
            <w:r w:rsidR="00E0614D">
              <w:rPr>
                <w:rFonts w:ascii="Times New Roman" w:eastAsia="Times New Roman" w:hAnsi="Times New Roman"/>
                <w:color w:val="000000"/>
                <w:sz w:val="23"/>
                <w:lang w:val="ru-RU"/>
              </w:rPr>
              <w:t xml:space="preserve"> </w:t>
            </w:r>
            <w:r>
              <w:rPr>
                <w:rFonts w:ascii="Times New Roman" w:eastAsia="Times New Roman" w:hAnsi="Times New Roman"/>
                <w:color w:val="000000"/>
                <w:sz w:val="23"/>
              </w:rPr>
              <w:t>работа №5</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5D07D1" w:rsidP="003B1790">
            <w:pPr>
              <w:autoSpaceDE w:val="0"/>
              <w:autoSpaceDN w:val="0"/>
              <w:spacing w:before="94" w:after="0" w:line="233" w:lineRule="auto"/>
              <w:ind w:left="68"/>
              <w:rPr>
                <w:lang w:val="ru-RU"/>
              </w:rPr>
            </w:pPr>
            <w:r>
              <w:rPr>
                <w:lang w:val="ru-RU"/>
              </w:rPr>
              <w:t>07.02</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70"/>
              <w:rPr>
                <w:lang w:val="ru-RU"/>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Default="00B805C6" w:rsidP="00B805C6">
            <w:pPr>
              <w:autoSpaceDE w:val="0"/>
              <w:autoSpaceDN w:val="0"/>
              <w:spacing w:before="94" w:after="0" w:line="233" w:lineRule="auto"/>
              <w:rPr>
                <w:rFonts w:ascii="Times New Roman" w:eastAsia="Times New Roman" w:hAnsi="Times New Roman" w:cs="Times New Roman"/>
                <w:color w:val="000000"/>
                <w:w w:val="97"/>
                <w:sz w:val="24"/>
                <w:szCs w:val="24"/>
                <w:lang w:val="ru-RU"/>
              </w:rPr>
            </w:pPr>
            <w:r>
              <w:rPr>
                <w:rFonts w:ascii="Times New Roman" w:eastAsia="Times New Roman" w:hAnsi="Times New Roman" w:cs="Times New Roman"/>
                <w:color w:val="000000"/>
                <w:w w:val="97"/>
                <w:sz w:val="24"/>
                <w:szCs w:val="24"/>
                <w:lang w:val="ru-RU"/>
              </w:rPr>
              <w:t xml:space="preserve">Объяснение </w:t>
            </w:r>
            <w:r w:rsidR="009C3E0A" w:rsidRPr="00C43416">
              <w:rPr>
                <w:rFonts w:ascii="Times New Roman" w:eastAsia="Times New Roman" w:hAnsi="Times New Roman" w:cs="Times New Roman"/>
                <w:color w:val="000000"/>
                <w:w w:val="97"/>
                <w:sz w:val="24"/>
                <w:szCs w:val="24"/>
                <w:lang w:val="ru-RU"/>
              </w:rPr>
              <w:t>появления приспособлений к среде обитания: обтекаемая форма тела, наличие чешуи и плавников у рыб, крепкий крючковидный клюв и острые, загнутые когти у хищных птиц и др</w:t>
            </w:r>
            <w:r w:rsidR="009C3E0A">
              <w:rPr>
                <w:rFonts w:ascii="Times New Roman" w:eastAsia="Times New Roman" w:hAnsi="Times New Roman" w:cs="Times New Roman"/>
                <w:color w:val="000000"/>
                <w:w w:val="97"/>
                <w:sz w:val="24"/>
                <w:szCs w:val="24"/>
                <w:lang w:val="ru-RU"/>
              </w:rPr>
              <w:t>.</w:t>
            </w:r>
          </w:p>
          <w:p w:rsidR="009C3E0A" w:rsidRPr="002B2932" w:rsidRDefault="009C3E0A" w:rsidP="00B805C6">
            <w:pPr>
              <w:autoSpaceDE w:val="0"/>
              <w:autoSpaceDN w:val="0"/>
              <w:spacing w:before="94" w:after="0" w:line="233" w:lineRule="auto"/>
              <w:rPr>
                <w:lang w:val="ru-RU"/>
              </w:rPr>
            </w:pPr>
            <w:r w:rsidRPr="00C43416">
              <w:rPr>
                <w:rFonts w:ascii="Times New Roman" w:eastAsia="Times New Roman" w:hAnsi="Times New Roman" w:cs="Times New Roman"/>
                <w:color w:val="000000"/>
                <w:w w:val="97"/>
                <w:sz w:val="24"/>
                <w:szCs w:val="24"/>
                <w:lang w:val="ru-RU"/>
              </w:rPr>
              <w:t>Сравнение внешнего вида организмов на натуральных объектах, по таблицам, схемам, описаниям</w:t>
            </w:r>
          </w:p>
        </w:tc>
        <w:tc>
          <w:tcPr>
            <w:tcW w:w="108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68"/>
              <w:rPr>
                <w:lang w:val="ru-RU"/>
              </w:rPr>
            </w:pPr>
          </w:p>
        </w:tc>
      </w:tr>
      <w:tr w:rsidR="007D2947" w:rsidRPr="00695C65" w:rsidTr="00FF23FE">
        <w:trPr>
          <w:trHeight w:hRule="exact" w:val="976"/>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Default="007D2947" w:rsidP="003B1790">
            <w:pPr>
              <w:autoSpaceDE w:val="0"/>
              <w:autoSpaceDN w:val="0"/>
              <w:spacing w:before="94" w:after="0" w:line="233" w:lineRule="auto"/>
              <w:jc w:val="center"/>
              <w:rPr>
                <w:rFonts w:ascii="Times New Roman" w:eastAsia="Times New Roman" w:hAnsi="Times New Roman"/>
                <w:color w:val="000000"/>
                <w:sz w:val="23"/>
                <w:lang w:val="ru-RU"/>
              </w:rPr>
            </w:pPr>
            <w:r>
              <w:rPr>
                <w:rFonts w:ascii="Times New Roman" w:eastAsia="Times New Roman" w:hAnsi="Times New Roman"/>
                <w:color w:val="000000"/>
                <w:sz w:val="23"/>
                <w:lang w:val="ru-RU"/>
              </w:rPr>
              <w:t>22</w:t>
            </w:r>
          </w:p>
        </w:tc>
        <w:tc>
          <w:tcPr>
            <w:tcW w:w="319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915181" w:rsidRDefault="007D2947" w:rsidP="00C50534">
            <w:pPr>
              <w:autoSpaceDE w:val="0"/>
              <w:autoSpaceDN w:val="0"/>
              <w:spacing w:before="94" w:after="0" w:line="262" w:lineRule="auto"/>
              <w:ind w:left="68" w:right="288"/>
              <w:rPr>
                <w:lang w:val="ru-RU"/>
              </w:rPr>
            </w:pPr>
            <w:r w:rsidRPr="00915181">
              <w:rPr>
                <w:rFonts w:ascii="Times New Roman" w:eastAsia="Times New Roman" w:hAnsi="Times New Roman"/>
                <w:color w:val="000000"/>
                <w:sz w:val="23"/>
                <w:lang w:val="ru-RU"/>
              </w:rPr>
              <w:t>Сезонные изменения в жизни организмо</w:t>
            </w:r>
            <w:r>
              <w:rPr>
                <w:rFonts w:ascii="Times New Roman" w:eastAsia="Times New Roman" w:hAnsi="Times New Roman"/>
                <w:color w:val="000000"/>
                <w:sz w:val="23"/>
                <w:lang w:val="ru-RU"/>
              </w:rPr>
              <w:t>в</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5D07D1" w:rsidP="003B1790">
            <w:pPr>
              <w:autoSpaceDE w:val="0"/>
              <w:autoSpaceDN w:val="0"/>
              <w:spacing w:before="94" w:after="0" w:line="233" w:lineRule="auto"/>
              <w:ind w:left="68"/>
              <w:rPr>
                <w:lang w:val="ru-RU"/>
              </w:rPr>
            </w:pPr>
            <w:r>
              <w:rPr>
                <w:lang w:val="ru-RU"/>
              </w:rPr>
              <w:t>14.02</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70"/>
              <w:rPr>
                <w:lang w:val="ru-RU"/>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5216C2" w:rsidP="009C3E0A">
            <w:pPr>
              <w:autoSpaceDE w:val="0"/>
              <w:autoSpaceDN w:val="0"/>
              <w:spacing w:before="94" w:after="0" w:line="233" w:lineRule="auto"/>
              <w:rPr>
                <w:lang w:val="ru-RU"/>
              </w:rPr>
            </w:pPr>
            <w:r w:rsidRPr="00C43416">
              <w:rPr>
                <w:rFonts w:ascii="Times New Roman" w:eastAsia="Times New Roman" w:hAnsi="Times New Roman" w:cs="Times New Roman"/>
                <w:color w:val="000000"/>
                <w:w w:val="97"/>
                <w:sz w:val="24"/>
                <w:szCs w:val="24"/>
                <w:lang w:val="ru-RU"/>
              </w:rPr>
              <w:t>Исследование жизни организмов по сезонам, зависимость сезонных явлений от факторов неживой природы</w:t>
            </w:r>
            <w:r>
              <w:rPr>
                <w:rFonts w:ascii="Times New Roman" w:eastAsia="Times New Roman" w:hAnsi="Times New Roman" w:cs="Times New Roman"/>
                <w:color w:val="000000"/>
                <w:w w:val="97"/>
                <w:sz w:val="24"/>
                <w:szCs w:val="24"/>
                <w:lang w:val="ru-RU"/>
              </w:rPr>
              <w:t>.</w:t>
            </w:r>
          </w:p>
        </w:tc>
        <w:tc>
          <w:tcPr>
            <w:tcW w:w="108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68"/>
              <w:rPr>
                <w:lang w:val="ru-RU"/>
              </w:rPr>
            </w:pPr>
          </w:p>
        </w:tc>
      </w:tr>
      <w:tr w:rsidR="007D2947" w:rsidRPr="00695C65" w:rsidTr="00FF23FE">
        <w:trPr>
          <w:trHeight w:hRule="exact" w:val="1854"/>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Default="007D2947" w:rsidP="003B1790">
            <w:pPr>
              <w:autoSpaceDE w:val="0"/>
              <w:autoSpaceDN w:val="0"/>
              <w:spacing w:before="94" w:after="0" w:line="233" w:lineRule="auto"/>
              <w:jc w:val="center"/>
              <w:rPr>
                <w:rFonts w:ascii="Times New Roman" w:eastAsia="Times New Roman" w:hAnsi="Times New Roman"/>
                <w:color w:val="000000"/>
                <w:sz w:val="23"/>
                <w:lang w:val="ru-RU"/>
              </w:rPr>
            </w:pPr>
            <w:r>
              <w:rPr>
                <w:rFonts w:ascii="Times New Roman" w:eastAsia="Times New Roman" w:hAnsi="Times New Roman"/>
                <w:color w:val="000000"/>
                <w:sz w:val="23"/>
                <w:lang w:val="ru-RU"/>
              </w:rPr>
              <w:t>23</w:t>
            </w:r>
          </w:p>
        </w:tc>
        <w:tc>
          <w:tcPr>
            <w:tcW w:w="319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915181" w:rsidRDefault="007D2947" w:rsidP="009C3E0A">
            <w:pPr>
              <w:autoSpaceDE w:val="0"/>
              <w:autoSpaceDN w:val="0"/>
              <w:spacing w:before="94" w:after="0"/>
              <w:ind w:left="68" w:right="720"/>
              <w:rPr>
                <w:lang w:val="ru-RU"/>
              </w:rPr>
            </w:pPr>
            <w:r w:rsidRPr="00915181">
              <w:rPr>
                <w:rFonts w:ascii="Times New Roman" w:eastAsia="Times New Roman" w:hAnsi="Times New Roman"/>
                <w:color w:val="000000"/>
                <w:sz w:val="23"/>
                <w:lang w:val="ru-RU"/>
              </w:rPr>
              <w:t>Понятие о природном сообществе. Взаимосвязи организмов в</w:t>
            </w:r>
            <w:r w:rsidR="009C3E0A">
              <w:rPr>
                <w:rFonts w:ascii="Times New Roman" w:eastAsia="Times New Roman" w:hAnsi="Times New Roman"/>
                <w:color w:val="000000"/>
                <w:sz w:val="23"/>
                <w:lang w:val="ru-RU"/>
              </w:rPr>
              <w:t xml:space="preserve"> </w:t>
            </w:r>
            <w:r w:rsidRPr="00915181">
              <w:rPr>
                <w:rFonts w:ascii="Times New Roman" w:eastAsia="Times New Roman" w:hAnsi="Times New Roman"/>
                <w:color w:val="000000"/>
                <w:sz w:val="23"/>
                <w:lang w:val="ru-RU"/>
              </w:rPr>
              <w:t>природных сообществах</w:t>
            </w:r>
            <w:r w:rsidR="009C3E0A">
              <w:rPr>
                <w:rFonts w:ascii="Times New Roman" w:eastAsia="Times New Roman" w:hAnsi="Times New Roman"/>
                <w:color w:val="000000"/>
                <w:sz w:val="23"/>
                <w:lang w:val="ru-RU"/>
              </w:rPr>
              <w:t>.</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5D07D1" w:rsidP="003B1790">
            <w:pPr>
              <w:autoSpaceDE w:val="0"/>
              <w:autoSpaceDN w:val="0"/>
              <w:spacing w:before="94" w:after="0" w:line="233" w:lineRule="auto"/>
              <w:ind w:left="68"/>
              <w:rPr>
                <w:lang w:val="ru-RU"/>
              </w:rPr>
            </w:pPr>
            <w:r>
              <w:rPr>
                <w:lang w:val="ru-RU"/>
              </w:rPr>
              <w:t>21.02</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70"/>
              <w:rPr>
                <w:lang w:val="ru-RU"/>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9C3E0A" w:rsidP="009C3E0A">
            <w:pPr>
              <w:autoSpaceDE w:val="0"/>
              <w:autoSpaceDN w:val="0"/>
              <w:spacing w:before="94" w:after="0" w:line="233" w:lineRule="auto"/>
              <w:jc w:val="both"/>
              <w:rPr>
                <w:lang w:val="ru-RU"/>
              </w:rPr>
            </w:pPr>
            <w:r w:rsidRPr="00C43416">
              <w:rPr>
                <w:rFonts w:ascii="Times New Roman" w:eastAsia="Times New Roman" w:hAnsi="Times New Roman" w:cs="Times New Roman"/>
                <w:color w:val="000000"/>
                <w:w w:val="97"/>
                <w:sz w:val="24"/>
                <w:szCs w:val="24"/>
                <w:lang w:val="ru-RU"/>
              </w:rPr>
              <w:t>Раскрытие сущности терминов: природное и искусственное сообщество, цепи и сети питания; Анализ групп организмов в природных сообществах: производители, потребители, разрушители органических веществ</w:t>
            </w:r>
            <w:r w:rsidR="008A1D6E">
              <w:rPr>
                <w:rFonts w:ascii="Times New Roman" w:eastAsia="Times New Roman" w:hAnsi="Times New Roman" w:cs="Times New Roman"/>
                <w:color w:val="000000"/>
                <w:w w:val="97"/>
                <w:sz w:val="24"/>
                <w:szCs w:val="24"/>
                <w:lang w:val="ru-RU"/>
              </w:rPr>
              <w:t>.</w:t>
            </w:r>
          </w:p>
        </w:tc>
        <w:tc>
          <w:tcPr>
            <w:tcW w:w="108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68"/>
              <w:rPr>
                <w:lang w:val="ru-RU"/>
              </w:rPr>
            </w:pPr>
          </w:p>
        </w:tc>
      </w:tr>
      <w:tr w:rsidR="007D2947" w:rsidRPr="00695C65" w:rsidTr="00FF23FE">
        <w:trPr>
          <w:trHeight w:hRule="exact" w:val="1744"/>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Default="007D2947" w:rsidP="003B1790">
            <w:pPr>
              <w:autoSpaceDE w:val="0"/>
              <w:autoSpaceDN w:val="0"/>
              <w:spacing w:before="94" w:after="0" w:line="233" w:lineRule="auto"/>
              <w:jc w:val="center"/>
              <w:rPr>
                <w:rFonts w:ascii="Times New Roman" w:eastAsia="Times New Roman" w:hAnsi="Times New Roman"/>
                <w:color w:val="000000"/>
                <w:sz w:val="23"/>
                <w:lang w:val="ru-RU"/>
              </w:rPr>
            </w:pPr>
            <w:r>
              <w:rPr>
                <w:rFonts w:ascii="Times New Roman" w:eastAsia="Times New Roman" w:hAnsi="Times New Roman"/>
                <w:color w:val="000000"/>
                <w:sz w:val="23"/>
                <w:lang w:val="ru-RU"/>
              </w:rPr>
              <w:t>24</w:t>
            </w:r>
          </w:p>
        </w:tc>
        <w:tc>
          <w:tcPr>
            <w:tcW w:w="319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915181" w:rsidRDefault="007D2947" w:rsidP="00E0614D">
            <w:pPr>
              <w:autoSpaceDE w:val="0"/>
              <w:autoSpaceDN w:val="0"/>
              <w:spacing w:before="92" w:after="0" w:line="271" w:lineRule="auto"/>
              <w:ind w:left="68" w:right="144"/>
              <w:rPr>
                <w:lang w:val="ru-RU"/>
              </w:rPr>
            </w:pPr>
            <w:r w:rsidRPr="00915181">
              <w:rPr>
                <w:rFonts w:ascii="Times New Roman" w:eastAsia="Times New Roman" w:hAnsi="Times New Roman"/>
                <w:color w:val="000000"/>
                <w:sz w:val="23"/>
                <w:lang w:val="ru-RU"/>
              </w:rPr>
              <w:t>Пищевые связи в сообществах. Пищевые звенья, цепи и сети</w:t>
            </w:r>
            <w:r w:rsidR="00E0614D">
              <w:rPr>
                <w:rFonts w:ascii="Times New Roman" w:eastAsia="Times New Roman" w:hAnsi="Times New Roman"/>
                <w:color w:val="000000"/>
                <w:sz w:val="23"/>
                <w:lang w:val="ru-RU"/>
              </w:rPr>
              <w:t xml:space="preserve"> </w:t>
            </w:r>
            <w:r w:rsidRPr="00915181">
              <w:rPr>
                <w:rFonts w:ascii="Times New Roman" w:eastAsia="Times New Roman" w:hAnsi="Times New Roman"/>
                <w:color w:val="000000"/>
                <w:sz w:val="23"/>
                <w:lang w:val="ru-RU"/>
              </w:rPr>
              <w:t>питания</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5D07D1" w:rsidP="005D07D1">
            <w:pPr>
              <w:autoSpaceDE w:val="0"/>
              <w:autoSpaceDN w:val="0"/>
              <w:spacing w:before="94" w:after="0" w:line="233" w:lineRule="auto"/>
              <w:ind w:left="68"/>
              <w:rPr>
                <w:lang w:val="ru-RU"/>
              </w:rPr>
            </w:pPr>
            <w:r>
              <w:rPr>
                <w:lang w:val="ru-RU"/>
              </w:rPr>
              <w:t>28.02</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70"/>
              <w:rPr>
                <w:lang w:val="ru-RU"/>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E549FF" w:rsidP="00E549FF">
            <w:pPr>
              <w:autoSpaceDE w:val="0"/>
              <w:autoSpaceDN w:val="0"/>
              <w:spacing w:before="94" w:after="0" w:line="233" w:lineRule="auto"/>
              <w:jc w:val="both"/>
              <w:rPr>
                <w:lang w:val="ru-RU"/>
              </w:rPr>
            </w:pPr>
            <w:r w:rsidRPr="00C43416">
              <w:rPr>
                <w:rFonts w:ascii="Times New Roman" w:eastAsia="Times New Roman" w:hAnsi="Times New Roman" w:cs="Times New Roman"/>
                <w:color w:val="000000"/>
                <w:w w:val="97"/>
                <w:sz w:val="24"/>
                <w:szCs w:val="24"/>
                <w:lang w:val="ru-RU"/>
              </w:rPr>
              <w:t>Раскрытие сущности терминов: природное и искусственное сообщество, цепи и сети питания; Анализ групп организмов в природных сообществах: производители, потребители, разрушители органических веществ</w:t>
            </w:r>
          </w:p>
        </w:tc>
        <w:tc>
          <w:tcPr>
            <w:tcW w:w="108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68"/>
              <w:rPr>
                <w:lang w:val="ru-RU"/>
              </w:rPr>
            </w:pPr>
          </w:p>
        </w:tc>
      </w:tr>
      <w:tr w:rsidR="007D2947" w:rsidRPr="00695C65" w:rsidTr="00FF23FE">
        <w:trPr>
          <w:trHeight w:hRule="exact" w:val="1744"/>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Default="007D2947" w:rsidP="003B1790">
            <w:pPr>
              <w:autoSpaceDE w:val="0"/>
              <w:autoSpaceDN w:val="0"/>
              <w:spacing w:before="94" w:after="0" w:line="233" w:lineRule="auto"/>
              <w:jc w:val="center"/>
              <w:rPr>
                <w:rFonts w:ascii="Times New Roman" w:eastAsia="Times New Roman" w:hAnsi="Times New Roman"/>
                <w:color w:val="000000"/>
                <w:sz w:val="23"/>
                <w:lang w:val="ru-RU"/>
              </w:rPr>
            </w:pPr>
            <w:r>
              <w:rPr>
                <w:rFonts w:ascii="Times New Roman" w:eastAsia="Times New Roman" w:hAnsi="Times New Roman"/>
                <w:color w:val="000000"/>
                <w:sz w:val="23"/>
                <w:lang w:val="ru-RU"/>
              </w:rPr>
              <w:lastRenderedPageBreak/>
              <w:t>25</w:t>
            </w:r>
          </w:p>
        </w:tc>
        <w:tc>
          <w:tcPr>
            <w:tcW w:w="319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915181" w:rsidRDefault="007D2947" w:rsidP="00E0614D">
            <w:pPr>
              <w:autoSpaceDE w:val="0"/>
              <w:autoSpaceDN w:val="0"/>
              <w:spacing w:before="92" w:after="0" w:line="278" w:lineRule="auto"/>
              <w:ind w:left="68" w:right="144"/>
              <w:rPr>
                <w:lang w:val="ru-RU"/>
              </w:rPr>
            </w:pPr>
            <w:r w:rsidRPr="00915181">
              <w:rPr>
                <w:rFonts w:ascii="Times New Roman" w:eastAsia="Times New Roman" w:hAnsi="Times New Roman"/>
                <w:color w:val="000000"/>
                <w:sz w:val="23"/>
                <w:lang w:val="ru-RU"/>
              </w:rPr>
              <w:t>Производители, потребители и разрушители органических веществ вприродных сообществах</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5D07D1" w:rsidP="003B1790">
            <w:pPr>
              <w:autoSpaceDE w:val="0"/>
              <w:autoSpaceDN w:val="0"/>
              <w:spacing w:before="94" w:after="0" w:line="233" w:lineRule="auto"/>
              <w:ind w:left="68"/>
              <w:rPr>
                <w:lang w:val="ru-RU"/>
              </w:rPr>
            </w:pPr>
            <w:r>
              <w:rPr>
                <w:lang w:val="ru-RU"/>
              </w:rPr>
              <w:t>07.03</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70"/>
              <w:rPr>
                <w:lang w:val="ru-RU"/>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E549FF" w:rsidP="00E549FF">
            <w:pPr>
              <w:autoSpaceDE w:val="0"/>
              <w:autoSpaceDN w:val="0"/>
              <w:spacing w:before="94" w:after="0" w:line="233" w:lineRule="auto"/>
              <w:jc w:val="both"/>
              <w:rPr>
                <w:lang w:val="ru-RU"/>
              </w:rPr>
            </w:pPr>
            <w:r w:rsidRPr="00C43416">
              <w:rPr>
                <w:rFonts w:ascii="Times New Roman" w:eastAsia="Times New Roman" w:hAnsi="Times New Roman" w:cs="Times New Roman"/>
                <w:color w:val="000000"/>
                <w:w w:val="97"/>
                <w:sz w:val="24"/>
                <w:szCs w:val="24"/>
                <w:lang w:val="ru-RU"/>
              </w:rPr>
              <w:t>Раскрытие сущности терминов: природное и искусственное сообщество, цепи и сети питания; Анализ групп организмов в природных сообществах: производители, потребители, разрушители органических веществ</w:t>
            </w:r>
          </w:p>
        </w:tc>
        <w:tc>
          <w:tcPr>
            <w:tcW w:w="108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68"/>
              <w:rPr>
                <w:lang w:val="ru-RU"/>
              </w:rPr>
            </w:pPr>
          </w:p>
        </w:tc>
      </w:tr>
      <w:tr w:rsidR="007D2947" w:rsidRPr="00E549FF" w:rsidTr="00FF23FE">
        <w:trPr>
          <w:trHeight w:hRule="exact" w:val="990"/>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Default="007D2947" w:rsidP="003B1790">
            <w:pPr>
              <w:autoSpaceDE w:val="0"/>
              <w:autoSpaceDN w:val="0"/>
              <w:spacing w:before="94" w:after="0" w:line="233" w:lineRule="auto"/>
              <w:jc w:val="center"/>
              <w:rPr>
                <w:rFonts w:ascii="Times New Roman" w:eastAsia="Times New Roman" w:hAnsi="Times New Roman"/>
                <w:color w:val="000000"/>
                <w:sz w:val="23"/>
                <w:lang w:val="ru-RU"/>
              </w:rPr>
            </w:pPr>
            <w:r>
              <w:rPr>
                <w:rFonts w:ascii="Times New Roman" w:eastAsia="Times New Roman" w:hAnsi="Times New Roman"/>
                <w:color w:val="000000"/>
                <w:sz w:val="23"/>
                <w:lang w:val="ru-RU"/>
              </w:rPr>
              <w:t>26</w:t>
            </w:r>
          </w:p>
        </w:tc>
        <w:tc>
          <w:tcPr>
            <w:tcW w:w="319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Default="007D2947" w:rsidP="00E0614D">
            <w:pPr>
              <w:autoSpaceDE w:val="0"/>
              <w:autoSpaceDN w:val="0"/>
              <w:spacing w:before="94" w:after="0" w:line="271" w:lineRule="auto"/>
              <w:ind w:left="68"/>
            </w:pPr>
            <w:r w:rsidRPr="00915181">
              <w:rPr>
                <w:rFonts w:ascii="Times New Roman" w:eastAsia="Times New Roman" w:hAnsi="Times New Roman"/>
                <w:color w:val="000000"/>
                <w:sz w:val="23"/>
                <w:lang w:val="ru-RU"/>
              </w:rPr>
              <w:t xml:space="preserve">Примеры природных сообществ (лес, пруд, озеро и др.). </w:t>
            </w:r>
            <w:r>
              <w:rPr>
                <w:rFonts w:ascii="Times New Roman" w:eastAsia="Times New Roman" w:hAnsi="Times New Roman"/>
                <w:color w:val="000000"/>
                <w:sz w:val="23"/>
              </w:rPr>
              <w:t>Лабораторная</w:t>
            </w:r>
            <w:r w:rsidR="00E0614D">
              <w:rPr>
                <w:rFonts w:ascii="Times New Roman" w:eastAsia="Times New Roman" w:hAnsi="Times New Roman"/>
                <w:color w:val="000000"/>
                <w:sz w:val="23"/>
                <w:lang w:val="ru-RU"/>
              </w:rPr>
              <w:t xml:space="preserve"> </w:t>
            </w:r>
            <w:r>
              <w:rPr>
                <w:rFonts w:ascii="Times New Roman" w:eastAsia="Times New Roman" w:hAnsi="Times New Roman"/>
                <w:color w:val="000000"/>
                <w:sz w:val="23"/>
              </w:rPr>
              <w:t>работа №6</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5D07D1" w:rsidP="003B1790">
            <w:pPr>
              <w:autoSpaceDE w:val="0"/>
              <w:autoSpaceDN w:val="0"/>
              <w:spacing w:before="94" w:after="0" w:line="233" w:lineRule="auto"/>
              <w:ind w:left="68"/>
              <w:rPr>
                <w:lang w:val="ru-RU"/>
              </w:rPr>
            </w:pPr>
            <w:r>
              <w:rPr>
                <w:lang w:val="ru-RU"/>
              </w:rPr>
              <w:t>14.03</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70"/>
              <w:rPr>
                <w:lang w:val="ru-RU"/>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E549FF" w:rsidP="00E549FF">
            <w:pPr>
              <w:autoSpaceDE w:val="0"/>
              <w:autoSpaceDN w:val="0"/>
              <w:spacing w:before="94" w:after="0" w:line="233" w:lineRule="auto"/>
              <w:rPr>
                <w:lang w:val="ru-RU"/>
              </w:rPr>
            </w:pPr>
            <w:r w:rsidRPr="00C43416">
              <w:rPr>
                <w:rFonts w:ascii="Times New Roman" w:eastAsia="Times New Roman" w:hAnsi="Times New Roman" w:cs="Times New Roman"/>
                <w:color w:val="000000"/>
                <w:w w:val="97"/>
                <w:sz w:val="24"/>
                <w:szCs w:val="24"/>
                <w:lang w:val="ru-RU"/>
              </w:rPr>
              <w:t xml:space="preserve">Выявление существенных признаков природных сообществ организмов (лес, пруд, озеро и т. д.); </w:t>
            </w:r>
          </w:p>
        </w:tc>
        <w:tc>
          <w:tcPr>
            <w:tcW w:w="108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68"/>
              <w:rPr>
                <w:lang w:val="ru-RU"/>
              </w:rPr>
            </w:pPr>
          </w:p>
        </w:tc>
      </w:tr>
      <w:tr w:rsidR="007D2947" w:rsidRPr="00695C65" w:rsidTr="00FF23FE">
        <w:trPr>
          <w:trHeight w:hRule="exact" w:val="998"/>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Default="007D2947" w:rsidP="003B1790">
            <w:pPr>
              <w:autoSpaceDE w:val="0"/>
              <w:autoSpaceDN w:val="0"/>
              <w:spacing w:before="94" w:after="0" w:line="233" w:lineRule="auto"/>
              <w:jc w:val="center"/>
              <w:rPr>
                <w:rFonts w:ascii="Times New Roman" w:eastAsia="Times New Roman" w:hAnsi="Times New Roman"/>
                <w:color w:val="000000"/>
                <w:sz w:val="23"/>
                <w:lang w:val="ru-RU"/>
              </w:rPr>
            </w:pPr>
            <w:r>
              <w:rPr>
                <w:rFonts w:ascii="Times New Roman" w:eastAsia="Times New Roman" w:hAnsi="Times New Roman"/>
                <w:color w:val="000000"/>
                <w:sz w:val="23"/>
                <w:lang w:val="ru-RU"/>
              </w:rPr>
              <w:t>27</w:t>
            </w:r>
          </w:p>
        </w:tc>
        <w:tc>
          <w:tcPr>
            <w:tcW w:w="319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915181" w:rsidRDefault="007D2947" w:rsidP="00E0614D">
            <w:pPr>
              <w:autoSpaceDE w:val="0"/>
              <w:autoSpaceDN w:val="0"/>
              <w:spacing w:before="92" w:after="0" w:line="271" w:lineRule="auto"/>
              <w:ind w:left="68" w:right="144"/>
              <w:rPr>
                <w:lang w:val="ru-RU"/>
              </w:rPr>
            </w:pPr>
            <w:r w:rsidRPr="00915181">
              <w:rPr>
                <w:rFonts w:ascii="Times New Roman" w:eastAsia="Times New Roman" w:hAnsi="Times New Roman"/>
                <w:color w:val="000000"/>
                <w:sz w:val="23"/>
                <w:lang w:val="ru-RU"/>
              </w:rPr>
              <w:t>Искусственные сообщества, их отличительные признаки от</w:t>
            </w:r>
            <w:r w:rsidR="00E0614D">
              <w:rPr>
                <w:rFonts w:ascii="Times New Roman" w:eastAsia="Times New Roman" w:hAnsi="Times New Roman"/>
                <w:color w:val="000000"/>
                <w:sz w:val="23"/>
                <w:lang w:val="ru-RU"/>
              </w:rPr>
              <w:t xml:space="preserve"> </w:t>
            </w:r>
            <w:r w:rsidRPr="00915181">
              <w:rPr>
                <w:rFonts w:ascii="Times New Roman" w:eastAsia="Times New Roman" w:hAnsi="Times New Roman"/>
                <w:color w:val="000000"/>
                <w:sz w:val="23"/>
                <w:lang w:val="ru-RU"/>
              </w:rPr>
              <w:t>природных сообществ.</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5D07D1" w:rsidP="003B1790">
            <w:pPr>
              <w:autoSpaceDE w:val="0"/>
              <w:autoSpaceDN w:val="0"/>
              <w:spacing w:before="94" w:after="0" w:line="233" w:lineRule="auto"/>
              <w:ind w:left="68"/>
              <w:rPr>
                <w:lang w:val="ru-RU"/>
              </w:rPr>
            </w:pPr>
            <w:r>
              <w:rPr>
                <w:lang w:val="ru-RU"/>
              </w:rPr>
              <w:t>28.03</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70"/>
              <w:rPr>
                <w:lang w:val="ru-RU"/>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E549FF" w:rsidP="00E549FF">
            <w:pPr>
              <w:autoSpaceDE w:val="0"/>
              <w:autoSpaceDN w:val="0"/>
              <w:spacing w:before="94" w:after="0" w:line="233" w:lineRule="auto"/>
              <w:rPr>
                <w:lang w:val="ru-RU"/>
              </w:rPr>
            </w:pPr>
            <w:r w:rsidRPr="00C43416">
              <w:rPr>
                <w:rFonts w:ascii="Times New Roman" w:eastAsia="Times New Roman" w:hAnsi="Times New Roman" w:cs="Times New Roman"/>
                <w:color w:val="000000"/>
                <w:w w:val="97"/>
                <w:sz w:val="24"/>
                <w:szCs w:val="24"/>
                <w:lang w:val="ru-RU"/>
              </w:rPr>
              <w:t>Анализ искусственного и природного сообществ, выявление их отличительных признаков</w:t>
            </w:r>
            <w:r>
              <w:rPr>
                <w:rFonts w:ascii="Times New Roman" w:eastAsia="Times New Roman" w:hAnsi="Times New Roman" w:cs="Times New Roman"/>
                <w:color w:val="000000"/>
                <w:w w:val="97"/>
                <w:sz w:val="24"/>
                <w:szCs w:val="24"/>
                <w:lang w:val="ru-RU"/>
              </w:rPr>
              <w:t>.</w:t>
            </w:r>
          </w:p>
        </w:tc>
        <w:tc>
          <w:tcPr>
            <w:tcW w:w="108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68"/>
              <w:rPr>
                <w:lang w:val="ru-RU"/>
              </w:rPr>
            </w:pPr>
          </w:p>
        </w:tc>
      </w:tr>
      <w:tr w:rsidR="007D2947" w:rsidRPr="00695C65" w:rsidTr="00FF23FE">
        <w:trPr>
          <w:trHeight w:hRule="exact" w:val="978"/>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Default="007D2947" w:rsidP="003B1790">
            <w:pPr>
              <w:autoSpaceDE w:val="0"/>
              <w:autoSpaceDN w:val="0"/>
              <w:spacing w:before="94" w:after="0" w:line="233" w:lineRule="auto"/>
              <w:jc w:val="center"/>
              <w:rPr>
                <w:rFonts w:ascii="Times New Roman" w:eastAsia="Times New Roman" w:hAnsi="Times New Roman"/>
                <w:color w:val="000000"/>
                <w:sz w:val="23"/>
                <w:lang w:val="ru-RU"/>
              </w:rPr>
            </w:pPr>
            <w:r>
              <w:rPr>
                <w:rFonts w:ascii="Times New Roman" w:eastAsia="Times New Roman" w:hAnsi="Times New Roman"/>
                <w:color w:val="000000"/>
                <w:sz w:val="23"/>
                <w:lang w:val="ru-RU"/>
              </w:rPr>
              <w:t>28</w:t>
            </w:r>
          </w:p>
        </w:tc>
        <w:tc>
          <w:tcPr>
            <w:tcW w:w="319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915181" w:rsidRDefault="007D2947" w:rsidP="00C50534">
            <w:pPr>
              <w:autoSpaceDE w:val="0"/>
              <w:autoSpaceDN w:val="0"/>
              <w:spacing w:before="92" w:after="0" w:line="271" w:lineRule="auto"/>
              <w:ind w:left="68" w:right="576"/>
              <w:rPr>
                <w:lang w:val="ru-RU"/>
              </w:rPr>
            </w:pPr>
            <w:r w:rsidRPr="00915181">
              <w:rPr>
                <w:rFonts w:ascii="Times New Roman" w:eastAsia="Times New Roman" w:hAnsi="Times New Roman"/>
                <w:color w:val="000000"/>
                <w:sz w:val="23"/>
                <w:lang w:val="ru-RU"/>
              </w:rPr>
              <w:t xml:space="preserve">Природные зоны Земли, их обитатели. Флора и фауна природных зон </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5D07D1" w:rsidP="003B1790">
            <w:pPr>
              <w:autoSpaceDE w:val="0"/>
              <w:autoSpaceDN w:val="0"/>
              <w:spacing w:before="94" w:after="0" w:line="233" w:lineRule="auto"/>
              <w:ind w:left="68"/>
              <w:rPr>
                <w:lang w:val="ru-RU"/>
              </w:rPr>
            </w:pPr>
            <w:r>
              <w:rPr>
                <w:lang w:val="ru-RU"/>
              </w:rPr>
              <w:t>04.04</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70"/>
              <w:rPr>
                <w:lang w:val="ru-RU"/>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E549FF" w:rsidP="00E549FF">
            <w:pPr>
              <w:autoSpaceDE w:val="0"/>
              <w:autoSpaceDN w:val="0"/>
              <w:spacing w:before="94" w:after="0" w:line="233" w:lineRule="auto"/>
              <w:rPr>
                <w:lang w:val="ru-RU"/>
              </w:rPr>
            </w:pPr>
            <w:r w:rsidRPr="00C43416">
              <w:rPr>
                <w:rFonts w:ascii="Times New Roman" w:eastAsia="Times New Roman" w:hAnsi="Times New Roman" w:cs="Times New Roman"/>
                <w:color w:val="000000"/>
                <w:w w:val="97"/>
                <w:sz w:val="24"/>
                <w:szCs w:val="24"/>
                <w:lang w:val="ru-RU"/>
              </w:rPr>
              <w:t>Исследование жизни организмов по сезонам, зависимость сезонных явлений от факторов неживой природы</w:t>
            </w:r>
          </w:p>
        </w:tc>
        <w:tc>
          <w:tcPr>
            <w:tcW w:w="108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68"/>
              <w:rPr>
                <w:lang w:val="ru-RU"/>
              </w:rPr>
            </w:pPr>
          </w:p>
        </w:tc>
      </w:tr>
      <w:tr w:rsidR="007D2947" w:rsidRPr="005216C2" w:rsidTr="00FF23FE">
        <w:trPr>
          <w:trHeight w:hRule="exact" w:val="752"/>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Default="007D2947" w:rsidP="003B1790">
            <w:pPr>
              <w:autoSpaceDE w:val="0"/>
              <w:autoSpaceDN w:val="0"/>
              <w:spacing w:before="94" w:after="0" w:line="233" w:lineRule="auto"/>
              <w:jc w:val="center"/>
              <w:rPr>
                <w:rFonts w:ascii="Times New Roman" w:eastAsia="Times New Roman" w:hAnsi="Times New Roman"/>
                <w:color w:val="000000"/>
                <w:sz w:val="23"/>
                <w:lang w:val="ru-RU"/>
              </w:rPr>
            </w:pPr>
            <w:r>
              <w:rPr>
                <w:rFonts w:ascii="Times New Roman" w:eastAsia="Times New Roman" w:hAnsi="Times New Roman"/>
                <w:color w:val="000000"/>
                <w:sz w:val="23"/>
                <w:lang w:val="ru-RU"/>
              </w:rPr>
              <w:t>29</w:t>
            </w:r>
          </w:p>
        </w:tc>
        <w:tc>
          <w:tcPr>
            <w:tcW w:w="319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Default="007D2947" w:rsidP="00C50534">
            <w:pPr>
              <w:autoSpaceDE w:val="0"/>
              <w:autoSpaceDN w:val="0"/>
              <w:spacing w:before="92" w:after="0" w:line="262" w:lineRule="auto"/>
              <w:ind w:left="68" w:right="576"/>
            </w:pPr>
            <w:r>
              <w:rPr>
                <w:rFonts w:ascii="Times New Roman" w:eastAsia="Times New Roman" w:hAnsi="Times New Roman"/>
                <w:color w:val="000000"/>
                <w:sz w:val="23"/>
              </w:rPr>
              <w:t>Ландшафты: природные и культурные</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5D07D1" w:rsidP="003B1790">
            <w:pPr>
              <w:autoSpaceDE w:val="0"/>
              <w:autoSpaceDN w:val="0"/>
              <w:spacing w:before="94" w:after="0" w:line="233" w:lineRule="auto"/>
              <w:ind w:left="68"/>
              <w:rPr>
                <w:lang w:val="ru-RU"/>
              </w:rPr>
            </w:pPr>
            <w:r>
              <w:rPr>
                <w:lang w:val="ru-RU"/>
              </w:rPr>
              <w:t>11.04</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70"/>
              <w:rPr>
                <w:lang w:val="ru-RU"/>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5216C2" w:rsidP="005216C2">
            <w:pPr>
              <w:autoSpaceDE w:val="0"/>
              <w:autoSpaceDN w:val="0"/>
              <w:spacing w:before="94" w:after="0" w:line="233" w:lineRule="auto"/>
              <w:rPr>
                <w:lang w:val="ru-RU"/>
              </w:rPr>
            </w:pPr>
            <w:r>
              <w:rPr>
                <w:rFonts w:ascii="Times New Roman" w:eastAsia="Times New Roman" w:hAnsi="Times New Roman"/>
                <w:color w:val="000000"/>
                <w:sz w:val="23"/>
                <w:lang w:val="ru-RU"/>
              </w:rPr>
              <w:t>Раскрытие понятий- л</w:t>
            </w:r>
            <w:r w:rsidRPr="005216C2">
              <w:rPr>
                <w:rFonts w:ascii="Times New Roman" w:eastAsia="Times New Roman" w:hAnsi="Times New Roman"/>
                <w:color w:val="000000"/>
                <w:sz w:val="23"/>
                <w:lang w:val="ru-RU"/>
              </w:rPr>
              <w:t>андшафты: природные и культурные</w:t>
            </w:r>
          </w:p>
        </w:tc>
        <w:tc>
          <w:tcPr>
            <w:tcW w:w="108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68"/>
              <w:rPr>
                <w:lang w:val="ru-RU"/>
              </w:rPr>
            </w:pPr>
          </w:p>
        </w:tc>
      </w:tr>
      <w:tr w:rsidR="007D2947" w:rsidRPr="00695C65" w:rsidTr="00FF23FE">
        <w:trPr>
          <w:trHeight w:hRule="exact" w:val="1319"/>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Default="007D2947" w:rsidP="003B1790">
            <w:pPr>
              <w:autoSpaceDE w:val="0"/>
              <w:autoSpaceDN w:val="0"/>
              <w:spacing w:before="94" w:after="0" w:line="233" w:lineRule="auto"/>
              <w:jc w:val="center"/>
              <w:rPr>
                <w:rFonts w:ascii="Times New Roman" w:eastAsia="Times New Roman" w:hAnsi="Times New Roman"/>
                <w:color w:val="000000"/>
                <w:sz w:val="23"/>
                <w:lang w:val="ru-RU"/>
              </w:rPr>
            </w:pPr>
            <w:r>
              <w:rPr>
                <w:rFonts w:ascii="Times New Roman" w:eastAsia="Times New Roman" w:hAnsi="Times New Roman"/>
                <w:color w:val="000000"/>
                <w:sz w:val="23"/>
                <w:lang w:val="ru-RU"/>
              </w:rPr>
              <w:t>30</w:t>
            </w:r>
          </w:p>
        </w:tc>
        <w:tc>
          <w:tcPr>
            <w:tcW w:w="319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915181" w:rsidRDefault="007D2947" w:rsidP="00E0614D">
            <w:pPr>
              <w:autoSpaceDE w:val="0"/>
              <w:autoSpaceDN w:val="0"/>
              <w:spacing w:before="94" w:after="0"/>
              <w:ind w:left="68" w:right="144"/>
              <w:rPr>
                <w:lang w:val="ru-RU"/>
              </w:rPr>
            </w:pPr>
            <w:r w:rsidRPr="00915181">
              <w:rPr>
                <w:rFonts w:ascii="Times New Roman" w:eastAsia="Times New Roman" w:hAnsi="Times New Roman"/>
                <w:color w:val="000000"/>
                <w:sz w:val="23"/>
                <w:lang w:val="ru-RU"/>
              </w:rPr>
              <w:t>Изменения в природе в связи с развитием сельского хозяйства,</w:t>
            </w:r>
            <w:r w:rsidR="005216C2">
              <w:rPr>
                <w:rFonts w:ascii="Times New Roman" w:eastAsia="Times New Roman" w:hAnsi="Times New Roman"/>
                <w:color w:val="000000"/>
                <w:sz w:val="23"/>
                <w:lang w:val="ru-RU"/>
              </w:rPr>
              <w:t xml:space="preserve"> </w:t>
            </w:r>
            <w:r w:rsidRPr="00915181">
              <w:rPr>
                <w:rFonts w:ascii="Times New Roman" w:eastAsia="Times New Roman" w:hAnsi="Times New Roman"/>
                <w:color w:val="000000"/>
                <w:sz w:val="23"/>
                <w:lang w:val="ru-RU"/>
              </w:rPr>
              <w:t>производства и ростом численности населения</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5D07D1" w:rsidP="005D07D1">
            <w:pPr>
              <w:autoSpaceDE w:val="0"/>
              <w:autoSpaceDN w:val="0"/>
              <w:spacing w:before="94" w:after="0" w:line="233" w:lineRule="auto"/>
              <w:ind w:left="68"/>
              <w:rPr>
                <w:lang w:val="ru-RU"/>
              </w:rPr>
            </w:pPr>
            <w:r>
              <w:rPr>
                <w:lang w:val="ru-RU"/>
              </w:rPr>
              <w:t>18.04</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70"/>
              <w:rPr>
                <w:lang w:val="ru-RU"/>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5216C2" w:rsidP="005216C2">
            <w:pPr>
              <w:autoSpaceDE w:val="0"/>
              <w:autoSpaceDN w:val="0"/>
              <w:spacing w:before="94" w:after="0" w:line="233" w:lineRule="auto"/>
              <w:rPr>
                <w:lang w:val="ru-RU"/>
              </w:rPr>
            </w:pPr>
            <w:r w:rsidRPr="00C43416">
              <w:rPr>
                <w:rFonts w:ascii="Times New Roman" w:eastAsia="Times New Roman" w:hAnsi="Times New Roman" w:cs="Times New Roman"/>
                <w:color w:val="000000"/>
                <w:w w:val="97"/>
                <w:sz w:val="24"/>
                <w:szCs w:val="24"/>
                <w:lang w:val="ru-RU"/>
              </w:rPr>
              <w:t>Анализ и оценивание влияния хозяйственной деятельности людей на природу</w:t>
            </w:r>
            <w:r>
              <w:rPr>
                <w:rFonts w:ascii="Times New Roman" w:eastAsia="Times New Roman" w:hAnsi="Times New Roman" w:cs="Times New Roman"/>
                <w:color w:val="000000"/>
                <w:w w:val="97"/>
                <w:sz w:val="24"/>
                <w:szCs w:val="24"/>
                <w:lang w:val="ru-RU"/>
              </w:rPr>
              <w:t>.</w:t>
            </w:r>
          </w:p>
        </w:tc>
        <w:tc>
          <w:tcPr>
            <w:tcW w:w="108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68"/>
              <w:rPr>
                <w:lang w:val="ru-RU"/>
              </w:rPr>
            </w:pPr>
          </w:p>
        </w:tc>
      </w:tr>
      <w:tr w:rsidR="007D2947" w:rsidRPr="005216C2" w:rsidTr="00FF23FE">
        <w:trPr>
          <w:trHeight w:hRule="exact" w:val="2595"/>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Default="007D2947" w:rsidP="003B1790">
            <w:pPr>
              <w:autoSpaceDE w:val="0"/>
              <w:autoSpaceDN w:val="0"/>
              <w:spacing w:before="94" w:after="0" w:line="233" w:lineRule="auto"/>
              <w:jc w:val="center"/>
              <w:rPr>
                <w:rFonts w:ascii="Times New Roman" w:eastAsia="Times New Roman" w:hAnsi="Times New Roman"/>
                <w:color w:val="000000"/>
                <w:sz w:val="23"/>
                <w:lang w:val="ru-RU"/>
              </w:rPr>
            </w:pPr>
            <w:r>
              <w:rPr>
                <w:rFonts w:ascii="Times New Roman" w:eastAsia="Times New Roman" w:hAnsi="Times New Roman"/>
                <w:color w:val="000000"/>
                <w:sz w:val="23"/>
                <w:lang w:val="ru-RU"/>
              </w:rPr>
              <w:t>31</w:t>
            </w:r>
          </w:p>
        </w:tc>
        <w:tc>
          <w:tcPr>
            <w:tcW w:w="319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Default="007D2947" w:rsidP="00C50534">
            <w:pPr>
              <w:autoSpaceDE w:val="0"/>
              <w:autoSpaceDN w:val="0"/>
              <w:spacing w:before="94" w:after="0"/>
              <w:ind w:left="68" w:right="432"/>
            </w:pPr>
            <w:r w:rsidRPr="00915181">
              <w:rPr>
                <w:rFonts w:ascii="Times New Roman" w:eastAsia="Times New Roman" w:hAnsi="Times New Roman"/>
                <w:color w:val="000000"/>
                <w:sz w:val="23"/>
                <w:lang w:val="ru-RU"/>
              </w:rPr>
              <w:t xml:space="preserve">Влияние человека на живую природу с ходом истории. </w:t>
            </w:r>
            <w:r>
              <w:rPr>
                <w:rFonts w:ascii="Times New Roman" w:eastAsia="Times New Roman" w:hAnsi="Times New Roman"/>
                <w:color w:val="000000"/>
                <w:sz w:val="23"/>
              </w:rPr>
              <w:t>Глобальные</w:t>
            </w:r>
            <w:r>
              <w:rPr>
                <w:rFonts w:ascii="Times New Roman" w:eastAsia="Times New Roman" w:hAnsi="Times New Roman"/>
                <w:color w:val="000000"/>
                <w:sz w:val="23"/>
                <w:lang w:val="ru-RU"/>
              </w:rPr>
              <w:t xml:space="preserve"> </w:t>
            </w:r>
            <w:r w:rsidR="00E0614D">
              <w:rPr>
                <w:rFonts w:ascii="Times New Roman" w:eastAsia="Times New Roman" w:hAnsi="Times New Roman"/>
                <w:color w:val="000000"/>
                <w:sz w:val="23"/>
                <w:lang w:val="ru-RU"/>
              </w:rPr>
              <w:t xml:space="preserve"> </w:t>
            </w:r>
            <w:r>
              <w:rPr>
                <w:rFonts w:ascii="Times New Roman" w:eastAsia="Times New Roman" w:hAnsi="Times New Roman"/>
                <w:color w:val="000000"/>
                <w:sz w:val="23"/>
              </w:rPr>
              <w:t>экологические</w:t>
            </w:r>
            <w:r>
              <w:rPr>
                <w:rFonts w:ascii="Times New Roman" w:eastAsia="Times New Roman" w:hAnsi="Times New Roman"/>
                <w:color w:val="000000"/>
                <w:sz w:val="23"/>
                <w:lang w:val="ru-RU"/>
              </w:rPr>
              <w:t xml:space="preserve"> </w:t>
            </w:r>
            <w:r>
              <w:rPr>
                <w:rFonts w:ascii="Times New Roman" w:eastAsia="Times New Roman" w:hAnsi="Times New Roman"/>
                <w:color w:val="000000"/>
                <w:sz w:val="23"/>
              </w:rPr>
              <w:t>проблемы</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5D07D1" w:rsidP="005D07D1">
            <w:pPr>
              <w:autoSpaceDE w:val="0"/>
              <w:autoSpaceDN w:val="0"/>
              <w:spacing w:before="94" w:after="0" w:line="233" w:lineRule="auto"/>
              <w:ind w:left="68"/>
              <w:rPr>
                <w:lang w:val="ru-RU"/>
              </w:rPr>
            </w:pPr>
            <w:r>
              <w:rPr>
                <w:lang w:val="ru-RU"/>
              </w:rPr>
              <w:t>25.04</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70"/>
              <w:rPr>
                <w:lang w:val="ru-RU"/>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5216C2" w:rsidP="005216C2">
            <w:pPr>
              <w:autoSpaceDE w:val="0"/>
              <w:autoSpaceDN w:val="0"/>
              <w:spacing w:before="94" w:after="0" w:line="233" w:lineRule="auto"/>
              <w:jc w:val="both"/>
              <w:rPr>
                <w:lang w:val="ru-RU"/>
              </w:rPr>
            </w:pPr>
            <w:r w:rsidRPr="00C43416">
              <w:rPr>
                <w:rFonts w:ascii="Times New Roman" w:eastAsia="Times New Roman" w:hAnsi="Times New Roman" w:cs="Times New Roman"/>
                <w:color w:val="000000"/>
                <w:w w:val="97"/>
                <w:sz w:val="24"/>
                <w:szCs w:val="24"/>
                <w:lang w:val="ru-RU"/>
              </w:rPr>
              <w:t>Аргументирование введения рационального природопользования и применение безотходных технологий (утилизация отходов производства и бытового мусора); Определение роли человека в природе, зависимости его здоровья от состояния окружающей среды; Обоснование правил поведения человека в природе</w:t>
            </w:r>
          </w:p>
        </w:tc>
        <w:tc>
          <w:tcPr>
            <w:tcW w:w="108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68"/>
              <w:rPr>
                <w:lang w:val="ru-RU"/>
              </w:rPr>
            </w:pPr>
          </w:p>
        </w:tc>
      </w:tr>
      <w:tr w:rsidR="007D2947" w:rsidRPr="00695C65" w:rsidTr="00FF23FE">
        <w:trPr>
          <w:trHeight w:hRule="exact" w:val="2559"/>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Default="007D2947" w:rsidP="003B1790">
            <w:pPr>
              <w:autoSpaceDE w:val="0"/>
              <w:autoSpaceDN w:val="0"/>
              <w:spacing w:before="94" w:after="0" w:line="233" w:lineRule="auto"/>
              <w:jc w:val="center"/>
              <w:rPr>
                <w:rFonts w:ascii="Times New Roman" w:eastAsia="Times New Roman" w:hAnsi="Times New Roman"/>
                <w:color w:val="000000"/>
                <w:sz w:val="23"/>
                <w:lang w:val="ru-RU"/>
              </w:rPr>
            </w:pPr>
            <w:r>
              <w:rPr>
                <w:rFonts w:ascii="Times New Roman" w:eastAsia="Times New Roman" w:hAnsi="Times New Roman"/>
                <w:color w:val="000000"/>
                <w:sz w:val="23"/>
                <w:lang w:val="ru-RU"/>
              </w:rPr>
              <w:t>32</w:t>
            </w:r>
          </w:p>
        </w:tc>
        <w:tc>
          <w:tcPr>
            <w:tcW w:w="319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915181" w:rsidRDefault="007D2947" w:rsidP="00E0614D">
            <w:pPr>
              <w:autoSpaceDE w:val="0"/>
              <w:autoSpaceDN w:val="0"/>
              <w:spacing w:before="94" w:after="0" w:line="271" w:lineRule="auto"/>
              <w:ind w:left="68" w:right="144"/>
              <w:rPr>
                <w:lang w:val="ru-RU"/>
              </w:rPr>
            </w:pPr>
            <w:r w:rsidRPr="00915181">
              <w:rPr>
                <w:rFonts w:ascii="Times New Roman" w:eastAsia="Times New Roman" w:hAnsi="Times New Roman"/>
                <w:color w:val="000000"/>
                <w:sz w:val="23"/>
                <w:lang w:val="ru-RU"/>
              </w:rPr>
              <w:t>Загрязнение воздушной и водной оболочек Земли, потери почв, их</w:t>
            </w:r>
            <w:r>
              <w:rPr>
                <w:rFonts w:ascii="Times New Roman" w:eastAsia="Times New Roman" w:hAnsi="Times New Roman"/>
                <w:color w:val="000000"/>
                <w:sz w:val="23"/>
                <w:lang w:val="ru-RU"/>
              </w:rPr>
              <w:t xml:space="preserve"> </w:t>
            </w:r>
            <w:r w:rsidRPr="00915181">
              <w:rPr>
                <w:rFonts w:ascii="Times New Roman" w:eastAsia="Times New Roman" w:hAnsi="Times New Roman"/>
                <w:color w:val="000000"/>
                <w:sz w:val="23"/>
                <w:lang w:val="ru-RU"/>
              </w:rPr>
              <w:t>предотвращение</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5D07D1" w:rsidP="005D07D1">
            <w:pPr>
              <w:autoSpaceDE w:val="0"/>
              <w:autoSpaceDN w:val="0"/>
              <w:spacing w:before="94" w:after="0" w:line="233" w:lineRule="auto"/>
              <w:ind w:left="68"/>
              <w:rPr>
                <w:lang w:val="ru-RU"/>
              </w:rPr>
            </w:pPr>
            <w:r>
              <w:rPr>
                <w:lang w:val="ru-RU"/>
              </w:rPr>
              <w:t>02.05</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70"/>
              <w:rPr>
                <w:lang w:val="ru-RU"/>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5216C2" w:rsidP="005216C2">
            <w:pPr>
              <w:autoSpaceDE w:val="0"/>
              <w:autoSpaceDN w:val="0"/>
              <w:spacing w:before="94" w:after="0" w:line="233" w:lineRule="auto"/>
              <w:rPr>
                <w:lang w:val="ru-RU"/>
              </w:rPr>
            </w:pPr>
            <w:r w:rsidRPr="00C43416">
              <w:rPr>
                <w:rFonts w:ascii="Times New Roman" w:eastAsia="Times New Roman" w:hAnsi="Times New Roman" w:cs="Times New Roman"/>
                <w:color w:val="000000"/>
                <w:w w:val="97"/>
                <w:sz w:val="24"/>
                <w:szCs w:val="24"/>
                <w:lang w:val="ru-RU"/>
              </w:rPr>
              <w:t>Аргументирование введения рационального природопользования и применение безотходных технологий (утилизация отходов производства и бытового мусора); Определение роли человека в природе, зависимости его здоровья от состояния окружающей среды; Обоснование правил поведения человека в природе</w:t>
            </w:r>
          </w:p>
        </w:tc>
        <w:tc>
          <w:tcPr>
            <w:tcW w:w="108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68"/>
              <w:rPr>
                <w:lang w:val="ru-RU"/>
              </w:rPr>
            </w:pPr>
          </w:p>
        </w:tc>
      </w:tr>
      <w:tr w:rsidR="007D2947" w:rsidRPr="00695C65" w:rsidTr="00FF23FE">
        <w:trPr>
          <w:trHeight w:hRule="exact" w:val="1926"/>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Default="007D2947" w:rsidP="003B1790">
            <w:pPr>
              <w:autoSpaceDE w:val="0"/>
              <w:autoSpaceDN w:val="0"/>
              <w:spacing w:before="94" w:after="0" w:line="233" w:lineRule="auto"/>
              <w:jc w:val="center"/>
              <w:rPr>
                <w:rFonts w:ascii="Times New Roman" w:eastAsia="Times New Roman" w:hAnsi="Times New Roman"/>
                <w:color w:val="000000"/>
                <w:sz w:val="23"/>
                <w:lang w:val="ru-RU"/>
              </w:rPr>
            </w:pPr>
            <w:r>
              <w:rPr>
                <w:rFonts w:ascii="Times New Roman" w:eastAsia="Times New Roman" w:hAnsi="Times New Roman"/>
                <w:color w:val="000000"/>
                <w:sz w:val="23"/>
                <w:lang w:val="ru-RU"/>
              </w:rPr>
              <w:t>33</w:t>
            </w:r>
          </w:p>
        </w:tc>
        <w:tc>
          <w:tcPr>
            <w:tcW w:w="319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915181" w:rsidRDefault="007D2947" w:rsidP="007D2947">
            <w:pPr>
              <w:autoSpaceDE w:val="0"/>
              <w:autoSpaceDN w:val="0"/>
              <w:spacing w:before="94" w:after="0" w:line="262" w:lineRule="auto"/>
              <w:ind w:left="68" w:right="288"/>
              <w:rPr>
                <w:lang w:val="ru-RU"/>
              </w:rPr>
            </w:pPr>
            <w:r w:rsidRPr="00915181">
              <w:rPr>
                <w:rFonts w:ascii="Times New Roman" w:eastAsia="Times New Roman" w:hAnsi="Times New Roman"/>
                <w:color w:val="000000"/>
                <w:sz w:val="23"/>
                <w:lang w:val="ru-RU"/>
              </w:rPr>
              <w:t>Пути сохранения биологического разнообразия.</w:t>
            </w:r>
          </w:p>
          <w:p w:rsidR="007D2947" w:rsidRPr="007D2947" w:rsidRDefault="007D2947" w:rsidP="00E0614D">
            <w:pPr>
              <w:tabs>
                <w:tab w:val="left" w:pos="1248"/>
              </w:tabs>
              <w:rPr>
                <w:rFonts w:ascii="Times New Roman" w:eastAsia="Times New Roman" w:hAnsi="Times New Roman"/>
                <w:sz w:val="23"/>
                <w:lang w:val="ru-RU"/>
              </w:rPr>
            </w:pPr>
            <w:r w:rsidRPr="00915181">
              <w:rPr>
                <w:rFonts w:ascii="Times New Roman" w:eastAsia="Times New Roman" w:hAnsi="Times New Roman"/>
                <w:color w:val="000000"/>
                <w:sz w:val="23"/>
                <w:lang w:val="ru-RU"/>
              </w:rPr>
              <w:t>Охраняемые территории (заповедники, заказники, национальные парки, памятники природы)</w:t>
            </w:r>
            <w:r>
              <w:rPr>
                <w:rFonts w:ascii="Times New Roman" w:eastAsia="Times New Roman" w:hAnsi="Times New Roman"/>
                <w:sz w:val="23"/>
                <w:lang w:val="ru-RU"/>
              </w:rPr>
              <w:tab/>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5D07D1" w:rsidP="003B1790">
            <w:pPr>
              <w:autoSpaceDE w:val="0"/>
              <w:autoSpaceDN w:val="0"/>
              <w:spacing w:before="94" w:after="0" w:line="233" w:lineRule="auto"/>
              <w:ind w:left="68"/>
              <w:rPr>
                <w:lang w:val="ru-RU"/>
              </w:rPr>
            </w:pPr>
            <w:r>
              <w:rPr>
                <w:lang w:val="ru-RU"/>
              </w:rPr>
              <w:t>16.05</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70"/>
              <w:rPr>
                <w:lang w:val="ru-RU"/>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B805C6" w:rsidP="005D07D1">
            <w:pPr>
              <w:autoSpaceDE w:val="0"/>
              <w:autoSpaceDN w:val="0"/>
              <w:spacing w:before="94" w:after="0" w:line="233" w:lineRule="auto"/>
              <w:rPr>
                <w:lang w:val="ru-RU"/>
              </w:rPr>
            </w:pPr>
            <w:r>
              <w:rPr>
                <w:lang w:val="ru-RU"/>
              </w:rPr>
              <w:t xml:space="preserve">Объяснение роли </w:t>
            </w:r>
            <w:r w:rsidR="005D07D1">
              <w:rPr>
                <w:lang w:val="ru-RU"/>
              </w:rPr>
              <w:t>о</w:t>
            </w:r>
            <w:r w:rsidR="005D07D1" w:rsidRPr="00B805C6">
              <w:rPr>
                <w:lang w:val="ru-RU"/>
              </w:rPr>
              <w:t>храняемых</w:t>
            </w:r>
            <w:r w:rsidRPr="00B805C6">
              <w:rPr>
                <w:lang w:val="ru-RU"/>
              </w:rPr>
              <w:t xml:space="preserve"> территори</w:t>
            </w:r>
            <w:r>
              <w:rPr>
                <w:lang w:val="ru-RU"/>
              </w:rPr>
              <w:t>й</w:t>
            </w:r>
            <w:r w:rsidRPr="00B805C6">
              <w:rPr>
                <w:lang w:val="ru-RU"/>
              </w:rPr>
              <w:t>, заповедник</w:t>
            </w:r>
            <w:r>
              <w:rPr>
                <w:lang w:val="ru-RU"/>
              </w:rPr>
              <w:t>ов</w:t>
            </w:r>
            <w:r w:rsidRPr="00B805C6">
              <w:rPr>
                <w:lang w:val="ru-RU"/>
              </w:rPr>
              <w:t>, заказник</w:t>
            </w:r>
            <w:r>
              <w:rPr>
                <w:lang w:val="ru-RU"/>
              </w:rPr>
              <w:t>ов</w:t>
            </w:r>
            <w:r w:rsidRPr="00B805C6">
              <w:rPr>
                <w:lang w:val="ru-RU"/>
              </w:rPr>
              <w:t>, национальны</w:t>
            </w:r>
            <w:r>
              <w:rPr>
                <w:lang w:val="ru-RU"/>
              </w:rPr>
              <w:t>х</w:t>
            </w:r>
            <w:r w:rsidRPr="00B805C6">
              <w:rPr>
                <w:lang w:val="ru-RU"/>
              </w:rPr>
              <w:t xml:space="preserve"> парк</w:t>
            </w:r>
            <w:r>
              <w:rPr>
                <w:lang w:val="ru-RU"/>
              </w:rPr>
              <w:t>ов</w:t>
            </w:r>
            <w:r w:rsidRPr="00B805C6">
              <w:rPr>
                <w:lang w:val="ru-RU"/>
              </w:rPr>
              <w:t>, памятник</w:t>
            </w:r>
            <w:r>
              <w:rPr>
                <w:lang w:val="ru-RU"/>
              </w:rPr>
              <w:t>ов природы, биосферного заповедника</w:t>
            </w:r>
            <w:r w:rsidRPr="00B805C6">
              <w:rPr>
                <w:lang w:val="ru-RU"/>
              </w:rPr>
              <w:t>, памятник</w:t>
            </w:r>
            <w:r>
              <w:rPr>
                <w:lang w:val="ru-RU"/>
              </w:rPr>
              <w:t>ов</w:t>
            </w:r>
            <w:r w:rsidRPr="00B805C6">
              <w:rPr>
                <w:lang w:val="ru-RU"/>
              </w:rPr>
              <w:t xml:space="preserve"> природы. Красн</w:t>
            </w:r>
            <w:r>
              <w:rPr>
                <w:lang w:val="ru-RU"/>
              </w:rPr>
              <w:t>ой</w:t>
            </w:r>
            <w:r w:rsidRPr="00B805C6">
              <w:rPr>
                <w:lang w:val="ru-RU"/>
              </w:rPr>
              <w:t xml:space="preserve"> книга РФ</w:t>
            </w:r>
            <w:r>
              <w:rPr>
                <w:lang w:val="ru-RU"/>
              </w:rPr>
              <w:t>, Красноярского края.</w:t>
            </w:r>
          </w:p>
        </w:tc>
        <w:tc>
          <w:tcPr>
            <w:tcW w:w="108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68"/>
              <w:rPr>
                <w:lang w:val="ru-RU"/>
              </w:rPr>
            </w:pPr>
          </w:p>
        </w:tc>
      </w:tr>
      <w:tr w:rsidR="007D2947" w:rsidRPr="00695C65" w:rsidTr="00FF23FE">
        <w:trPr>
          <w:trHeight w:hRule="exact" w:val="422"/>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Default="007D2947" w:rsidP="003B1790">
            <w:pPr>
              <w:autoSpaceDE w:val="0"/>
              <w:autoSpaceDN w:val="0"/>
              <w:spacing w:before="94" w:after="0" w:line="233" w:lineRule="auto"/>
              <w:jc w:val="center"/>
              <w:rPr>
                <w:rFonts w:ascii="Times New Roman" w:eastAsia="Times New Roman" w:hAnsi="Times New Roman"/>
                <w:color w:val="000000"/>
                <w:sz w:val="23"/>
                <w:lang w:val="ru-RU"/>
              </w:rPr>
            </w:pPr>
            <w:r>
              <w:rPr>
                <w:rFonts w:ascii="Times New Roman" w:eastAsia="Times New Roman" w:hAnsi="Times New Roman"/>
                <w:color w:val="000000"/>
                <w:sz w:val="23"/>
                <w:lang w:val="ru-RU"/>
              </w:rPr>
              <w:t>34</w:t>
            </w:r>
          </w:p>
        </w:tc>
        <w:tc>
          <w:tcPr>
            <w:tcW w:w="319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915181" w:rsidRDefault="007D2947" w:rsidP="007D2947">
            <w:pPr>
              <w:autoSpaceDE w:val="0"/>
              <w:autoSpaceDN w:val="0"/>
              <w:spacing w:before="94" w:after="0" w:line="271" w:lineRule="auto"/>
              <w:ind w:left="68" w:right="144"/>
              <w:rPr>
                <w:rFonts w:ascii="Times New Roman" w:eastAsia="Times New Roman" w:hAnsi="Times New Roman"/>
                <w:color w:val="000000"/>
                <w:sz w:val="23"/>
                <w:lang w:val="ru-RU"/>
              </w:rPr>
            </w:pPr>
            <w:r w:rsidRPr="00915181">
              <w:rPr>
                <w:rFonts w:ascii="Times New Roman" w:eastAsia="Times New Roman" w:hAnsi="Times New Roman"/>
                <w:color w:val="000000"/>
                <w:sz w:val="23"/>
                <w:lang w:val="ru-RU"/>
              </w:rPr>
              <w:t>Промежуточная аттестация</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5D07D1" w:rsidP="003B1790">
            <w:pPr>
              <w:autoSpaceDE w:val="0"/>
              <w:autoSpaceDN w:val="0"/>
              <w:spacing w:before="94" w:after="0" w:line="233" w:lineRule="auto"/>
              <w:ind w:left="68"/>
              <w:rPr>
                <w:lang w:val="ru-RU"/>
              </w:rPr>
            </w:pPr>
            <w:r>
              <w:rPr>
                <w:lang w:val="ru-RU"/>
              </w:rPr>
              <w:t>23.05</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70"/>
              <w:rPr>
                <w:lang w:val="ru-RU"/>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jc w:val="center"/>
              <w:rPr>
                <w:lang w:val="ru-RU"/>
              </w:rPr>
            </w:pPr>
          </w:p>
        </w:tc>
        <w:tc>
          <w:tcPr>
            <w:tcW w:w="108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68"/>
              <w:rPr>
                <w:lang w:val="ru-RU"/>
              </w:rPr>
            </w:pPr>
          </w:p>
        </w:tc>
      </w:tr>
      <w:tr w:rsidR="005D07D1" w:rsidRPr="00695C65" w:rsidTr="00FF23FE">
        <w:trPr>
          <w:trHeight w:hRule="exact" w:val="610"/>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5D07D1" w:rsidRDefault="005D07D1" w:rsidP="003B1790">
            <w:pPr>
              <w:autoSpaceDE w:val="0"/>
              <w:autoSpaceDN w:val="0"/>
              <w:spacing w:before="94" w:after="0" w:line="233" w:lineRule="auto"/>
              <w:jc w:val="center"/>
              <w:rPr>
                <w:rFonts w:ascii="Times New Roman" w:eastAsia="Times New Roman" w:hAnsi="Times New Roman"/>
                <w:color w:val="000000"/>
                <w:sz w:val="23"/>
                <w:lang w:val="ru-RU"/>
              </w:rPr>
            </w:pPr>
            <w:r>
              <w:rPr>
                <w:rFonts w:ascii="Times New Roman" w:eastAsia="Times New Roman" w:hAnsi="Times New Roman"/>
                <w:color w:val="000000"/>
                <w:sz w:val="23"/>
                <w:lang w:val="ru-RU"/>
              </w:rPr>
              <w:lastRenderedPageBreak/>
              <w:t>35</w:t>
            </w:r>
          </w:p>
        </w:tc>
        <w:tc>
          <w:tcPr>
            <w:tcW w:w="3196" w:type="dxa"/>
            <w:tcBorders>
              <w:top w:val="single" w:sz="4" w:space="0" w:color="000000"/>
              <w:left w:val="single" w:sz="4" w:space="0" w:color="000000"/>
              <w:bottom w:val="single" w:sz="4" w:space="0" w:color="000000"/>
              <w:right w:val="single" w:sz="4" w:space="0" w:color="000000"/>
            </w:tcBorders>
            <w:tcMar>
              <w:left w:w="0" w:type="dxa"/>
              <w:right w:w="0" w:type="dxa"/>
            </w:tcMar>
          </w:tcPr>
          <w:p w:rsidR="005D07D1" w:rsidRPr="00FF23FE" w:rsidRDefault="005D07D1" w:rsidP="00FF23FE">
            <w:pPr>
              <w:pStyle w:val="a9"/>
              <w:rPr>
                <w:rFonts w:ascii="Times New Roman" w:hAnsi="Times New Roman" w:cs="Times New Roman"/>
                <w:sz w:val="24"/>
                <w:szCs w:val="24"/>
                <w:lang w:val="ru-RU"/>
              </w:rPr>
            </w:pPr>
            <w:r w:rsidRPr="00FF23FE">
              <w:rPr>
                <w:rFonts w:ascii="Times New Roman" w:eastAsia="Times New Roman" w:hAnsi="Times New Roman" w:cs="Times New Roman"/>
                <w:sz w:val="24"/>
                <w:szCs w:val="24"/>
                <w:lang w:val="ru-RU"/>
              </w:rPr>
              <w:t>Повторение по курсу.</w:t>
            </w:r>
          </w:p>
          <w:p w:rsidR="005D07D1" w:rsidRPr="00915181" w:rsidRDefault="005D07D1" w:rsidP="00FF23FE">
            <w:pPr>
              <w:pStyle w:val="a9"/>
              <w:rPr>
                <w:rFonts w:eastAsia="Times New Roman"/>
                <w:lang w:val="ru-RU"/>
              </w:rPr>
            </w:pPr>
            <w:r w:rsidRPr="00FF23FE">
              <w:rPr>
                <w:rFonts w:ascii="Times New Roman" w:eastAsia="Times New Roman" w:hAnsi="Times New Roman" w:cs="Times New Roman"/>
                <w:sz w:val="24"/>
                <w:szCs w:val="24"/>
                <w:lang w:val="ru-RU"/>
              </w:rPr>
              <w:t>Летние задания.</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5D07D1" w:rsidRDefault="002A1DA2" w:rsidP="003B1790">
            <w:pPr>
              <w:autoSpaceDE w:val="0"/>
              <w:autoSpaceDN w:val="0"/>
              <w:spacing w:before="94" w:after="0" w:line="233" w:lineRule="auto"/>
              <w:ind w:left="68"/>
              <w:rPr>
                <w:lang w:val="ru-RU"/>
              </w:rPr>
            </w:pPr>
            <w:r>
              <w:rPr>
                <w:lang w:val="ru-RU"/>
              </w:rPr>
              <w:t>30.05</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5D07D1" w:rsidRPr="002B2932" w:rsidRDefault="005D07D1" w:rsidP="003B1790">
            <w:pPr>
              <w:autoSpaceDE w:val="0"/>
              <w:autoSpaceDN w:val="0"/>
              <w:spacing w:before="94" w:after="0" w:line="233" w:lineRule="auto"/>
              <w:ind w:left="70"/>
              <w:rPr>
                <w:lang w:val="ru-RU"/>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tcPr>
          <w:p w:rsidR="005D07D1" w:rsidRPr="002B2932" w:rsidRDefault="005D07D1" w:rsidP="003B1790">
            <w:pPr>
              <w:autoSpaceDE w:val="0"/>
              <w:autoSpaceDN w:val="0"/>
              <w:spacing w:before="94" w:after="0" w:line="233" w:lineRule="auto"/>
              <w:jc w:val="center"/>
              <w:rPr>
                <w:lang w:val="ru-RU"/>
              </w:rPr>
            </w:pPr>
          </w:p>
        </w:tc>
        <w:tc>
          <w:tcPr>
            <w:tcW w:w="1086" w:type="dxa"/>
            <w:tcBorders>
              <w:top w:val="single" w:sz="4" w:space="0" w:color="000000"/>
              <w:left w:val="single" w:sz="4" w:space="0" w:color="000000"/>
              <w:bottom w:val="single" w:sz="4" w:space="0" w:color="000000"/>
              <w:right w:val="single" w:sz="4" w:space="0" w:color="000000"/>
            </w:tcBorders>
            <w:tcMar>
              <w:left w:w="0" w:type="dxa"/>
              <w:right w:w="0" w:type="dxa"/>
            </w:tcMar>
          </w:tcPr>
          <w:p w:rsidR="005D07D1" w:rsidRPr="002B2932" w:rsidRDefault="005D07D1" w:rsidP="003B1790">
            <w:pPr>
              <w:autoSpaceDE w:val="0"/>
              <w:autoSpaceDN w:val="0"/>
              <w:spacing w:before="94" w:after="0" w:line="233" w:lineRule="auto"/>
              <w:ind w:left="68"/>
              <w:rPr>
                <w:lang w:val="ru-RU"/>
              </w:rPr>
            </w:pPr>
          </w:p>
        </w:tc>
      </w:tr>
      <w:tr w:rsidR="007D2947" w:rsidRPr="003B1790" w:rsidTr="00FF23FE">
        <w:trPr>
          <w:trHeight w:hRule="exact" w:val="704"/>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Default="007D2947" w:rsidP="003B1790">
            <w:pPr>
              <w:autoSpaceDE w:val="0"/>
              <w:autoSpaceDN w:val="0"/>
              <w:spacing w:before="94" w:after="0" w:line="233" w:lineRule="auto"/>
              <w:jc w:val="center"/>
              <w:rPr>
                <w:rFonts w:ascii="Times New Roman" w:eastAsia="Times New Roman" w:hAnsi="Times New Roman"/>
                <w:color w:val="000000"/>
                <w:sz w:val="23"/>
                <w:lang w:val="ru-RU"/>
              </w:rPr>
            </w:pPr>
          </w:p>
        </w:tc>
        <w:tc>
          <w:tcPr>
            <w:tcW w:w="319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FF23FE" w:rsidRDefault="007D2947" w:rsidP="00C50534">
            <w:pPr>
              <w:autoSpaceDE w:val="0"/>
              <w:autoSpaceDN w:val="0"/>
              <w:spacing w:before="94" w:after="0" w:line="262" w:lineRule="auto"/>
              <w:ind w:left="70"/>
              <w:rPr>
                <w:sz w:val="24"/>
                <w:szCs w:val="24"/>
                <w:lang w:val="ru-RU"/>
              </w:rPr>
            </w:pPr>
            <w:r w:rsidRPr="00FF23FE">
              <w:rPr>
                <w:rFonts w:ascii="Times New Roman" w:eastAsia="Times New Roman" w:hAnsi="Times New Roman"/>
                <w:color w:val="000000"/>
                <w:sz w:val="24"/>
                <w:szCs w:val="24"/>
                <w:lang w:val="ru-RU"/>
              </w:rPr>
              <w:t>ОБЩЕЕ КОЛИЧЕСТВО ЧАСОВ ПО ПРОГРАММЕ</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FF23FE" w:rsidRDefault="007D2947" w:rsidP="00C50534">
            <w:pPr>
              <w:autoSpaceDE w:val="0"/>
              <w:autoSpaceDN w:val="0"/>
              <w:spacing w:before="94" w:after="0" w:line="233" w:lineRule="auto"/>
              <w:ind w:left="68"/>
              <w:rPr>
                <w:sz w:val="24"/>
                <w:szCs w:val="24"/>
              </w:rPr>
            </w:pPr>
            <w:r w:rsidRPr="00FF23FE">
              <w:rPr>
                <w:rFonts w:ascii="Times New Roman" w:eastAsia="Times New Roman" w:hAnsi="Times New Roman"/>
                <w:color w:val="000000"/>
                <w:sz w:val="24"/>
                <w:szCs w:val="24"/>
              </w:rPr>
              <w:t>34</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FF23FE" w:rsidRDefault="007D2947" w:rsidP="00C50534">
            <w:pPr>
              <w:autoSpaceDE w:val="0"/>
              <w:autoSpaceDN w:val="0"/>
              <w:spacing w:before="94" w:after="0" w:line="233" w:lineRule="auto"/>
              <w:ind w:left="68"/>
              <w:rPr>
                <w:sz w:val="24"/>
                <w:szCs w:val="24"/>
              </w:rPr>
            </w:pPr>
            <w:r w:rsidRPr="00FF23FE">
              <w:rPr>
                <w:rFonts w:ascii="Times New Roman" w:eastAsia="Times New Roman" w:hAnsi="Times New Roman"/>
                <w:color w:val="000000"/>
                <w:sz w:val="24"/>
                <w:szCs w:val="24"/>
              </w:rPr>
              <w:t>2</w:t>
            </w: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FF23FE" w:rsidRDefault="007D2947" w:rsidP="00C50534">
            <w:pPr>
              <w:autoSpaceDE w:val="0"/>
              <w:autoSpaceDN w:val="0"/>
              <w:spacing w:before="94" w:after="0" w:line="233" w:lineRule="auto"/>
              <w:ind w:left="70"/>
              <w:rPr>
                <w:sz w:val="24"/>
                <w:szCs w:val="24"/>
              </w:rPr>
            </w:pPr>
            <w:r w:rsidRPr="00FF23FE">
              <w:rPr>
                <w:rFonts w:ascii="Times New Roman" w:eastAsia="Times New Roman" w:hAnsi="Times New Roman"/>
                <w:color w:val="000000"/>
                <w:sz w:val="24"/>
                <w:szCs w:val="24"/>
              </w:rPr>
              <w:t>6</w:t>
            </w:r>
          </w:p>
        </w:tc>
        <w:tc>
          <w:tcPr>
            <w:tcW w:w="1086" w:type="dxa"/>
            <w:tcBorders>
              <w:top w:val="single" w:sz="4" w:space="0" w:color="000000"/>
              <w:left w:val="single" w:sz="4" w:space="0" w:color="000000"/>
              <w:bottom w:val="single" w:sz="4" w:space="0" w:color="000000"/>
              <w:right w:val="single" w:sz="4" w:space="0" w:color="000000"/>
            </w:tcBorders>
            <w:tcMar>
              <w:left w:w="0" w:type="dxa"/>
              <w:right w:w="0" w:type="dxa"/>
            </w:tcMar>
          </w:tcPr>
          <w:p w:rsidR="007D2947" w:rsidRPr="002B2932" w:rsidRDefault="007D2947" w:rsidP="003B1790">
            <w:pPr>
              <w:autoSpaceDE w:val="0"/>
              <w:autoSpaceDN w:val="0"/>
              <w:spacing w:before="94" w:after="0" w:line="233" w:lineRule="auto"/>
              <w:ind w:left="68"/>
              <w:rPr>
                <w:lang w:val="ru-RU"/>
              </w:rPr>
            </w:pPr>
          </w:p>
        </w:tc>
      </w:tr>
    </w:tbl>
    <w:p w:rsidR="00BC658C" w:rsidRDefault="00BC658C" w:rsidP="00FF23FE">
      <w:pPr>
        <w:autoSpaceDE w:val="0"/>
        <w:autoSpaceDN w:val="0"/>
        <w:spacing w:before="346" w:after="0" w:line="230" w:lineRule="auto"/>
        <w:rPr>
          <w:rFonts w:ascii="Times New Roman" w:eastAsia="Times New Roman" w:hAnsi="Times New Roman"/>
          <w:b/>
          <w:color w:val="000000"/>
          <w:sz w:val="24"/>
          <w:lang w:val="ru-RU"/>
        </w:rPr>
      </w:pPr>
    </w:p>
    <w:p w:rsidR="007D2947" w:rsidRPr="007D2947" w:rsidRDefault="007D2947" w:rsidP="00BC658C">
      <w:pPr>
        <w:autoSpaceDE w:val="0"/>
        <w:autoSpaceDN w:val="0"/>
        <w:spacing w:before="346" w:after="0" w:line="230" w:lineRule="auto"/>
        <w:ind w:left="227" w:right="227" w:firstLine="360"/>
        <w:jc w:val="both"/>
        <w:rPr>
          <w:lang w:val="ru-RU"/>
        </w:rPr>
      </w:pPr>
      <w:r w:rsidRPr="007D2947">
        <w:rPr>
          <w:rFonts w:ascii="Times New Roman" w:eastAsia="Times New Roman" w:hAnsi="Times New Roman"/>
          <w:b/>
          <w:color w:val="000000"/>
          <w:sz w:val="24"/>
          <w:lang w:val="ru-RU"/>
        </w:rPr>
        <w:t>ОБЯЗАТЕЛЬНЫЕ УЧЕБНЫЕ МАТЕРИАЛЫ ДЛЯ УЧЕНИКА</w:t>
      </w:r>
    </w:p>
    <w:p w:rsidR="007D2947" w:rsidRPr="00B805C6" w:rsidRDefault="007D2947" w:rsidP="00BC658C">
      <w:pPr>
        <w:pStyle w:val="ae"/>
        <w:numPr>
          <w:ilvl w:val="0"/>
          <w:numId w:val="14"/>
        </w:numPr>
        <w:autoSpaceDE w:val="0"/>
        <w:autoSpaceDN w:val="0"/>
        <w:spacing w:before="166" w:after="0"/>
        <w:ind w:left="227" w:right="227"/>
        <w:jc w:val="both"/>
        <w:rPr>
          <w:lang w:val="ru-RU"/>
        </w:rPr>
      </w:pPr>
      <w:r w:rsidRPr="00E0614D">
        <w:rPr>
          <w:rFonts w:ascii="Times New Roman" w:eastAsia="Times New Roman" w:hAnsi="Times New Roman"/>
          <w:color w:val="000000"/>
          <w:sz w:val="24"/>
          <w:lang w:val="ru-RU"/>
        </w:rPr>
        <w:t xml:space="preserve">Пономарева И.Н., Николаев И.В., Корнилова О.А.; под редакцией Пономаревой И.Н. Биология, 5 класс/ Общество с ограниченной ответственностью «Издательский центр ВЕНТАНА-ГРАФ»; Акционерное общество «Издательство Просвещение»; </w:t>
      </w:r>
    </w:p>
    <w:p w:rsidR="00B805C6" w:rsidRDefault="00B805C6" w:rsidP="00BC658C">
      <w:pPr>
        <w:pStyle w:val="ae"/>
        <w:numPr>
          <w:ilvl w:val="0"/>
          <w:numId w:val="14"/>
        </w:numPr>
        <w:autoSpaceDE w:val="0"/>
        <w:autoSpaceDN w:val="0"/>
        <w:spacing w:before="166" w:after="0"/>
        <w:ind w:left="227" w:right="227"/>
        <w:jc w:val="both"/>
        <w:rPr>
          <w:lang w:val="ru-RU"/>
        </w:rPr>
      </w:pPr>
      <w:r w:rsidRPr="00B805C6">
        <w:rPr>
          <w:lang w:val="ru-RU"/>
        </w:rPr>
        <w:t>Пасечник В.В. Биология. 5 класс: учебник. – М.: Просвещение. Линия жизни  Пасечник В.В. Биология. 5 класс: рабочая тетрадь. – М.: Просвещение</w:t>
      </w:r>
      <w:r>
        <w:sym w:font="Symbol" w:char="F0B7"/>
      </w:r>
      <w:r w:rsidRPr="00B805C6">
        <w:rPr>
          <w:lang w:val="ru-RU"/>
        </w:rPr>
        <w:t xml:space="preserve">  </w:t>
      </w:r>
    </w:p>
    <w:p w:rsidR="00B805C6" w:rsidRDefault="00B805C6" w:rsidP="00BC658C">
      <w:pPr>
        <w:pStyle w:val="ae"/>
        <w:numPr>
          <w:ilvl w:val="0"/>
          <w:numId w:val="14"/>
        </w:numPr>
        <w:autoSpaceDE w:val="0"/>
        <w:autoSpaceDN w:val="0"/>
        <w:spacing w:before="166" w:after="0"/>
        <w:ind w:left="227" w:right="227"/>
        <w:jc w:val="both"/>
        <w:rPr>
          <w:lang w:val="ru-RU"/>
        </w:rPr>
      </w:pPr>
      <w:r w:rsidRPr="00B805C6">
        <w:rPr>
          <w:lang w:val="ru-RU"/>
        </w:rPr>
        <w:t>Никишов А.И. Экология. 5,6 класс: учебник - М.: «Устойчивый мир»</w:t>
      </w:r>
      <w:r>
        <w:sym w:font="Symbol" w:char="F0B7"/>
      </w:r>
      <w:r w:rsidRPr="00B805C6">
        <w:rPr>
          <w:lang w:val="ru-RU"/>
        </w:rPr>
        <w:t xml:space="preserve">  Библиотека электронных наглядных пособий. Биология 6 – 9 классы.</w:t>
      </w:r>
      <w:r>
        <w:sym w:font="Symbol" w:char="F0B7"/>
      </w:r>
      <w:r w:rsidRPr="00B805C6">
        <w:rPr>
          <w:lang w:val="ru-RU"/>
        </w:rPr>
        <w:t xml:space="preserve">  1С: Репетитор. Биология.</w:t>
      </w:r>
      <w:r>
        <w:sym w:font="Symbol" w:char="F0B7"/>
      </w:r>
      <w:r w:rsidRPr="00B805C6">
        <w:rPr>
          <w:lang w:val="ru-RU"/>
        </w:rPr>
        <w:t xml:space="preserve"> </w:t>
      </w:r>
    </w:p>
    <w:p w:rsidR="00B805C6" w:rsidRPr="00E0614D" w:rsidRDefault="00B805C6" w:rsidP="00BC658C">
      <w:pPr>
        <w:pStyle w:val="ae"/>
        <w:numPr>
          <w:ilvl w:val="0"/>
          <w:numId w:val="14"/>
        </w:numPr>
        <w:autoSpaceDE w:val="0"/>
        <w:autoSpaceDN w:val="0"/>
        <w:spacing w:before="166" w:after="0"/>
        <w:ind w:left="227" w:right="227"/>
        <w:jc w:val="both"/>
        <w:rPr>
          <w:lang w:val="ru-RU"/>
        </w:rPr>
      </w:pPr>
      <w:r w:rsidRPr="00B805C6">
        <w:rPr>
          <w:lang w:val="ru-RU"/>
        </w:rPr>
        <w:t xml:space="preserve"> Учебное электронное издание. Лабораторный практикум. </w:t>
      </w:r>
      <w:r>
        <w:t>Биология 6 – 11 класс.</w:t>
      </w:r>
      <w:r>
        <w:sym w:font="Symbol" w:char="F0B7"/>
      </w:r>
      <w:r>
        <w:t xml:space="preserve"> Дополнительная литература (библиотека кабинета биологии)</w:t>
      </w:r>
    </w:p>
    <w:p w:rsidR="007D2947" w:rsidRPr="00915181" w:rsidRDefault="007D2947" w:rsidP="00BC658C">
      <w:pPr>
        <w:autoSpaceDE w:val="0"/>
        <w:autoSpaceDN w:val="0"/>
        <w:spacing w:before="262" w:after="0" w:line="230" w:lineRule="auto"/>
        <w:ind w:left="227" w:right="227" w:firstLine="360"/>
        <w:jc w:val="both"/>
        <w:rPr>
          <w:lang w:val="ru-RU"/>
        </w:rPr>
      </w:pPr>
      <w:r w:rsidRPr="00915181">
        <w:rPr>
          <w:rFonts w:ascii="Times New Roman" w:eastAsia="Times New Roman" w:hAnsi="Times New Roman"/>
          <w:b/>
          <w:color w:val="000000"/>
          <w:sz w:val="24"/>
          <w:lang w:val="ru-RU"/>
        </w:rPr>
        <w:t>МЕТОДИЧЕСКИЕ МАТЕРИАЛЫ ДЛЯ УЧИТЕЛЯ</w:t>
      </w:r>
    </w:p>
    <w:p w:rsidR="007D2947" w:rsidRPr="00E0614D" w:rsidRDefault="007D2947" w:rsidP="00BC658C">
      <w:pPr>
        <w:pStyle w:val="ae"/>
        <w:numPr>
          <w:ilvl w:val="0"/>
          <w:numId w:val="15"/>
        </w:numPr>
        <w:autoSpaceDE w:val="0"/>
        <w:autoSpaceDN w:val="0"/>
        <w:spacing w:before="166" w:after="0" w:line="278" w:lineRule="auto"/>
        <w:ind w:left="227" w:right="227"/>
        <w:jc w:val="both"/>
        <w:rPr>
          <w:lang w:val="ru-RU"/>
        </w:rPr>
      </w:pPr>
      <w:r w:rsidRPr="00E0614D">
        <w:rPr>
          <w:rFonts w:ascii="Times New Roman" w:eastAsia="Times New Roman" w:hAnsi="Times New Roman"/>
          <w:color w:val="000000"/>
          <w:sz w:val="24"/>
          <w:lang w:val="ru-RU"/>
        </w:rPr>
        <w:t>Методическое пособие предназначено для организации обучения по учебнику «Биология» для 5 класса общеобразовательных организаций (авт.: И. Н. Пономарёва, И. В. Николаев, О. А. Корнилова), открывающему линию учебников по биологии для основной школы и входящему в систему«Алгоритм успеха».</w:t>
      </w:r>
    </w:p>
    <w:p w:rsidR="007D2947" w:rsidRPr="00915181" w:rsidRDefault="007D2947" w:rsidP="00BC658C">
      <w:pPr>
        <w:autoSpaceDE w:val="0"/>
        <w:autoSpaceDN w:val="0"/>
        <w:spacing w:before="262" w:after="0" w:line="230" w:lineRule="auto"/>
        <w:ind w:left="227" w:right="227" w:firstLine="360"/>
        <w:jc w:val="both"/>
        <w:rPr>
          <w:lang w:val="ru-RU"/>
        </w:rPr>
      </w:pPr>
      <w:r w:rsidRPr="00915181">
        <w:rPr>
          <w:rFonts w:ascii="Times New Roman" w:eastAsia="Times New Roman" w:hAnsi="Times New Roman"/>
          <w:b/>
          <w:color w:val="000000"/>
          <w:sz w:val="24"/>
          <w:lang w:val="ru-RU"/>
        </w:rPr>
        <w:t>ЦИФРОВЫЕ ОБРАЗОВАТЕЛЬНЫЕ РЕСУРСЫ И РЕСУРСЫ СЕТИ ИНТЕРНЕТ</w:t>
      </w:r>
    </w:p>
    <w:p w:rsidR="007D2947" w:rsidRPr="00B805C6" w:rsidRDefault="007D2947" w:rsidP="00BC658C">
      <w:pPr>
        <w:pStyle w:val="a9"/>
        <w:ind w:left="227" w:right="227"/>
        <w:jc w:val="both"/>
        <w:rPr>
          <w:rFonts w:ascii="Times New Roman" w:hAnsi="Times New Roman" w:cs="Times New Roman"/>
          <w:sz w:val="24"/>
          <w:szCs w:val="24"/>
          <w:lang w:val="ru-RU"/>
        </w:rPr>
      </w:pPr>
      <w:r w:rsidRPr="00B805C6">
        <w:rPr>
          <w:rFonts w:ascii="Times New Roman" w:eastAsia="Times New Roman" w:hAnsi="Times New Roman" w:cs="Times New Roman"/>
          <w:sz w:val="24"/>
          <w:szCs w:val="24"/>
        </w:rPr>
        <w:t>https</w:t>
      </w:r>
      <w:r w:rsidRPr="00B805C6">
        <w:rPr>
          <w:rFonts w:ascii="Times New Roman" w:eastAsia="Times New Roman" w:hAnsi="Times New Roman" w:cs="Times New Roman"/>
          <w:sz w:val="24"/>
          <w:szCs w:val="24"/>
          <w:lang w:val="ru-RU"/>
        </w:rPr>
        <w:t>://</w:t>
      </w:r>
      <w:r w:rsidRPr="00B805C6">
        <w:rPr>
          <w:rFonts w:ascii="Times New Roman" w:eastAsia="Times New Roman" w:hAnsi="Times New Roman" w:cs="Times New Roman"/>
          <w:sz w:val="24"/>
          <w:szCs w:val="24"/>
        </w:rPr>
        <w:t>resh</w:t>
      </w:r>
      <w:r w:rsidRPr="00B805C6">
        <w:rPr>
          <w:rFonts w:ascii="Times New Roman" w:eastAsia="Times New Roman" w:hAnsi="Times New Roman" w:cs="Times New Roman"/>
          <w:sz w:val="24"/>
          <w:szCs w:val="24"/>
          <w:lang w:val="ru-RU"/>
        </w:rPr>
        <w:t>.</w:t>
      </w:r>
      <w:r w:rsidRPr="00B805C6">
        <w:rPr>
          <w:rFonts w:ascii="Times New Roman" w:eastAsia="Times New Roman" w:hAnsi="Times New Roman" w:cs="Times New Roman"/>
          <w:sz w:val="24"/>
          <w:szCs w:val="24"/>
        </w:rPr>
        <w:t>edu</w:t>
      </w:r>
      <w:r w:rsidRPr="00B805C6">
        <w:rPr>
          <w:rFonts w:ascii="Times New Roman" w:eastAsia="Times New Roman" w:hAnsi="Times New Roman" w:cs="Times New Roman"/>
          <w:sz w:val="24"/>
          <w:szCs w:val="24"/>
          <w:lang w:val="ru-RU"/>
        </w:rPr>
        <w:t>.</w:t>
      </w:r>
      <w:r w:rsidRPr="00B805C6">
        <w:rPr>
          <w:rFonts w:ascii="Times New Roman" w:eastAsia="Times New Roman" w:hAnsi="Times New Roman" w:cs="Times New Roman"/>
          <w:sz w:val="24"/>
          <w:szCs w:val="24"/>
        </w:rPr>
        <w:t>ru</w:t>
      </w:r>
      <w:r w:rsidRPr="00B805C6">
        <w:rPr>
          <w:rFonts w:ascii="Times New Roman" w:eastAsia="Times New Roman" w:hAnsi="Times New Roman" w:cs="Times New Roman"/>
          <w:sz w:val="24"/>
          <w:szCs w:val="24"/>
          <w:lang w:val="ru-RU"/>
        </w:rPr>
        <w:t xml:space="preserve">/ </w:t>
      </w:r>
      <w:r w:rsidRPr="00B805C6">
        <w:rPr>
          <w:rFonts w:ascii="Times New Roman" w:eastAsia="Times New Roman" w:hAnsi="Times New Roman" w:cs="Times New Roman"/>
          <w:sz w:val="24"/>
          <w:szCs w:val="24"/>
        </w:rPr>
        <w:t>https</w:t>
      </w:r>
      <w:r w:rsidRPr="00B805C6">
        <w:rPr>
          <w:rFonts w:ascii="Times New Roman" w:eastAsia="Times New Roman" w:hAnsi="Times New Roman" w:cs="Times New Roman"/>
          <w:sz w:val="24"/>
          <w:szCs w:val="24"/>
          <w:lang w:val="ru-RU"/>
        </w:rPr>
        <w:t>://</w:t>
      </w:r>
      <w:r w:rsidRPr="00B805C6">
        <w:rPr>
          <w:rFonts w:ascii="Times New Roman" w:eastAsia="Times New Roman" w:hAnsi="Times New Roman" w:cs="Times New Roman"/>
          <w:sz w:val="24"/>
          <w:szCs w:val="24"/>
        </w:rPr>
        <w:t>uchi</w:t>
      </w:r>
      <w:r w:rsidRPr="00B805C6">
        <w:rPr>
          <w:rFonts w:ascii="Times New Roman" w:eastAsia="Times New Roman" w:hAnsi="Times New Roman" w:cs="Times New Roman"/>
          <w:sz w:val="24"/>
          <w:szCs w:val="24"/>
          <w:lang w:val="ru-RU"/>
        </w:rPr>
        <w:t>.</w:t>
      </w:r>
      <w:r w:rsidRPr="00B805C6">
        <w:rPr>
          <w:rFonts w:ascii="Times New Roman" w:eastAsia="Times New Roman" w:hAnsi="Times New Roman" w:cs="Times New Roman"/>
          <w:sz w:val="24"/>
          <w:szCs w:val="24"/>
        </w:rPr>
        <w:t>ru</w:t>
      </w:r>
      <w:r w:rsidRPr="00B805C6">
        <w:rPr>
          <w:rFonts w:ascii="Times New Roman" w:eastAsia="Times New Roman" w:hAnsi="Times New Roman" w:cs="Times New Roman"/>
          <w:sz w:val="24"/>
          <w:szCs w:val="24"/>
          <w:lang w:val="ru-RU"/>
        </w:rPr>
        <w:t>/</w:t>
      </w:r>
    </w:p>
    <w:p w:rsidR="00B805C6" w:rsidRPr="00B805C6" w:rsidRDefault="00B805C6" w:rsidP="00BC658C">
      <w:pPr>
        <w:pStyle w:val="a9"/>
        <w:ind w:left="227" w:right="227"/>
        <w:jc w:val="both"/>
        <w:rPr>
          <w:rFonts w:ascii="Times New Roman" w:hAnsi="Times New Roman" w:cs="Times New Roman"/>
          <w:sz w:val="24"/>
          <w:szCs w:val="24"/>
          <w:lang w:val="ru-RU"/>
        </w:rPr>
      </w:pPr>
      <w:r w:rsidRPr="00B805C6">
        <w:rPr>
          <w:rFonts w:ascii="Times New Roman" w:hAnsi="Times New Roman" w:cs="Times New Roman"/>
          <w:sz w:val="24"/>
          <w:szCs w:val="24"/>
          <w:lang w:val="ru-RU"/>
        </w:rPr>
        <w:t xml:space="preserve">"Колекция цифровых образовательных ресурсов" </w:t>
      </w:r>
      <w:hyperlink r:id="rId14" w:history="1">
        <w:r w:rsidRPr="00B805C6">
          <w:rPr>
            <w:rStyle w:val="aff8"/>
            <w:rFonts w:ascii="Times New Roman" w:hAnsi="Times New Roman" w:cs="Times New Roman"/>
            <w:sz w:val="24"/>
            <w:szCs w:val="24"/>
          </w:rPr>
          <w:t>http</w:t>
        </w:r>
        <w:r w:rsidRPr="00B805C6">
          <w:rPr>
            <w:rStyle w:val="aff8"/>
            <w:rFonts w:ascii="Times New Roman" w:hAnsi="Times New Roman" w:cs="Times New Roman"/>
            <w:sz w:val="24"/>
            <w:szCs w:val="24"/>
            <w:lang w:val="ru-RU"/>
          </w:rPr>
          <w:t>://</w:t>
        </w:r>
        <w:r w:rsidRPr="00B805C6">
          <w:rPr>
            <w:rStyle w:val="aff8"/>
            <w:rFonts w:ascii="Times New Roman" w:hAnsi="Times New Roman" w:cs="Times New Roman"/>
            <w:sz w:val="24"/>
            <w:szCs w:val="24"/>
          </w:rPr>
          <w:t>school</w:t>
        </w:r>
        <w:r w:rsidRPr="00B805C6">
          <w:rPr>
            <w:rStyle w:val="aff8"/>
            <w:rFonts w:ascii="Times New Roman" w:hAnsi="Times New Roman" w:cs="Times New Roman"/>
            <w:sz w:val="24"/>
            <w:szCs w:val="24"/>
            <w:lang w:val="ru-RU"/>
          </w:rPr>
          <w:t>-</w:t>
        </w:r>
        <w:r w:rsidRPr="00B805C6">
          <w:rPr>
            <w:rStyle w:val="aff8"/>
            <w:rFonts w:ascii="Times New Roman" w:hAnsi="Times New Roman" w:cs="Times New Roman"/>
            <w:sz w:val="24"/>
            <w:szCs w:val="24"/>
          </w:rPr>
          <w:t>collection</w:t>
        </w:r>
        <w:r w:rsidRPr="00B805C6">
          <w:rPr>
            <w:rStyle w:val="aff8"/>
            <w:rFonts w:ascii="Times New Roman" w:hAnsi="Times New Roman" w:cs="Times New Roman"/>
            <w:sz w:val="24"/>
            <w:szCs w:val="24"/>
            <w:lang w:val="ru-RU"/>
          </w:rPr>
          <w:t>.</w:t>
        </w:r>
        <w:r w:rsidRPr="00B805C6">
          <w:rPr>
            <w:rStyle w:val="aff8"/>
            <w:rFonts w:ascii="Times New Roman" w:hAnsi="Times New Roman" w:cs="Times New Roman"/>
            <w:sz w:val="24"/>
            <w:szCs w:val="24"/>
          </w:rPr>
          <w:t>edu</w:t>
        </w:r>
        <w:r w:rsidRPr="00B805C6">
          <w:rPr>
            <w:rStyle w:val="aff8"/>
            <w:rFonts w:ascii="Times New Roman" w:hAnsi="Times New Roman" w:cs="Times New Roman"/>
            <w:sz w:val="24"/>
            <w:szCs w:val="24"/>
            <w:lang w:val="ru-RU"/>
          </w:rPr>
          <w:t>.</w:t>
        </w:r>
        <w:r w:rsidRPr="00B805C6">
          <w:rPr>
            <w:rStyle w:val="aff8"/>
            <w:rFonts w:ascii="Times New Roman" w:hAnsi="Times New Roman" w:cs="Times New Roman"/>
            <w:sz w:val="24"/>
            <w:szCs w:val="24"/>
          </w:rPr>
          <w:t>ru</w:t>
        </w:r>
        <w:r w:rsidRPr="00B805C6">
          <w:rPr>
            <w:rStyle w:val="aff8"/>
            <w:rFonts w:ascii="Times New Roman" w:hAnsi="Times New Roman" w:cs="Times New Roman"/>
            <w:sz w:val="24"/>
            <w:szCs w:val="24"/>
            <w:lang w:val="ru-RU"/>
          </w:rPr>
          <w:t>/</w:t>
        </w:r>
      </w:hyperlink>
    </w:p>
    <w:p w:rsidR="00B805C6" w:rsidRPr="00B805C6" w:rsidRDefault="00B805C6" w:rsidP="00BC658C">
      <w:pPr>
        <w:pStyle w:val="a9"/>
        <w:ind w:left="227" w:right="227"/>
        <w:jc w:val="both"/>
        <w:rPr>
          <w:rFonts w:ascii="Times New Roman" w:hAnsi="Times New Roman" w:cs="Times New Roman"/>
          <w:sz w:val="24"/>
          <w:szCs w:val="24"/>
          <w:lang w:val="ru-RU"/>
        </w:rPr>
      </w:pPr>
      <w:r w:rsidRPr="00B805C6">
        <w:rPr>
          <w:rFonts w:ascii="Times New Roman" w:hAnsi="Times New Roman" w:cs="Times New Roman"/>
          <w:sz w:val="24"/>
          <w:szCs w:val="24"/>
        </w:rPr>
        <w:t>www</w:t>
      </w:r>
      <w:r w:rsidRPr="00B805C6">
        <w:rPr>
          <w:rFonts w:ascii="Times New Roman" w:hAnsi="Times New Roman" w:cs="Times New Roman"/>
          <w:sz w:val="24"/>
          <w:szCs w:val="24"/>
          <w:lang w:val="ru-RU"/>
        </w:rPr>
        <w:t>.</w:t>
      </w:r>
      <w:r w:rsidRPr="00B805C6">
        <w:rPr>
          <w:rFonts w:ascii="Times New Roman" w:hAnsi="Times New Roman" w:cs="Times New Roman"/>
          <w:sz w:val="24"/>
          <w:szCs w:val="24"/>
        </w:rPr>
        <w:t>bio</w:t>
      </w:r>
      <w:r w:rsidRPr="00B805C6">
        <w:rPr>
          <w:rFonts w:ascii="Times New Roman" w:hAnsi="Times New Roman" w:cs="Times New Roman"/>
          <w:sz w:val="24"/>
          <w:szCs w:val="24"/>
          <w:lang w:val="ru-RU"/>
        </w:rPr>
        <w:t>.</w:t>
      </w:r>
      <w:r w:rsidRPr="00B805C6">
        <w:rPr>
          <w:rFonts w:ascii="Times New Roman" w:hAnsi="Times New Roman" w:cs="Times New Roman"/>
          <w:sz w:val="24"/>
          <w:szCs w:val="24"/>
        </w:rPr>
        <w:t>nature</w:t>
      </w:r>
      <w:r w:rsidRPr="00B805C6">
        <w:rPr>
          <w:rFonts w:ascii="Times New Roman" w:hAnsi="Times New Roman" w:cs="Times New Roman"/>
          <w:sz w:val="24"/>
          <w:szCs w:val="24"/>
          <w:lang w:val="ru-RU"/>
        </w:rPr>
        <w:t>.</w:t>
      </w:r>
      <w:r w:rsidRPr="00B805C6">
        <w:rPr>
          <w:rFonts w:ascii="Times New Roman" w:hAnsi="Times New Roman" w:cs="Times New Roman"/>
          <w:sz w:val="24"/>
          <w:szCs w:val="24"/>
        </w:rPr>
        <w:t>ru</w:t>
      </w:r>
      <w:r w:rsidRPr="00B805C6">
        <w:rPr>
          <w:rFonts w:ascii="Times New Roman" w:hAnsi="Times New Roman" w:cs="Times New Roman"/>
          <w:sz w:val="24"/>
          <w:szCs w:val="24"/>
          <w:lang w:val="ru-RU"/>
        </w:rPr>
        <w:t xml:space="preserve"> – научные новости биологии</w:t>
      </w:r>
    </w:p>
    <w:p w:rsidR="00B805C6" w:rsidRPr="00B805C6" w:rsidRDefault="00B805C6" w:rsidP="00BC658C">
      <w:pPr>
        <w:pStyle w:val="a9"/>
        <w:ind w:left="227" w:right="227"/>
        <w:jc w:val="both"/>
        <w:rPr>
          <w:rFonts w:ascii="Times New Roman" w:hAnsi="Times New Roman" w:cs="Times New Roman"/>
          <w:sz w:val="24"/>
          <w:szCs w:val="24"/>
          <w:lang w:val="ru-RU"/>
        </w:rPr>
      </w:pPr>
      <w:r w:rsidRPr="00B805C6">
        <w:rPr>
          <w:rFonts w:ascii="Times New Roman" w:hAnsi="Times New Roman" w:cs="Times New Roman"/>
          <w:sz w:val="24"/>
          <w:szCs w:val="24"/>
          <w:lang w:val="ru-RU"/>
        </w:rPr>
        <w:t xml:space="preserve">информационно-образовательных ресурсов </w:t>
      </w:r>
      <w:hyperlink r:id="rId15" w:history="1">
        <w:r w:rsidRPr="00B805C6">
          <w:rPr>
            <w:rStyle w:val="aff8"/>
            <w:rFonts w:ascii="Times New Roman" w:hAnsi="Times New Roman" w:cs="Times New Roman"/>
            <w:sz w:val="24"/>
            <w:szCs w:val="24"/>
          </w:rPr>
          <w:t>http</w:t>
        </w:r>
        <w:r w:rsidRPr="00B805C6">
          <w:rPr>
            <w:rStyle w:val="aff8"/>
            <w:rFonts w:ascii="Times New Roman" w:hAnsi="Times New Roman" w:cs="Times New Roman"/>
            <w:sz w:val="24"/>
            <w:szCs w:val="24"/>
            <w:lang w:val="ru-RU"/>
          </w:rPr>
          <w:t>://</w:t>
        </w:r>
        <w:r w:rsidRPr="00B805C6">
          <w:rPr>
            <w:rStyle w:val="aff8"/>
            <w:rFonts w:ascii="Times New Roman" w:hAnsi="Times New Roman" w:cs="Times New Roman"/>
            <w:sz w:val="24"/>
            <w:szCs w:val="24"/>
          </w:rPr>
          <w:t>fcior</w:t>
        </w:r>
        <w:r w:rsidRPr="00B805C6">
          <w:rPr>
            <w:rStyle w:val="aff8"/>
            <w:rFonts w:ascii="Times New Roman" w:hAnsi="Times New Roman" w:cs="Times New Roman"/>
            <w:sz w:val="24"/>
            <w:szCs w:val="24"/>
            <w:lang w:val="ru-RU"/>
          </w:rPr>
          <w:t>.</w:t>
        </w:r>
        <w:r w:rsidRPr="00B805C6">
          <w:rPr>
            <w:rStyle w:val="aff8"/>
            <w:rFonts w:ascii="Times New Roman" w:hAnsi="Times New Roman" w:cs="Times New Roman"/>
            <w:sz w:val="24"/>
            <w:szCs w:val="24"/>
          </w:rPr>
          <w:t>edu</w:t>
        </w:r>
        <w:r w:rsidRPr="00B805C6">
          <w:rPr>
            <w:rStyle w:val="aff8"/>
            <w:rFonts w:ascii="Times New Roman" w:hAnsi="Times New Roman" w:cs="Times New Roman"/>
            <w:sz w:val="24"/>
            <w:szCs w:val="24"/>
            <w:lang w:val="ru-RU"/>
          </w:rPr>
          <w:t>.</w:t>
        </w:r>
        <w:r w:rsidRPr="00B805C6">
          <w:rPr>
            <w:rStyle w:val="aff8"/>
            <w:rFonts w:ascii="Times New Roman" w:hAnsi="Times New Roman" w:cs="Times New Roman"/>
            <w:sz w:val="24"/>
            <w:szCs w:val="24"/>
          </w:rPr>
          <w:t>ru</w:t>
        </w:r>
        <w:r w:rsidRPr="00B805C6">
          <w:rPr>
            <w:rStyle w:val="aff8"/>
            <w:rFonts w:ascii="Times New Roman" w:hAnsi="Times New Roman" w:cs="Times New Roman"/>
            <w:sz w:val="24"/>
            <w:szCs w:val="24"/>
            <w:lang w:val="ru-RU"/>
          </w:rPr>
          <w:t>/</w:t>
        </w:r>
        <w:r w:rsidRPr="00B805C6">
          <w:rPr>
            <w:rStyle w:val="aff8"/>
            <w:rFonts w:ascii="Times New Roman" w:hAnsi="Times New Roman" w:cs="Times New Roman"/>
            <w:sz w:val="24"/>
            <w:szCs w:val="24"/>
          </w:rPr>
          <w:sym w:font="Symbol" w:char="F0B7"/>
        </w:r>
      </w:hyperlink>
    </w:p>
    <w:p w:rsidR="00B805C6" w:rsidRPr="00B805C6" w:rsidRDefault="00B805C6" w:rsidP="00B805C6">
      <w:pPr>
        <w:rPr>
          <w:lang w:val="ru-RU"/>
        </w:rPr>
        <w:sectPr w:rsidR="00B805C6" w:rsidRPr="00B805C6" w:rsidSect="008E57DC">
          <w:pgSz w:w="11900" w:h="16840"/>
          <w:pgMar w:top="298" w:right="650" w:bottom="1440" w:left="666" w:header="720" w:footer="720" w:gutter="0"/>
          <w:cols w:space="720" w:equalWidth="0">
            <w:col w:w="10584" w:space="0"/>
          </w:cols>
          <w:docGrid w:linePitch="360"/>
        </w:sectPr>
      </w:pPr>
      <w:r w:rsidRPr="00B805C6">
        <w:rPr>
          <w:lang w:val="ru-RU"/>
        </w:rPr>
        <w:t xml:space="preserve">  </w:t>
      </w:r>
    </w:p>
    <w:p w:rsidR="007D2947" w:rsidRPr="00915181" w:rsidRDefault="007D2947" w:rsidP="007D2947">
      <w:pPr>
        <w:autoSpaceDE w:val="0"/>
        <w:autoSpaceDN w:val="0"/>
        <w:spacing w:after="0" w:line="230" w:lineRule="auto"/>
        <w:rPr>
          <w:lang w:val="ru-RU"/>
        </w:rPr>
      </w:pPr>
      <w:r w:rsidRPr="00915181">
        <w:rPr>
          <w:rFonts w:ascii="Times New Roman" w:eastAsia="Times New Roman" w:hAnsi="Times New Roman"/>
          <w:b/>
          <w:color w:val="000000"/>
          <w:sz w:val="24"/>
          <w:lang w:val="ru-RU"/>
        </w:rPr>
        <w:lastRenderedPageBreak/>
        <w:t>МАТЕРИАЛЬНО-ТЕХНИЧЕСКОЕ ОБЕСПЕЧЕНИЕ ОБРАЗОВАТЕЛЬНОГО ПРОЦЕССА</w:t>
      </w:r>
    </w:p>
    <w:p w:rsidR="007D2947" w:rsidRPr="00915181" w:rsidRDefault="007D2947" w:rsidP="007D2947">
      <w:pPr>
        <w:autoSpaceDE w:val="0"/>
        <w:autoSpaceDN w:val="0"/>
        <w:spacing w:before="346" w:after="0" w:line="230" w:lineRule="auto"/>
        <w:rPr>
          <w:lang w:val="ru-RU"/>
        </w:rPr>
      </w:pPr>
      <w:r w:rsidRPr="00915181">
        <w:rPr>
          <w:rFonts w:ascii="Times New Roman" w:eastAsia="Times New Roman" w:hAnsi="Times New Roman"/>
          <w:b/>
          <w:color w:val="000000"/>
          <w:sz w:val="24"/>
          <w:lang w:val="ru-RU"/>
        </w:rPr>
        <w:t>УЧЕБНОЕ ОБОРУДОВАНИЕ</w:t>
      </w:r>
    </w:p>
    <w:p w:rsidR="007D2947" w:rsidRPr="00915181" w:rsidRDefault="007D2947" w:rsidP="006C54EA">
      <w:pPr>
        <w:autoSpaceDE w:val="0"/>
        <w:autoSpaceDN w:val="0"/>
        <w:spacing w:before="70" w:after="0" w:line="281" w:lineRule="auto"/>
        <w:ind w:right="288"/>
        <w:rPr>
          <w:lang w:val="ru-RU"/>
        </w:rPr>
      </w:pPr>
      <w:r w:rsidRPr="00915181">
        <w:rPr>
          <w:rFonts w:ascii="Times New Roman" w:eastAsia="Times New Roman" w:hAnsi="Times New Roman"/>
          <w:color w:val="000000"/>
          <w:sz w:val="24"/>
          <w:lang w:val="ru-RU"/>
        </w:rPr>
        <w:t>Гербарий «Морфология растений»</w:t>
      </w:r>
      <w:r w:rsidR="006C54EA">
        <w:rPr>
          <w:rFonts w:ascii="Times New Roman" w:eastAsia="Times New Roman" w:hAnsi="Times New Roman"/>
          <w:color w:val="000000"/>
          <w:sz w:val="24"/>
          <w:lang w:val="ru-RU"/>
        </w:rPr>
        <w:t>.</w:t>
      </w:r>
      <w:r w:rsidRPr="00915181">
        <w:rPr>
          <w:rFonts w:ascii="Times New Roman" w:eastAsia="Times New Roman" w:hAnsi="Times New Roman"/>
          <w:color w:val="000000"/>
          <w:sz w:val="24"/>
          <w:lang w:val="ru-RU"/>
        </w:rPr>
        <w:t xml:space="preserve"> </w:t>
      </w:r>
      <w:r w:rsidRPr="00915181">
        <w:rPr>
          <w:lang w:val="ru-RU"/>
        </w:rPr>
        <w:br/>
      </w:r>
      <w:r w:rsidR="006C54EA" w:rsidRPr="00915181">
        <w:rPr>
          <w:rFonts w:ascii="Times New Roman" w:eastAsia="Times New Roman" w:hAnsi="Times New Roman"/>
          <w:color w:val="000000"/>
          <w:sz w:val="24"/>
          <w:lang w:val="ru-RU"/>
        </w:rPr>
        <w:t>Гербарий «Основные группы растений»</w:t>
      </w:r>
      <w:r w:rsidR="006C54EA" w:rsidRPr="00915181">
        <w:rPr>
          <w:lang w:val="ru-RU"/>
        </w:rPr>
        <w:br/>
      </w:r>
      <w:r w:rsidRPr="00915181">
        <w:rPr>
          <w:rFonts w:ascii="Times New Roman" w:eastAsia="Times New Roman" w:hAnsi="Times New Roman"/>
          <w:color w:val="000000"/>
          <w:sz w:val="24"/>
          <w:lang w:val="ru-RU"/>
        </w:rPr>
        <w:t>Гербарий «Растительные сообщества»</w:t>
      </w:r>
      <w:r w:rsidR="006C54EA">
        <w:rPr>
          <w:rFonts w:ascii="Times New Roman" w:eastAsia="Times New Roman" w:hAnsi="Times New Roman"/>
          <w:color w:val="000000"/>
          <w:sz w:val="24"/>
          <w:lang w:val="ru-RU"/>
        </w:rPr>
        <w:t>.</w:t>
      </w:r>
      <w:r w:rsidRPr="00915181">
        <w:rPr>
          <w:rFonts w:ascii="Times New Roman" w:eastAsia="Times New Roman" w:hAnsi="Times New Roman"/>
          <w:color w:val="000000"/>
          <w:sz w:val="24"/>
          <w:lang w:val="ru-RU"/>
        </w:rPr>
        <w:t xml:space="preserve"> </w:t>
      </w:r>
    </w:p>
    <w:p w:rsidR="007D2947" w:rsidRPr="00915181" w:rsidRDefault="007D2947" w:rsidP="006C54EA">
      <w:pPr>
        <w:autoSpaceDE w:val="0"/>
        <w:autoSpaceDN w:val="0"/>
        <w:spacing w:before="70" w:after="0" w:line="283" w:lineRule="auto"/>
        <w:rPr>
          <w:lang w:val="ru-RU"/>
        </w:rPr>
      </w:pPr>
      <w:r w:rsidRPr="00915181">
        <w:rPr>
          <w:rFonts w:ascii="Times New Roman" w:eastAsia="Times New Roman" w:hAnsi="Times New Roman"/>
          <w:color w:val="000000"/>
          <w:sz w:val="24"/>
          <w:lang w:val="ru-RU"/>
        </w:rPr>
        <w:t>Гербарий «Сельскохозяйственные растения»»</w:t>
      </w:r>
      <w:r w:rsidR="006C54EA">
        <w:rPr>
          <w:rFonts w:ascii="Times New Roman" w:eastAsia="Times New Roman" w:hAnsi="Times New Roman"/>
          <w:color w:val="000000"/>
          <w:sz w:val="24"/>
          <w:lang w:val="ru-RU"/>
        </w:rPr>
        <w:t>.</w:t>
      </w:r>
    </w:p>
    <w:p w:rsidR="007D2947" w:rsidRPr="006C54EA" w:rsidRDefault="006C54EA" w:rsidP="006C54EA">
      <w:pPr>
        <w:autoSpaceDE w:val="0"/>
        <w:autoSpaceDN w:val="0"/>
        <w:spacing w:before="70" w:after="0" w:line="271" w:lineRule="auto"/>
        <w:ind w:right="288"/>
        <w:rPr>
          <w:rFonts w:ascii="Times New Roman" w:eastAsia="Times New Roman" w:hAnsi="Times New Roman"/>
          <w:color w:val="000000"/>
          <w:sz w:val="24"/>
          <w:lang w:val="ru-RU"/>
        </w:rPr>
      </w:pPr>
      <w:r>
        <w:rPr>
          <w:rFonts w:ascii="Times New Roman" w:eastAsia="Times New Roman" w:hAnsi="Times New Roman"/>
          <w:color w:val="000000"/>
          <w:sz w:val="24"/>
          <w:lang w:val="ru-RU"/>
        </w:rPr>
        <w:t>Гербарий «Культурные растения».</w:t>
      </w:r>
      <w:r w:rsidR="007D2947" w:rsidRPr="00915181">
        <w:rPr>
          <w:rFonts w:ascii="Times New Roman" w:eastAsia="Times New Roman" w:hAnsi="Times New Roman"/>
          <w:color w:val="000000"/>
          <w:sz w:val="24"/>
          <w:lang w:val="ru-RU"/>
        </w:rPr>
        <w:t xml:space="preserve"> </w:t>
      </w:r>
      <w:r w:rsidR="007D2947" w:rsidRPr="00915181">
        <w:rPr>
          <w:lang w:val="ru-RU"/>
        </w:rPr>
        <w:br/>
      </w:r>
      <w:r w:rsidR="007D2947" w:rsidRPr="00915181">
        <w:rPr>
          <w:rFonts w:ascii="Times New Roman" w:eastAsia="Times New Roman" w:hAnsi="Times New Roman"/>
          <w:color w:val="000000"/>
          <w:sz w:val="24"/>
          <w:lang w:val="ru-RU"/>
        </w:rPr>
        <w:t>Гербарий «Лекарственные растения»</w:t>
      </w:r>
      <w:r>
        <w:rPr>
          <w:rFonts w:ascii="Times New Roman" w:eastAsia="Times New Roman" w:hAnsi="Times New Roman"/>
          <w:color w:val="000000"/>
          <w:sz w:val="24"/>
          <w:lang w:val="ru-RU"/>
        </w:rPr>
        <w:t>.</w:t>
      </w:r>
    </w:p>
    <w:p w:rsidR="007D2947" w:rsidRPr="00915181" w:rsidRDefault="007D2947" w:rsidP="006C54EA">
      <w:pPr>
        <w:autoSpaceDE w:val="0"/>
        <w:autoSpaceDN w:val="0"/>
        <w:spacing w:before="70" w:after="0"/>
        <w:rPr>
          <w:lang w:val="ru-RU"/>
        </w:rPr>
      </w:pPr>
      <w:r w:rsidRPr="00915181">
        <w:rPr>
          <w:rFonts w:ascii="Times New Roman" w:eastAsia="Times New Roman" w:hAnsi="Times New Roman"/>
          <w:color w:val="000000"/>
          <w:sz w:val="24"/>
          <w:lang w:val="ru-RU"/>
        </w:rPr>
        <w:t>Влажный препарат «Внутреннее строение брюхоногого моллюска</w:t>
      </w:r>
    </w:p>
    <w:p w:rsidR="007D2947" w:rsidRPr="00915181" w:rsidRDefault="007D2947" w:rsidP="006C54EA">
      <w:pPr>
        <w:autoSpaceDE w:val="0"/>
        <w:autoSpaceDN w:val="0"/>
        <w:spacing w:before="70" w:after="0" w:line="271" w:lineRule="auto"/>
        <w:ind w:right="144"/>
        <w:rPr>
          <w:lang w:val="ru-RU"/>
        </w:rPr>
      </w:pPr>
      <w:r w:rsidRPr="00915181">
        <w:rPr>
          <w:rFonts w:ascii="Times New Roman" w:eastAsia="Times New Roman" w:hAnsi="Times New Roman"/>
          <w:color w:val="000000"/>
          <w:sz w:val="24"/>
          <w:lang w:val="ru-RU"/>
        </w:rPr>
        <w:t xml:space="preserve">Влажный препарат «Внутреннее строение крысы </w:t>
      </w:r>
    </w:p>
    <w:p w:rsidR="007D2947" w:rsidRPr="00915181" w:rsidRDefault="007D2947" w:rsidP="006C54EA">
      <w:pPr>
        <w:autoSpaceDE w:val="0"/>
        <w:autoSpaceDN w:val="0"/>
        <w:spacing w:before="70" w:after="0" w:line="271" w:lineRule="auto"/>
        <w:rPr>
          <w:lang w:val="ru-RU"/>
        </w:rPr>
      </w:pPr>
      <w:r w:rsidRPr="00915181">
        <w:rPr>
          <w:rFonts w:ascii="Times New Roman" w:eastAsia="Times New Roman" w:hAnsi="Times New Roman"/>
          <w:color w:val="000000"/>
          <w:sz w:val="24"/>
          <w:lang w:val="ru-RU"/>
        </w:rPr>
        <w:t>Влажный препарат «Внутреннее строение лягушки»</w:t>
      </w:r>
      <w:r w:rsidR="006C54EA">
        <w:rPr>
          <w:rFonts w:ascii="Times New Roman" w:eastAsia="Times New Roman" w:hAnsi="Times New Roman"/>
          <w:color w:val="000000"/>
          <w:sz w:val="24"/>
          <w:lang w:val="ru-RU"/>
        </w:rPr>
        <w:t>.</w:t>
      </w:r>
      <w:r w:rsidRPr="00915181">
        <w:rPr>
          <w:rFonts w:ascii="Times New Roman" w:eastAsia="Times New Roman" w:hAnsi="Times New Roman"/>
          <w:color w:val="000000"/>
          <w:sz w:val="24"/>
          <w:lang w:val="ru-RU"/>
        </w:rPr>
        <w:t xml:space="preserve"> </w:t>
      </w:r>
    </w:p>
    <w:p w:rsidR="006C54EA" w:rsidRPr="00915181" w:rsidRDefault="007D2947" w:rsidP="006C54EA">
      <w:pPr>
        <w:autoSpaceDE w:val="0"/>
        <w:autoSpaceDN w:val="0"/>
        <w:spacing w:before="72" w:after="0" w:line="286" w:lineRule="auto"/>
        <w:ind w:right="144"/>
        <w:rPr>
          <w:rFonts w:ascii="Times New Roman" w:eastAsia="Times New Roman" w:hAnsi="Times New Roman"/>
          <w:color w:val="000000"/>
          <w:sz w:val="24"/>
          <w:lang w:val="ru-RU"/>
        </w:rPr>
      </w:pPr>
      <w:r w:rsidRPr="00915181">
        <w:rPr>
          <w:rFonts w:ascii="Times New Roman" w:eastAsia="Times New Roman" w:hAnsi="Times New Roman"/>
          <w:color w:val="000000"/>
          <w:sz w:val="24"/>
          <w:lang w:val="ru-RU"/>
        </w:rPr>
        <w:t>Влажный препарат «Внутреннее с</w:t>
      </w:r>
      <w:r w:rsidR="006C54EA">
        <w:rPr>
          <w:rFonts w:ascii="Times New Roman" w:eastAsia="Times New Roman" w:hAnsi="Times New Roman"/>
          <w:color w:val="000000"/>
          <w:sz w:val="24"/>
          <w:lang w:val="ru-RU"/>
        </w:rPr>
        <w:t>троение птицы».</w:t>
      </w:r>
      <w:r w:rsidRPr="00915181">
        <w:rPr>
          <w:rFonts w:ascii="Times New Roman" w:eastAsia="Times New Roman" w:hAnsi="Times New Roman"/>
          <w:color w:val="000000"/>
          <w:sz w:val="24"/>
          <w:lang w:val="ru-RU"/>
        </w:rPr>
        <w:t xml:space="preserve"> </w:t>
      </w:r>
    </w:p>
    <w:p w:rsidR="007D2947" w:rsidRDefault="007D2947" w:rsidP="006C54EA">
      <w:pPr>
        <w:autoSpaceDE w:val="0"/>
        <w:autoSpaceDN w:val="0"/>
        <w:spacing w:before="72" w:after="0" w:line="286" w:lineRule="auto"/>
        <w:ind w:right="144"/>
        <w:rPr>
          <w:lang w:val="ru-RU"/>
        </w:rPr>
      </w:pPr>
      <w:r w:rsidRPr="00915181">
        <w:rPr>
          <w:rFonts w:ascii="Times New Roman" w:eastAsia="Times New Roman" w:hAnsi="Times New Roman"/>
          <w:color w:val="000000"/>
          <w:sz w:val="24"/>
          <w:lang w:val="ru-RU"/>
        </w:rPr>
        <w:t>Влажный препарат «Внутреннее строение рыбы»</w:t>
      </w:r>
      <w:r w:rsidR="006C54EA">
        <w:rPr>
          <w:rFonts w:ascii="Times New Roman" w:eastAsia="Times New Roman" w:hAnsi="Times New Roman"/>
          <w:color w:val="000000"/>
          <w:sz w:val="24"/>
          <w:lang w:val="ru-RU"/>
        </w:rPr>
        <w:t>.</w:t>
      </w:r>
      <w:r w:rsidRPr="00915181">
        <w:rPr>
          <w:rFonts w:ascii="Times New Roman" w:eastAsia="Times New Roman" w:hAnsi="Times New Roman"/>
          <w:color w:val="000000"/>
          <w:sz w:val="24"/>
          <w:lang w:val="ru-RU"/>
        </w:rPr>
        <w:t xml:space="preserve"> </w:t>
      </w:r>
      <w:r w:rsidRPr="00915181">
        <w:rPr>
          <w:lang w:val="ru-RU"/>
        </w:rPr>
        <w:br/>
      </w:r>
      <w:r w:rsidRPr="00915181">
        <w:rPr>
          <w:rFonts w:ascii="Times New Roman" w:eastAsia="Times New Roman" w:hAnsi="Times New Roman"/>
          <w:color w:val="000000"/>
          <w:sz w:val="24"/>
          <w:lang w:val="ru-RU"/>
        </w:rPr>
        <w:t>Влажный препарат «Корень бобового растения с клубеньками</w:t>
      </w:r>
      <w:r w:rsidR="006C54EA">
        <w:rPr>
          <w:rFonts w:ascii="Times New Roman" w:eastAsia="Times New Roman" w:hAnsi="Times New Roman"/>
          <w:color w:val="000000"/>
          <w:sz w:val="24"/>
          <w:lang w:val="ru-RU"/>
        </w:rPr>
        <w:t>.</w:t>
      </w:r>
    </w:p>
    <w:p w:rsidR="004213FC" w:rsidRPr="00915181" w:rsidRDefault="004213FC" w:rsidP="004213FC">
      <w:pPr>
        <w:autoSpaceDE w:val="0"/>
        <w:autoSpaceDN w:val="0"/>
        <w:spacing w:before="262" w:after="0" w:line="262" w:lineRule="auto"/>
        <w:ind w:right="720"/>
        <w:rPr>
          <w:lang w:val="ru-RU"/>
        </w:rPr>
      </w:pPr>
      <w:r w:rsidRPr="00915181">
        <w:rPr>
          <w:rFonts w:ascii="Times New Roman" w:eastAsia="Times New Roman" w:hAnsi="Times New Roman"/>
          <w:b/>
          <w:color w:val="000000"/>
          <w:sz w:val="24"/>
          <w:lang w:val="ru-RU"/>
        </w:rPr>
        <w:t>ОБОРУДОВАНИЕ ДЛЯ ПРОВЕДЕНИЯ ЛАБОРАТОРНЫХ, ПРАКТИЧЕСКИХ РАБОТ, ДЕМОНСТРАЦИЙ</w:t>
      </w:r>
    </w:p>
    <w:p w:rsidR="004213FC" w:rsidRPr="00915181" w:rsidRDefault="004213FC" w:rsidP="004213FC">
      <w:pPr>
        <w:autoSpaceDE w:val="0"/>
        <w:autoSpaceDN w:val="0"/>
        <w:spacing w:before="166" w:after="0" w:line="262" w:lineRule="auto"/>
        <w:ind w:right="3744"/>
        <w:rPr>
          <w:lang w:val="ru-RU"/>
        </w:rPr>
      </w:pPr>
      <w:r w:rsidRPr="00915181">
        <w:rPr>
          <w:rFonts w:ascii="Times New Roman" w:eastAsia="Times New Roman" w:hAnsi="Times New Roman"/>
          <w:color w:val="000000"/>
          <w:sz w:val="24"/>
          <w:lang w:val="ru-RU"/>
        </w:rPr>
        <w:t>Интерактивная доска, ноутбук, мультимедийный проектор, МФУ Штатив лабораторный – 1 шт.</w:t>
      </w:r>
    </w:p>
    <w:p w:rsidR="004213FC" w:rsidRPr="00915181" w:rsidRDefault="004213FC" w:rsidP="004213FC">
      <w:pPr>
        <w:autoSpaceDE w:val="0"/>
        <w:autoSpaceDN w:val="0"/>
        <w:spacing w:before="70" w:after="0" w:line="230" w:lineRule="auto"/>
        <w:rPr>
          <w:lang w:val="ru-RU"/>
        </w:rPr>
      </w:pPr>
      <w:r w:rsidRPr="00915181">
        <w:rPr>
          <w:rFonts w:ascii="Times New Roman" w:eastAsia="Times New Roman" w:hAnsi="Times New Roman"/>
          <w:color w:val="000000"/>
          <w:sz w:val="24"/>
          <w:lang w:val="ru-RU"/>
        </w:rPr>
        <w:t>Чашка Петри – 3 шт.</w:t>
      </w:r>
    </w:p>
    <w:p w:rsidR="004213FC" w:rsidRPr="00915181" w:rsidRDefault="004213FC" w:rsidP="004213FC">
      <w:pPr>
        <w:autoSpaceDE w:val="0"/>
        <w:autoSpaceDN w:val="0"/>
        <w:spacing w:before="70" w:after="0" w:line="230" w:lineRule="auto"/>
        <w:rPr>
          <w:lang w:val="ru-RU"/>
        </w:rPr>
      </w:pPr>
      <w:r w:rsidRPr="00915181">
        <w:rPr>
          <w:rFonts w:ascii="Times New Roman" w:eastAsia="Times New Roman" w:hAnsi="Times New Roman"/>
          <w:color w:val="000000"/>
          <w:sz w:val="24"/>
          <w:lang w:val="ru-RU"/>
        </w:rPr>
        <w:t>Ложка для сжигания веществ – 1 шт.</w:t>
      </w:r>
    </w:p>
    <w:p w:rsidR="004213FC" w:rsidRDefault="004213FC" w:rsidP="004213FC">
      <w:pPr>
        <w:autoSpaceDE w:val="0"/>
        <w:autoSpaceDN w:val="0"/>
        <w:spacing w:before="70" w:after="0" w:line="281" w:lineRule="auto"/>
        <w:ind w:right="5616"/>
        <w:rPr>
          <w:lang w:val="ru-RU"/>
        </w:rPr>
      </w:pPr>
      <w:r w:rsidRPr="00915181">
        <w:rPr>
          <w:rFonts w:ascii="Times New Roman" w:eastAsia="Times New Roman" w:hAnsi="Times New Roman"/>
          <w:color w:val="000000"/>
          <w:sz w:val="24"/>
          <w:lang w:val="ru-RU"/>
        </w:rPr>
        <w:t xml:space="preserve">Набор инструментов препаровальных: </w:t>
      </w:r>
      <w:r w:rsidRPr="00915181">
        <w:rPr>
          <w:lang w:val="ru-RU"/>
        </w:rPr>
        <w:br/>
      </w:r>
      <w:r w:rsidRPr="00915181">
        <w:rPr>
          <w:rFonts w:ascii="Times New Roman" w:eastAsia="Times New Roman" w:hAnsi="Times New Roman"/>
          <w:color w:val="000000"/>
          <w:sz w:val="24"/>
          <w:lang w:val="ru-RU"/>
        </w:rPr>
        <w:t xml:space="preserve">пинцет-наличие, количество 1 шт., </w:t>
      </w:r>
      <w:r w:rsidRPr="00915181">
        <w:rPr>
          <w:lang w:val="ru-RU"/>
        </w:rPr>
        <w:br/>
      </w:r>
      <w:r w:rsidRPr="00915181">
        <w:rPr>
          <w:rFonts w:ascii="Times New Roman" w:eastAsia="Times New Roman" w:hAnsi="Times New Roman"/>
          <w:color w:val="000000"/>
          <w:sz w:val="24"/>
          <w:lang w:val="ru-RU"/>
        </w:rPr>
        <w:t xml:space="preserve">игла препаровальная наличие, количество 2 шт., </w:t>
      </w:r>
      <w:r w:rsidRPr="00915181">
        <w:rPr>
          <w:lang w:val="ru-RU"/>
        </w:rPr>
        <w:br/>
      </w:r>
      <w:r w:rsidRPr="00915181">
        <w:rPr>
          <w:rFonts w:ascii="Times New Roman" w:eastAsia="Times New Roman" w:hAnsi="Times New Roman"/>
          <w:color w:val="000000"/>
          <w:sz w:val="24"/>
          <w:lang w:val="ru-RU"/>
        </w:rPr>
        <w:t xml:space="preserve">стекло предметное–наличие, количество 3 шт., </w:t>
      </w:r>
      <w:r w:rsidRPr="00915181">
        <w:rPr>
          <w:lang w:val="ru-RU"/>
        </w:rPr>
        <w:br/>
      </w:r>
      <w:r w:rsidRPr="00915181">
        <w:rPr>
          <w:rFonts w:ascii="Times New Roman" w:eastAsia="Times New Roman" w:hAnsi="Times New Roman"/>
          <w:color w:val="000000"/>
          <w:sz w:val="24"/>
          <w:lang w:val="ru-RU"/>
        </w:rPr>
        <w:t>стекло покровное-наличие, количество 100 шт.</w:t>
      </w:r>
    </w:p>
    <w:p w:rsidR="004213FC" w:rsidRPr="00915181" w:rsidRDefault="004213FC" w:rsidP="004213FC">
      <w:pPr>
        <w:autoSpaceDE w:val="0"/>
        <w:autoSpaceDN w:val="0"/>
        <w:spacing w:after="0" w:line="230" w:lineRule="auto"/>
        <w:rPr>
          <w:lang w:val="ru-RU"/>
        </w:rPr>
      </w:pPr>
      <w:r w:rsidRPr="00915181">
        <w:rPr>
          <w:rFonts w:ascii="Times New Roman" w:eastAsia="Times New Roman" w:hAnsi="Times New Roman"/>
          <w:color w:val="000000"/>
          <w:sz w:val="24"/>
          <w:lang w:val="ru-RU"/>
        </w:rPr>
        <w:t>Ступка фарфоровая – 1 шт.</w:t>
      </w:r>
    </w:p>
    <w:p w:rsidR="004213FC" w:rsidRPr="00915181" w:rsidRDefault="004213FC" w:rsidP="004213FC">
      <w:pPr>
        <w:autoSpaceDE w:val="0"/>
        <w:autoSpaceDN w:val="0"/>
        <w:spacing w:before="70" w:after="0" w:line="230" w:lineRule="auto"/>
        <w:rPr>
          <w:lang w:val="ru-RU"/>
        </w:rPr>
      </w:pPr>
      <w:r w:rsidRPr="00915181">
        <w:rPr>
          <w:rFonts w:ascii="Times New Roman" w:eastAsia="Times New Roman" w:hAnsi="Times New Roman"/>
          <w:color w:val="000000"/>
          <w:sz w:val="24"/>
          <w:lang w:val="ru-RU"/>
        </w:rPr>
        <w:t>Пест – 1 шт.</w:t>
      </w:r>
    </w:p>
    <w:p w:rsidR="004213FC" w:rsidRPr="00915181" w:rsidRDefault="004213FC" w:rsidP="004213FC">
      <w:pPr>
        <w:autoSpaceDE w:val="0"/>
        <w:autoSpaceDN w:val="0"/>
        <w:spacing w:before="70" w:after="0" w:line="230" w:lineRule="auto"/>
        <w:rPr>
          <w:lang w:val="ru-RU"/>
        </w:rPr>
      </w:pPr>
      <w:r w:rsidRPr="00915181">
        <w:rPr>
          <w:rFonts w:ascii="Times New Roman" w:eastAsia="Times New Roman" w:hAnsi="Times New Roman"/>
          <w:color w:val="000000"/>
          <w:sz w:val="24"/>
          <w:lang w:val="ru-RU"/>
        </w:rPr>
        <w:t>Выпарительная чашка – 1 шт.</w:t>
      </w:r>
    </w:p>
    <w:p w:rsidR="004213FC" w:rsidRPr="00915181" w:rsidRDefault="004213FC" w:rsidP="004213FC">
      <w:pPr>
        <w:autoSpaceDE w:val="0"/>
        <w:autoSpaceDN w:val="0"/>
        <w:spacing w:before="70" w:after="0" w:line="230" w:lineRule="auto"/>
        <w:rPr>
          <w:lang w:val="ru-RU"/>
        </w:rPr>
      </w:pPr>
      <w:r w:rsidRPr="00915181">
        <w:rPr>
          <w:rFonts w:ascii="Times New Roman" w:eastAsia="Times New Roman" w:hAnsi="Times New Roman"/>
          <w:color w:val="000000"/>
          <w:sz w:val="24"/>
          <w:lang w:val="ru-RU"/>
        </w:rPr>
        <w:t>Флакон для хранения твердых реактивов: объем флакона 50 мл., количество 10 штук.</w:t>
      </w:r>
    </w:p>
    <w:p w:rsidR="004213FC" w:rsidRPr="00915181" w:rsidRDefault="004213FC" w:rsidP="004213FC">
      <w:pPr>
        <w:autoSpaceDE w:val="0"/>
        <w:autoSpaceDN w:val="0"/>
        <w:spacing w:before="70" w:after="0" w:line="230" w:lineRule="auto"/>
        <w:rPr>
          <w:lang w:val="ru-RU"/>
        </w:rPr>
      </w:pPr>
      <w:r w:rsidRPr="00915181">
        <w:rPr>
          <w:rFonts w:ascii="Times New Roman" w:eastAsia="Times New Roman" w:hAnsi="Times New Roman"/>
          <w:color w:val="000000"/>
          <w:sz w:val="24"/>
          <w:lang w:val="ru-RU"/>
        </w:rPr>
        <w:t>Флакон для хранения растворов реактивов с крышками капельницами – 20 шт.</w:t>
      </w:r>
    </w:p>
    <w:p w:rsidR="004213FC" w:rsidRPr="00915181" w:rsidRDefault="004213FC" w:rsidP="004213FC">
      <w:pPr>
        <w:autoSpaceDE w:val="0"/>
        <w:autoSpaceDN w:val="0"/>
        <w:spacing w:before="70" w:after="0" w:line="230" w:lineRule="auto"/>
        <w:rPr>
          <w:lang w:val="ru-RU"/>
        </w:rPr>
      </w:pPr>
      <w:r w:rsidRPr="00915181">
        <w:rPr>
          <w:rFonts w:ascii="Times New Roman" w:eastAsia="Times New Roman" w:hAnsi="Times New Roman"/>
          <w:color w:val="000000"/>
          <w:sz w:val="24"/>
          <w:lang w:val="ru-RU"/>
        </w:rPr>
        <w:t>Пробирка ПХ-14 – 20 шт.</w:t>
      </w:r>
    </w:p>
    <w:p w:rsidR="004213FC" w:rsidRPr="00915181" w:rsidRDefault="004213FC" w:rsidP="004213FC">
      <w:pPr>
        <w:autoSpaceDE w:val="0"/>
        <w:autoSpaceDN w:val="0"/>
        <w:spacing w:before="70" w:after="0" w:line="230" w:lineRule="auto"/>
        <w:rPr>
          <w:lang w:val="ru-RU"/>
        </w:rPr>
      </w:pPr>
      <w:r w:rsidRPr="00915181">
        <w:rPr>
          <w:rFonts w:ascii="Times New Roman" w:eastAsia="Times New Roman" w:hAnsi="Times New Roman"/>
          <w:color w:val="000000"/>
          <w:sz w:val="24"/>
          <w:lang w:val="ru-RU"/>
        </w:rPr>
        <w:t>Пробирка ПХ-16 – 10 шт.</w:t>
      </w:r>
    </w:p>
    <w:p w:rsidR="004213FC" w:rsidRPr="00915181" w:rsidRDefault="004213FC" w:rsidP="004213FC">
      <w:pPr>
        <w:autoSpaceDE w:val="0"/>
        <w:autoSpaceDN w:val="0"/>
        <w:spacing w:before="70" w:after="0" w:line="230" w:lineRule="auto"/>
        <w:rPr>
          <w:lang w:val="ru-RU"/>
        </w:rPr>
      </w:pPr>
      <w:r w:rsidRPr="00915181">
        <w:rPr>
          <w:rFonts w:ascii="Times New Roman" w:eastAsia="Times New Roman" w:hAnsi="Times New Roman"/>
          <w:color w:val="000000"/>
          <w:sz w:val="24"/>
          <w:lang w:val="ru-RU"/>
        </w:rPr>
        <w:t>Прибор для получения газов – 1 шт.</w:t>
      </w:r>
    </w:p>
    <w:p w:rsidR="004213FC" w:rsidRPr="00915181" w:rsidRDefault="004213FC" w:rsidP="004213FC">
      <w:pPr>
        <w:autoSpaceDE w:val="0"/>
        <w:autoSpaceDN w:val="0"/>
        <w:spacing w:before="70" w:after="0" w:line="230" w:lineRule="auto"/>
        <w:rPr>
          <w:lang w:val="ru-RU"/>
        </w:rPr>
      </w:pPr>
      <w:r w:rsidRPr="00915181">
        <w:rPr>
          <w:rFonts w:ascii="Times New Roman" w:eastAsia="Times New Roman" w:hAnsi="Times New Roman"/>
          <w:color w:val="000000"/>
          <w:sz w:val="24"/>
          <w:lang w:val="ru-RU"/>
        </w:rPr>
        <w:t>Спиртовка: количество 1 шт., объем 50 мл.</w:t>
      </w:r>
    </w:p>
    <w:p w:rsidR="004213FC" w:rsidRPr="00915181" w:rsidRDefault="004213FC" w:rsidP="004213FC">
      <w:pPr>
        <w:autoSpaceDE w:val="0"/>
        <w:autoSpaceDN w:val="0"/>
        <w:spacing w:before="70" w:after="0" w:line="230" w:lineRule="auto"/>
        <w:rPr>
          <w:lang w:val="ru-RU"/>
        </w:rPr>
      </w:pPr>
      <w:r w:rsidRPr="00915181">
        <w:rPr>
          <w:rFonts w:ascii="Times New Roman" w:eastAsia="Times New Roman" w:hAnsi="Times New Roman"/>
          <w:color w:val="000000"/>
          <w:sz w:val="24"/>
          <w:lang w:val="ru-RU"/>
        </w:rPr>
        <w:t>Горючее для спиртовки: объем 0,33 л., количество 1 шт.</w:t>
      </w:r>
    </w:p>
    <w:p w:rsidR="004213FC" w:rsidRPr="00915181" w:rsidRDefault="004213FC" w:rsidP="004213FC">
      <w:pPr>
        <w:autoSpaceDE w:val="0"/>
        <w:autoSpaceDN w:val="0"/>
        <w:spacing w:before="72" w:after="0" w:line="262" w:lineRule="auto"/>
        <w:rPr>
          <w:lang w:val="ru-RU"/>
        </w:rPr>
      </w:pPr>
      <w:r w:rsidRPr="00915181">
        <w:rPr>
          <w:rFonts w:ascii="Times New Roman" w:eastAsia="Times New Roman" w:hAnsi="Times New Roman"/>
          <w:color w:val="000000"/>
          <w:sz w:val="24"/>
          <w:lang w:val="ru-RU"/>
        </w:rPr>
        <w:t>Комплект фильтровальной бумаги: количество фильтров в комплекте 50 шт., количество комплектов 1 шт.</w:t>
      </w:r>
    </w:p>
    <w:p w:rsidR="004213FC" w:rsidRPr="00915181" w:rsidRDefault="004213FC" w:rsidP="004213FC">
      <w:pPr>
        <w:autoSpaceDE w:val="0"/>
        <w:autoSpaceDN w:val="0"/>
        <w:spacing w:before="70" w:after="0" w:line="230" w:lineRule="auto"/>
        <w:rPr>
          <w:lang w:val="ru-RU"/>
        </w:rPr>
      </w:pPr>
      <w:r w:rsidRPr="00915181">
        <w:rPr>
          <w:rFonts w:ascii="Times New Roman" w:eastAsia="Times New Roman" w:hAnsi="Times New Roman"/>
          <w:color w:val="000000"/>
          <w:sz w:val="24"/>
          <w:lang w:val="ru-RU"/>
        </w:rPr>
        <w:t>Колба коническая: объем колбы 50 мл., количество 1 шт.</w:t>
      </w:r>
    </w:p>
    <w:p w:rsidR="004213FC" w:rsidRPr="00915181" w:rsidRDefault="004213FC" w:rsidP="004213FC">
      <w:pPr>
        <w:autoSpaceDE w:val="0"/>
        <w:autoSpaceDN w:val="0"/>
        <w:spacing w:before="70" w:after="0" w:line="230" w:lineRule="auto"/>
        <w:rPr>
          <w:lang w:val="ru-RU"/>
        </w:rPr>
      </w:pPr>
      <w:r w:rsidRPr="00915181">
        <w:rPr>
          <w:rFonts w:ascii="Times New Roman" w:eastAsia="Times New Roman" w:hAnsi="Times New Roman"/>
          <w:color w:val="000000"/>
          <w:sz w:val="24"/>
          <w:lang w:val="ru-RU"/>
        </w:rPr>
        <w:t>Палочка стеклянная (с резиновым наконечником) – 1 шт.</w:t>
      </w:r>
    </w:p>
    <w:p w:rsidR="004213FC" w:rsidRPr="00915181" w:rsidRDefault="004213FC" w:rsidP="004213FC">
      <w:pPr>
        <w:autoSpaceDE w:val="0"/>
        <w:autoSpaceDN w:val="0"/>
        <w:spacing w:before="70" w:after="0" w:line="230" w:lineRule="auto"/>
        <w:rPr>
          <w:lang w:val="ru-RU"/>
        </w:rPr>
      </w:pPr>
      <w:r w:rsidRPr="00915181">
        <w:rPr>
          <w:rFonts w:ascii="Times New Roman" w:eastAsia="Times New Roman" w:hAnsi="Times New Roman"/>
          <w:color w:val="000000"/>
          <w:sz w:val="24"/>
          <w:lang w:val="ru-RU"/>
        </w:rPr>
        <w:t>Мерный цилиндр: материал пластик, объем 25 мл., количество 1 шт.</w:t>
      </w:r>
    </w:p>
    <w:p w:rsidR="004213FC" w:rsidRPr="00915181" w:rsidRDefault="004213FC" w:rsidP="00FF23FE">
      <w:pPr>
        <w:autoSpaceDE w:val="0"/>
        <w:autoSpaceDN w:val="0"/>
        <w:spacing w:before="70" w:after="0" w:line="230" w:lineRule="auto"/>
        <w:rPr>
          <w:lang w:val="ru-RU"/>
        </w:rPr>
        <w:sectPr w:rsidR="004213FC" w:rsidRPr="00915181" w:rsidSect="008E57DC">
          <w:pgSz w:w="11900" w:h="16840"/>
          <w:pgMar w:top="286" w:right="652" w:bottom="296" w:left="666" w:header="720" w:footer="720" w:gutter="0"/>
          <w:cols w:space="720" w:equalWidth="0">
            <w:col w:w="10582" w:space="0"/>
          </w:cols>
          <w:docGrid w:linePitch="360"/>
        </w:sectPr>
      </w:pPr>
      <w:r w:rsidRPr="00915181">
        <w:rPr>
          <w:rFonts w:ascii="Times New Roman" w:eastAsia="Times New Roman" w:hAnsi="Times New Roman"/>
          <w:color w:val="000000"/>
          <w:sz w:val="24"/>
          <w:lang w:val="ru-RU"/>
        </w:rPr>
        <w:t>Воронка стеклянная В-36: тип малая, количество 1 шт</w:t>
      </w:r>
    </w:p>
    <w:p w:rsidR="004213FC" w:rsidRPr="00915181" w:rsidRDefault="004213FC" w:rsidP="007D2947">
      <w:pPr>
        <w:rPr>
          <w:lang w:val="ru-RU"/>
        </w:rPr>
        <w:sectPr w:rsidR="004213FC" w:rsidRPr="00915181" w:rsidSect="008E57DC">
          <w:pgSz w:w="11900" w:h="16840"/>
          <w:pgMar w:top="286" w:right="642" w:bottom="438" w:left="666" w:header="720" w:footer="720" w:gutter="0"/>
          <w:cols w:space="720" w:equalWidth="0">
            <w:col w:w="10592" w:space="0"/>
          </w:cols>
          <w:docGrid w:linePitch="360"/>
        </w:sectPr>
      </w:pPr>
    </w:p>
    <w:p w:rsidR="00710D31" w:rsidRPr="002B2932" w:rsidRDefault="00710D31" w:rsidP="00710D31">
      <w:pPr>
        <w:rPr>
          <w:lang w:val="ru-RU"/>
        </w:rPr>
        <w:sectPr w:rsidR="00710D31" w:rsidRPr="002B2932" w:rsidSect="00AC4925">
          <w:pgSz w:w="11900" w:h="16840"/>
          <w:pgMar w:top="298" w:right="556" w:bottom="698" w:left="662" w:header="720" w:footer="720" w:gutter="0"/>
          <w:cols w:space="720" w:equalWidth="0">
            <w:col w:w="10682" w:space="0"/>
          </w:cols>
          <w:docGrid w:linePitch="360"/>
        </w:sectPr>
      </w:pPr>
    </w:p>
    <w:p w:rsidR="00710D31" w:rsidRPr="007D2947" w:rsidRDefault="00710D31" w:rsidP="00710D31">
      <w:pPr>
        <w:rPr>
          <w:lang w:val="ru-RU"/>
        </w:rPr>
        <w:sectPr w:rsidR="00710D31" w:rsidRPr="007D2947" w:rsidSect="008E57DC">
          <w:pgSz w:w="11900" w:h="16840"/>
          <w:pgMar w:top="284" w:right="556" w:bottom="510" w:left="662" w:header="720" w:footer="720" w:gutter="0"/>
          <w:cols w:space="720" w:equalWidth="0">
            <w:col w:w="10682" w:space="0"/>
          </w:cols>
          <w:docGrid w:linePitch="360"/>
        </w:sectPr>
      </w:pPr>
    </w:p>
    <w:p w:rsidR="00710D31" w:rsidRPr="00915181" w:rsidRDefault="00710D31" w:rsidP="00710D31">
      <w:pPr>
        <w:rPr>
          <w:lang w:val="ru-RU"/>
        </w:rPr>
        <w:sectPr w:rsidR="00710D31" w:rsidRPr="00915181" w:rsidSect="008E57DC">
          <w:pgSz w:w="11900" w:h="16840"/>
          <w:pgMar w:top="284" w:right="556" w:bottom="396" w:left="662" w:header="720" w:footer="720" w:gutter="0"/>
          <w:cols w:space="720" w:equalWidth="0">
            <w:col w:w="10682" w:space="0"/>
          </w:cols>
          <w:docGrid w:linePitch="360"/>
        </w:sectPr>
      </w:pPr>
    </w:p>
    <w:p w:rsidR="00710D31" w:rsidRPr="00915181" w:rsidRDefault="00710D31" w:rsidP="00710D31">
      <w:pPr>
        <w:autoSpaceDE w:val="0"/>
        <w:autoSpaceDN w:val="0"/>
        <w:spacing w:after="78" w:line="220" w:lineRule="exact"/>
        <w:rPr>
          <w:lang w:val="ru-RU"/>
        </w:rPr>
      </w:pPr>
    </w:p>
    <w:p w:rsidR="00710D31" w:rsidRPr="00915181" w:rsidRDefault="00710D31" w:rsidP="00710D31">
      <w:pPr>
        <w:rPr>
          <w:lang w:val="ru-RU"/>
        </w:rPr>
        <w:sectPr w:rsidR="00710D31" w:rsidRPr="00915181" w:rsidSect="008E57DC">
          <w:pgSz w:w="11900" w:h="16840"/>
          <w:pgMar w:top="286" w:right="642" w:bottom="438" w:left="666" w:header="720" w:footer="720" w:gutter="0"/>
          <w:cols w:space="720" w:equalWidth="0">
            <w:col w:w="10592" w:space="0"/>
          </w:cols>
          <w:docGrid w:linePitch="360"/>
        </w:sectPr>
      </w:pPr>
    </w:p>
    <w:p w:rsidR="00710D31" w:rsidRPr="00915181" w:rsidRDefault="00710D31" w:rsidP="00710D31">
      <w:pPr>
        <w:rPr>
          <w:lang w:val="ru-RU"/>
        </w:rPr>
        <w:sectPr w:rsidR="00710D31" w:rsidRPr="00915181" w:rsidSect="008E57DC">
          <w:pgSz w:w="11900" w:h="16840"/>
          <w:pgMar w:top="286" w:right="662" w:bottom="438" w:left="666" w:header="720" w:footer="720" w:gutter="0"/>
          <w:cols w:space="720" w:equalWidth="0">
            <w:col w:w="10572" w:space="0"/>
          </w:cols>
          <w:docGrid w:linePitch="360"/>
        </w:sectPr>
      </w:pPr>
    </w:p>
    <w:p w:rsidR="00287B5C" w:rsidRPr="00FA3CFC" w:rsidRDefault="00287B5C" w:rsidP="00FA3CFC">
      <w:pPr>
        <w:pStyle w:val="a9"/>
        <w:jc w:val="both"/>
        <w:rPr>
          <w:rFonts w:ascii="Times New Roman" w:hAnsi="Times New Roman" w:cs="Times New Roman"/>
          <w:sz w:val="24"/>
          <w:szCs w:val="24"/>
          <w:lang w:val="ru-RU"/>
        </w:rPr>
        <w:sectPr w:rsidR="00287B5C" w:rsidRPr="00FA3CFC" w:rsidSect="00710D31">
          <w:pgSz w:w="11900" w:h="16840"/>
          <w:pgMar w:top="292" w:right="714" w:bottom="312" w:left="666" w:header="720" w:footer="720" w:gutter="0"/>
          <w:cols w:space="720" w:equalWidth="0">
            <w:col w:w="10520" w:space="0"/>
          </w:cols>
          <w:docGrid w:linePitch="360"/>
        </w:sectPr>
      </w:pPr>
    </w:p>
    <w:p w:rsidR="00287B5C" w:rsidRPr="00710D31" w:rsidRDefault="00287B5C">
      <w:pPr>
        <w:rPr>
          <w:lang w:val="ru-RU"/>
        </w:rPr>
        <w:sectPr w:rsidR="00287B5C" w:rsidRPr="00710D31" w:rsidSect="008E57DC">
          <w:pgSz w:w="16840" w:h="11900"/>
          <w:pgMar w:top="284" w:right="640" w:bottom="1440" w:left="666" w:header="720" w:footer="720" w:gutter="0"/>
          <w:cols w:space="720" w:equalWidth="0">
            <w:col w:w="15534" w:space="0"/>
          </w:cols>
          <w:docGrid w:linePitch="360"/>
        </w:sectPr>
      </w:pPr>
    </w:p>
    <w:p w:rsidR="00287B5C" w:rsidRPr="00710D31" w:rsidRDefault="00287B5C">
      <w:pPr>
        <w:rPr>
          <w:lang w:val="ru-RU"/>
        </w:rPr>
        <w:sectPr w:rsidR="00287B5C" w:rsidRPr="00710D31" w:rsidSect="008E57DC">
          <w:pgSz w:w="11900" w:h="16840"/>
          <w:pgMar w:top="284" w:right="556" w:bottom="1440" w:left="662" w:header="720" w:footer="720" w:gutter="0"/>
          <w:cols w:space="720" w:equalWidth="0">
            <w:col w:w="10682" w:space="0"/>
          </w:cols>
          <w:docGrid w:linePitch="360"/>
        </w:sectPr>
      </w:pPr>
    </w:p>
    <w:p w:rsidR="00287B5C" w:rsidRPr="00915181" w:rsidRDefault="00287B5C">
      <w:pPr>
        <w:rPr>
          <w:lang w:val="ru-RU"/>
        </w:rPr>
        <w:sectPr w:rsidR="00287B5C" w:rsidRPr="00915181" w:rsidSect="008E57DC">
          <w:pgSz w:w="11900" w:h="16840"/>
          <w:pgMar w:top="310" w:right="632" w:bottom="1440" w:left="666" w:header="720" w:footer="720" w:gutter="0"/>
          <w:cols w:space="720" w:equalWidth="0">
            <w:col w:w="10602" w:space="0"/>
          </w:cols>
          <w:docGrid w:linePitch="360"/>
        </w:sectPr>
      </w:pPr>
    </w:p>
    <w:p w:rsidR="00915181" w:rsidRPr="00915181" w:rsidRDefault="00915181" w:rsidP="004213FC">
      <w:pPr>
        <w:rPr>
          <w:lang w:val="ru-RU"/>
        </w:rPr>
      </w:pPr>
    </w:p>
    <w:sectPr w:rsidR="00915181" w:rsidRPr="00915181" w:rsidSect="008E57DC">
      <w:pgSz w:w="11900" w:h="16840"/>
      <w:pgMar w:top="1440" w:right="1440" w:bottom="1440" w:left="1440" w:header="720" w:footer="720" w:gutter="0"/>
      <w:cols w:space="720" w:equalWidth="0">
        <w:col w:w="10602" w:space="0"/>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53E0" w:rsidRDefault="007353E0" w:rsidP="00873D1D">
      <w:pPr>
        <w:spacing w:after="0" w:line="240" w:lineRule="auto"/>
      </w:pPr>
      <w:r>
        <w:separator/>
      </w:r>
    </w:p>
  </w:endnote>
  <w:endnote w:type="continuationSeparator" w:id="1">
    <w:p w:rsidR="007353E0" w:rsidRDefault="007353E0" w:rsidP="00873D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ourier">
    <w:panose1 w:val="02070309020205020404"/>
    <w:charset w:val="00"/>
    <w:family w:val="modern"/>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3FE" w:rsidRDefault="00FF23FE">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0961105"/>
      <w:docPartObj>
        <w:docPartGallery w:val="Page Numbers (Bottom of Page)"/>
        <w:docPartUnique/>
      </w:docPartObj>
    </w:sdtPr>
    <w:sdtContent>
      <w:p w:rsidR="00FF23FE" w:rsidRDefault="00FF23FE" w:rsidP="004213FC">
        <w:pPr>
          <w:pStyle w:val="a7"/>
        </w:pPr>
        <w:fldSimple w:instr=" PAGE   \* MERGEFORMAT ">
          <w:r w:rsidR="005419FE">
            <w:rPr>
              <w:noProof/>
            </w:rPr>
            <w:t>18</w:t>
          </w:r>
        </w:fldSimple>
      </w:p>
    </w:sdtContent>
  </w:sdt>
  <w:p w:rsidR="00FF23FE" w:rsidRDefault="00FF23FE">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3FE" w:rsidRDefault="00FF23F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53E0" w:rsidRDefault="007353E0" w:rsidP="00873D1D">
      <w:pPr>
        <w:spacing w:after="0" w:line="240" w:lineRule="auto"/>
      </w:pPr>
      <w:r>
        <w:separator/>
      </w:r>
    </w:p>
  </w:footnote>
  <w:footnote w:type="continuationSeparator" w:id="1">
    <w:p w:rsidR="007353E0" w:rsidRDefault="007353E0" w:rsidP="00873D1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3FE" w:rsidRDefault="00FF23FE">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3FE" w:rsidRDefault="00FF23FE">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3FE" w:rsidRDefault="00FF23FE">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nsid w:val="FFFFFF7F"/>
    <w:multiLevelType w:val="singleLevel"/>
    <w:tmpl w:val="38441652"/>
    <w:lvl w:ilvl="0">
      <w:start w:val="1"/>
      <w:numFmt w:val="decimal"/>
      <w:pStyle w:val="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a"/>
      <w:lvlText w:val="%1."/>
      <w:lvlJc w:val="left"/>
      <w:pPr>
        <w:tabs>
          <w:tab w:val="num" w:pos="360"/>
        </w:tabs>
        <w:ind w:left="360" w:hanging="360"/>
      </w:pPr>
    </w:lvl>
  </w:abstractNum>
  <w:abstractNum w:abstractNumId="8">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nsid w:val="1B222A9D"/>
    <w:multiLevelType w:val="hybridMultilevel"/>
    <w:tmpl w:val="5F1AF41E"/>
    <w:lvl w:ilvl="0" w:tplc="B718B842">
      <w:start w:val="1"/>
      <w:numFmt w:val="decimal"/>
      <w:lvlText w:val="%1."/>
      <w:lvlJc w:val="left"/>
      <w:pPr>
        <w:ind w:left="720" w:hanging="360"/>
      </w:pPr>
      <w:rPr>
        <w:rFonts w:ascii="Times New Roman" w:eastAsia="Times New Roman" w:hAnsi="Times New Roman"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2CC137F"/>
    <w:multiLevelType w:val="hybridMultilevel"/>
    <w:tmpl w:val="47DE7986"/>
    <w:lvl w:ilvl="0" w:tplc="FB7A0B20">
      <w:start w:val="1"/>
      <w:numFmt w:val="decimal"/>
      <w:lvlText w:val="%1."/>
      <w:lvlJc w:val="left"/>
      <w:pPr>
        <w:ind w:left="720" w:hanging="360"/>
      </w:pPr>
      <w:rPr>
        <w:rFonts w:ascii="Times New Roman" w:eastAsia="Times New Roman" w:hAnsi="Times New Roman"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367045E"/>
    <w:multiLevelType w:val="hybridMultilevel"/>
    <w:tmpl w:val="DA0E0E50"/>
    <w:lvl w:ilvl="0" w:tplc="84CE59BC">
      <w:start w:val="1"/>
      <w:numFmt w:val="decimal"/>
      <w:lvlText w:val="%1."/>
      <w:lvlJc w:val="left"/>
      <w:pPr>
        <w:ind w:left="530" w:hanging="360"/>
      </w:pPr>
      <w:rPr>
        <w:rFonts w:hint="default"/>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12">
    <w:nsid w:val="5AD55AC0"/>
    <w:multiLevelType w:val="hybridMultilevel"/>
    <w:tmpl w:val="045EF974"/>
    <w:lvl w:ilvl="0" w:tplc="D2325D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73072311"/>
    <w:multiLevelType w:val="hybridMultilevel"/>
    <w:tmpl w:val="161474E6"/>
    <w:lvl w:ilvl="0" w:tplc="11C077DE">
      <w:start w:val="1"/>
      <w:numFmt w:val="decimal"/>
      <w:lvlText w:val="%1."/>
      <w:lvlJc w:val="left"/>
      <w:pPr>
        <w:ind w:left="7590" w:hanging="360"/>
      </w:pPr>
      <w:rPr>
        <w:rFonts w:hint="default"/>
      </w:rPr>
    </w:lvl>
    <w:lvl w:ilvl="1" w:tplc="04190019" w:tentative="1">
      <w:start w:val="1"/>
      <w:numFmt w:val="lowerLetter"/>
      <w:lvlText w:val="%2."/>
      <w:lvlJc w:val="left"/>
      <w:pPr>
        <w:ind w:left="8310" w:hanging="360"/>
      </w:pPr>
    </w:lvl>
    <w:lvl w:ilvl="2" w:tplc="0419001B" w:tentative="1">
      <w:start w:val="1"/>
      <w:numFmt w:val="lowerRoman"/>
      <w:lvlText w:val="%3."/>
      <w:lvlJc w:val="right"/>
      <w:pPr>
        <w:ind w:left="9030" w:hanging="180"/>
      </w:pPr>
    </w:lvl>
    <w:lvl w:ilvl="3" w:tplc="0419000F" w:tentative="1">
      <w:start w:val="1"/>
      <w:numFmt w:val="decimal"/>
      <w:lvlText w:val="%4."/>
      <w:lvlJc w:val="left"/>
      <w:pPr>
        <w:ind w:left="9750" w:hanging="360"/>
      </w:pPr>
    </w:lvl>
    <w:lvl w:ilvl="4" w:tplc="04190019" w:tentative="1">
      <w:start w:val="1"/>
      <w:numFmt w:val="lowerLetter"/>
      <w:lvlText w:val="%5."/>
      <w:lvlJc w:val="left"/>
      <w:pPr>
        <w:ind w:left="10470" w:hanging="360"/>
      </w:pPr>
    </w:lvl>
    <w:lvl w:ilvl="5" w:tplc="0419001B" w:tentative="1">
      <w:start w:val="1"/>
      <w:numFmt w:val="lowerRoman"/>
      <w:lvlText w:val="%6."/>
      <w:lvlJc w:val="right"/>
      <w:pPr>
        <w:ind w:left="11190" w:hanging="180"/>
      </w:pPr>
    </w:lvl>
    <w:lvl w:ilvl="6" w:tplc="0419000F" w:tentative="1">
      <w:start w:val="1"/>
      <w:numFmt w:val="decimal"/>
      <w:lvlText w:val="%7."/>
      <w:lvlJc w:val="left"/>
      <w:pPr>
        <w:ind w:left="11910" w:hanging="360"/>
      </w:pPr>
    </w:lvl>
    <w:lvl w:ilvl="7" w:tplc="04190019" w:tentative="1">
      <w:start w:val="1"/>
      <w:numFmt w:val="lowerLetter"/>
      <w:lvlText w:val="%8."/>
      <w:lvlJc w:val="left"/>
      <w:pPr>
        <w:ind w:left="12630" w:hanging="360"/>
      </w:pPr>
    </w:lvl>
    <w:lvl w:ilvl="8" w:tplc="0419001B" w:tentative="1">
      <w:start w:val="1"/>
      <w:numFmt w:val="lowerRoman"/>
      <w:lvlText w:val="%9."/>
      <w:lvlJc w:val="right"/>
      <w:pPr>
        <w:ind w:left="13350" w:hanging="180"/>
      </w:pPr>
    </w:lvl>
  </w:abstractNum>
  <w:abstractNum w:abstractNumId="14">
    <w:nsid w:val="75FA48E0"/>
    <w:multiLevelType w:val="hybridMultilevel"/>
    <w:tmpl w:val="FC2602B4"/>
    <w:lvl w:ilvl="0" w:tplc="07FA86B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3"/>
  </w:num>
  <w:num w:numId="11">
    <w:abstractNumId w:val="14"/>
  </w:num>
  <w:num w:numId="12">
    <w:abstractNumId w:val="11"/>
  </w:num>
  <w:num w:numId="13">
    <w:abstractNumId w:val="12"/>
  </w:num>
  <w:num w:numId="14">
    <w:abstractNumId w:val="9"/>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B47730"/>
    <w:rsid w:val="00034616"/>
    <w:rsid w:val="0006063C"/>
    <w:rsid w:val="0015074B"/>
    <w:rsid w:val="00186ED8"/>
    <w:rsid w:val="001D3D71"/>
    <w:rsid w:val="00277136"/>
    <w:rsid w:val="00287B5C"/>
    <w:rsid w:val="0029639D"/>
    <w:rsid w:val="002A1DA2"/>
    <w:rsid w:val="002B2932"/>
    <w:rsid w:val="002C4FAA"/>
    <w:rsid w:val="00320155"/>
    <w:rsid w:val="00326F90"/>
    <w:rsid w:val="003A36BA"/>
    <w:rsid w:val="003B1790"/>
    <w:rsid w:val="00401FCD"/>
    <w:rsid w:val="004213FC"/>
    <w:rsid w:val="004C240A"/>
    <w:rsid w:val="004D235F"/>
    <w:rsid w:val="005216C2"/>
    <w:rsid w:val="00526B13"/>
    <w:rsid w:val="005419FE"/>
    <w:rsid w:val="00545E27"/>
    <w:rsid w:val="00556EB2"/>
    <w:rsid w:val="00584D9C"/>
    <w:rsid w:val="005D07D1"/>
    <w:rsid w:val="00695C65"/>
    <w:rsid w:val="006C54EA"/>
    <w:rsid w:val="006F0EDE"/>
    <w:rsid w:val="006F396A"/>
    <w:rsid w:val="00710D31"/>
    <w:rsid w:val="007353E0"/>
    <w:rsid w:val="00747973"/>
    <w:rsid w:val="007D2947"/>
    <w:rsid w:val="0080551A"/>
    <w:rsid w:val="00873D1D"/>
    <w:rsid w:val="008A1D6E"/>
    <w:rsid w:val="008E57DC"/>
    <w:rsid w:val="00915181"/>
    <w:rsid w:val="0092515F"/>
    <w:rsid w:val="00966473"/>
    <w:rsid w:val="009915DE"/>
    <w:rsid w:val="009C3E0A"/>
    <w:rsid w:val="00AA1D8D"/>
    <w:rsid w:val="00AC4925"/>
    <w:rsid w:val="00B11E54"/>
    <w:rsid w:val="00B47730"/>
    <w:rsid w:val="00B73EE9"/>
    <w:rsid w:val="00B805C6"/>
    <w:rsid w:val="00BC658C"/>
    <w:rsid w:val="00C43416"/>
    <w:rsid w:val="00C50534"/>
    <w:rsid w:val="00C528EF"/>
    <w:rsid w:val="00C6420F"/>
    <w:rsid w:val="00CB0664"/>
    <w:rsid w:val="00CD6697"/>
    <w:rsid w:val="00DA04B6"/>
    <w:rsid w:val="00E03F9E"/>
    <w:rsid w:val="00E0614D"/>
    <w:rsid w:val="00E549FF"/>
    <w:rsid w:val="00ED0A87"/>
    <w:rsid w:val="00EF6D74"/>
    <w:rsid w:val="00F91FE9"/>
    <w:rsid w:val="00FA3CFC"/>
    <w:rsid w:val="00FC693F"/>
    <w:rsid w:val="00FF23FE"/>
    <w:rsid w:val="00FF37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f1">
    <w:name w:val="Light Shading"/>
    <w:basedOn w:val="a3"/>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
    <w:name w:val="Light Shading Accent 1"/>
    <w:basedOn w:val="a3"/>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aff2">
    <w:name w:val="Light List"/>
    <w:basedOn w:val="a3"/>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10">
    <w:name w:val="Light List Accent 1"/>
    <w:basedOn w:val="a3"/>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aff3">
    <w:name w:val="Light Grid"/>
    <w:basedOn w:val="a3"/>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
    <w:name w:val="Light Grid Accent 1"/>
    <w:basedOn w:val="a3"/>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11">
    <w:name w:val="Medium Shading 1"/>
    <w:basedOn w:val="a3"/>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1-1">
    <w:name w:val="Medium Shading 1 Accent 1"/>
    <w:basedOn w:val="a3"/>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29">
    <w:name w:val="Medium Shading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1">
    <w:name w:val="Medium Shading 2 Accent 1"/>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
    <w:name w:val="Medium Lis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0">
    <w:name w:val="Medium List 1 Accen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3">
    <w:name w:val="Medium Grid 1"/>
    <w:basedOn w:val="a3"/>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37">
    <w:name w:val="Medium Grid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aff4">
    <w:name w:val="Dark List"/>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aff5">
    <w:name w:val="Colorful Shading"/>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aff6">
    <w:name w:val="Colorful List"/>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aff7">
    <w:name w:val="Colorful Grid"/>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8">
    <w:name w:val="Hyperlink"/>
    <w:basedOn w:val="a2"/>
    <w:uiPriority w:val="99"/>
    <w:unhideWhenUsed/>
    <w:rsid w:val="00B805C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fcior.edu.ru/#"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chool-collection.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605F8-4F11-4B9C-AC5E-509CC2F9A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1</Pages>
  <Words>5264</Words>
  <Characters>30005</Characters>
  <Application>Microsoft Office Word</Application>
  <DocSecurity>0</DocSecurity>
  <Lines>250</Lines>
  <Paragraphs>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35199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Admin</cp:lastModifiedBy>
  <cp:revision>30</cp:revision>
  <cp:lastPrinted>2022-09-24T04:06:00Z</cp:lastPrinted>
  <dcterms:created xsi:type="dcterms:W3CDTF">2013-12-23T23:15:00Z</dcterms:created>
  <dcterms:modified xsi:type="dcterms:W3CDTF">2022-09-24T04:06:00Z</dcterms:modified>
  <cp:category/>
</cp:coreProperties>
</file>